
<file path=[Content_Types].xml><?xml version="1.0" encoding="utf-8"?>
<Types xmlns="http://schemas.openxmlformats.org/package/2006/content-types">
  <Default Extension="png" ContentType="image/png"/>
  <Default Extension="rels" ContentType="application/vnd.openxmlformats-package.relationships+xml"/>
  <Default Extension="tiff" ContentType="image/tif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2BF2112F" w14:textId="77777777" w:rsidR="004F79D2" w:rsidRDefault="00000000">
      <w:pPr>
        <w:pStyle w:val="TSP62BackMatter"/>
        <w:spacing w:before="240"/>
        <w:rPr>
          <w:rFonts w:ascii="Times New Roman" w:hAnsi="Times New Roman"/>
          <w:b/>
          <w:bCs/>
          <w:lang w:eastAsia="ko-KR"/>
        </w:rPr>
      </w:pPr>
      <w:r>
        <w:rPr>
          <w:rFonts w:ascii="Times New Roman" w:hAnsi="Times New Roman"/>
          <w:b/>
          <w:bCs/>
          <w:noProof/>
          <w:lang w:eastAsia="ko-KR"/>
        </w:rPr>
        <mc:AlternateContent>
          <mc:Choice Requires="wpg">
            <w:drawing>
              <wp:inline distT="0" distB="0" distL="0" distR="0" wp14:anchorId="52075698" wp14:editId="7E91DC22">
                <wp:extent cx="5793105" cy="8049895"/>
                <wp:effectExtent l="0" t="0" r="13335" b="12065"/>
                <wp:docPr id="65" name="그룹 1"/>
                <wp:cNvGraphicFramePr/>
                <a:graphic xmlns:a="http://schemas.openxmlformats.org/drawingml/2006/main">
                  <a:graphicData uri="http://schemas.microsoft.com/office/word/2010/wordprocessingGroup">
                    <wpg:wgp>
                      <wpg:cNvGrpSpPr/>
                      <wpg:grpSpPr>
                        <a:xfrm>
                          <a:off x="0" y="0"/>
                          <a:ext cx="5793129" cy="8050192"/>
                          <a:chOff x="0" y="0"/>
                          <a:chExt cx="6369991" cy="8681937"/>
                        </a:xfrm>
                      </wpg:grpSpPr>
                      <pic:pic xmlns:pic="http://schemas.openxmlformats.org/drawingml/2006/picture">
                        <pic:nvPicPr>
                          <pic:cNvPr id="66" name="그림 66"/>
                          <pic:cNvPicPr preferRelativeResize="0"/>
                        </pic:nvPicPr>
                        <pic:blipFill>
                          <a:blip r:embed="rId9" cstate="print">
                            <a:extLst>
                              <a:ext uri="{28A0092B-C50C-407E-A947-70E740481C1C}">
                                <a14:useLocalDpi xmlns:a14="http://schemas.microsoft.com/office/drawing/2010/main" val="0"/>
                              </a:ext>
                            </a:extLst>
                          </a:blip>
                          <a:stretch>
                            <a:fillRect/>
                          </a:stretch>
                        </pic:blipFill>
                        <pic:spPr>
                          <a:xfrm>
                            <a:off x="147637" y="138499"/>
                            <a:ext cx="2962800" cy="2750400"/>
                          </a:xfrm>
                          <a:prstGeom prst="rect">
                            <a:avLst/>
                          </a:prstGeom>
                        </pic:spPr>
                      </pic:pic>
                      <pic:pic xmlns:pic="http://schemas.openxmlformats.org/drawingml/2006/picture">
                        <pic:nvPicPr>
                          <pic:cNvPr id="67" name="그림 67"/>
                          <pic:cNvPicPr preferRelativeResize="0"/>
                        </pic:nvPicPr>
                        <pic:blipFill>
                          <a:blip r:embed="rId10" cstate="print">
                            <a:extLst>
                              <a:ext uri="{28A0092B-C50C-407E-A947-70E740481C1C}">
                                <a14:useLocalDpi xmlns:a14="http://schemas.microsoft.com/office/drawing/2010/main" val="0"/>
                              </a:ext>
                            </a:extLst>
                          </a:blip>
                          <a:stretch>
                            <a:fillRect/>
                          </a:stretch>
                        </pic:blipFill>
                        <pic:spPr>
                          <a:xfrm>
                            <a:off x="3407191" y="138499"/>
                            <a:ext cx="2962800" cy="2750400"/>
                          </a:xfrm>
                          <a:prstGeom prst="rect">
                            <a:avLst/>
                          </a:prstGeom>
                        </pic:spPr>
                      </pic:pic>
                      <pic:pic xmlns:pic="http://schemas.openxmlformats.org/drawingml/2006/picture">
                        <pic:nvPicPr>
                          <pic:cNvPr id="68" name="그림 68"/>
                          <pic:cNvPicPr preferRelativeResize="0"/>
                        </pic:nvPicPr>
                        <pic:blipFill>
                          <a:blip r:embed="rId11" cstate="print">
                            <a:extLst>
                              <a:ext uri="{28A0092B-C50C-407E-A947-70E740481C1C}">
                                <a14:useLocalDpi xmlns:a14="http://schemas.microsoft.com/office/drawing/2010/main" val="0"/>
                              </a:ext>
                            </a:extLst>
                          </a:blip>
                          <a:stretch>
                            <a:fillRect/>
                          </a:stretch>
                        </pic:blipFill>
                        <pic:spPr>
                          <a:xfrm>
                            <a:off x="147637" y="3035018"/>
                            <a:ext cx="2962800" cy="2750400"/>
                          </a:xfrm>
                          <a:prstGeom prst="rect">
                            <a:avLst/>
                          </a:prstGeom>
                        </pic:spPr>
                      </pic:pic>
                      <pic:pic xmlns:pic="http://schemas.openxmlformats.org/drawingml/2006/picture">
                        <pic:nvPicPr>
                          <pic:cNvPr id="69" name="그림 69"/>
                          <pic:cNvPicPr preferRelativeResize="0"/>
                        </pic:nvPicPr>
                        <pic:blipFill>
                          <a:blip r:embed="rId12" cstate="print">
                            <a:extLst>
                              <a:ext uri="{28A0092B-C50C-407E-A947-70E740481C1C}">
                                <a14:useLocalDpi xmlns:a14="http://schemas.microsoft.com/office/drawing/2010/main" val="0"/>
                              </a:ext>
                            </a:extLst>
                          </a:blip>
                          <a:stretch>
                            <a:fillRect/>
                          </a:stretch>
                        </pic:blipFill>
                        <pic:spPr>
                          <a:xfrm>
                            <a:off x="3407191" y="3035018"/>
                            <a:ext cx="2962800" cy="2750400"/>
                          </a:xfrm>
                          <a:prstGeom prst="rect">
                            <a:avLst/>
                          </a:prstGeom>
                        </pic:spPr>
                      </pic:pic>
                      <pic:pic xmlns:pic="http://schemas.openxmlformats.org/drawingml/2006/picture">
                        <pic:nvPicPr>
                          <pic:cNvPr id="70" name="그림 70"/>
                          <pic:cNvPicPr preferRelativeResize="0"/>
                        </pic:nvPicPr>
                        <pic:blipFill>
                          <a:blip r:embed="rId13" cstate="print">
                            <a:extLst>
                              <a:ext uri="{28A0092B-C50C-407E-A947-70E740481C1C}">
                                <a14:useLocalDpi xmlns:a14="http://schemas.microsoft.com/office/drawing/2010/main" val="0"/>
                              </a:ext>
                            </a:extLst>
                          </a:blip>
                          <a:stretch>
                            <a:fillRect/>
                          </a:stretch>
                        </pic:blipFill>
                        <pic:spPr>
                          <a:xfrm>
                            <a:off x="147637" y="5931537"/>
                            <a:ext cx="2962800" cy="2750400"/>
                          </a:xfrm>
                          <a:prstGeom prst="rect">
                            <a:avLst/>
                          </a:prstGeom>
                        </pic:spPr>
                      </pic:pic>
                      <pic:pic xmlns:pic="http://schemas.openxmlformats.org/drawingml/2006/picture">
                        <pic:nvPicPr>
                          <pic:cNvPr id="71" name="그림 71"/>
                          <pic:cNvPicPr preferRelativeResize="0"/>
                        </pic:nvPicPr>
                        <pic:blipFill>
                          <a:blip r:embed="rId14" cstate="print">
                            <a:extLst>
                              <a:ext uri="{28A0092B-C50C-407E-A947-70E740481C1C}">
                                <a14:useLocalDpi xmlns:a14="http://schemas.microsoft.com/office/drawing/2010/main" val="0"/>
                              </a:ext>
                            </a:extLst>
                          </a:blip>
                          <a:stretch>
                            <a:fillRect/>
                          </a:stretch>
                        </pic:blipFill>
                        <pic:spPr>
                          <a:xfrm>
                            <a:off x="3407191" y="5931537"/>
                            <a:ext cx="2962800" cy="2750400"/>
                          </a:xfrm>
                          <a:prstGeom prst="rect">
                            <a:avLst/>
                          </a:prstGeom>
                        </pic:spPr>
                      </pic:pic>
                      <wps:wsp>
                        <wps:cNvPr id="72" name="TextBox 28"/>
                        <wps:cNvSpPr txBox="1"/>
                        <wps:spPr>
                          <a:xfrm>
                            <a:off x="0" y="2896447"/>
                            <a:ext cx="274955" cy="298450"/>
                          </a:xfrm>
                          <a:prstGeom prst="rect">
                            <a:avLst/>
                          </a:prstGeom>
                          <a:noFill/>
                        </wps:spPr>
                        <wps:txbx>
                          <w:txbxContent>
                            <w:p w14:paraId="514FC04B" w14:textId="77777777" w:rsidR="004F79D2" w:rsidRDefault="00000000">
                              <w:pPr>
                                <w:pStyle w:val="NormalWeb"/>
                              </w:pPr>
                              <w:r>
                                <w:rPr>
                                  <w:rFonts w:ascii="Arial" w:hAnsi="Arial" w:cs="Arial"/>
                                  <w:b/>
                                  <w:bCs/>
                                  <w:color w:val="000000" w:themeColor="text1"/>
                                  <w:kern w:val="24"/>
                                </w:rPr>
                                <w:t>C</w:t>
                              </w:r>
                            </w:p>
                          </w:txbxContent>
                        </wps:txbx>
                        <wps:bodyPr wrap="square" rtlCol="0">
                          <a:noAutofit/>
                        </wps:bodyPr>
                      </wps:wsp>
                      <wps:wsp>
                        <wps:cNvPr id="73" name="TextBox 29"/>
                        <wps:cNvSpPr txBox="1"/>
                        <wps:spPr>
                          <a:xfrm>
                            <a:off x="3259397" y="2896447"/>
                            <a:ext cx="274955" cy="298450"/>
                          </a:xfrm>
                          <a:prstGeom prst="rect">
                            <a:avLst/>
                          </a:prstGeom>
                          <a:noFill/>
                        </wps:spPr>
                        <wps:txbx>
                          <w:txbxContent>
                            <w:p w14:paraId="7EF43486" w14:textId="77777777" w:rsidR="004F79D2" w:rsidRDefault="00000000">
                              <w:pPr>
                                <w:pStyle w:val="NormalWeb"/>
                              </w:pPr>
                              <w:r>
                                <w:rPr>
                                  <w:rFonts w:ascii="Arial" w:hAnsi="Arial" w:cs="Arial"/>
                                  <w:b/>
                                  <w:bCs/>
                                  <w:color w:val="000000" w:themeColor="text1"/>
                                  <w:kern w:val="24"/>
                                </w:rPr>
                                <w:t>D</w:t>
                              </w:r>
                            </w:p>
                          </w:txbxContent>
                        </wps:txbx>
                        <wps:bodyPr wrap="square" rtlCol="0">
                          <a:noAutofit/>
                        </wps:bodyPr>
                      </wps:wsp>
                      <wps:wsp>
                        <wps:cNvPr id="74" name="TextBox 30"/>
                        <wps:cNvSpPr txBox="1"/>
                        <wps:spPr>
                          <a:xfrm>
                            <a:off x="0" y="5792893"/>
                            <a:ext cx="267970" cy="298450"/>
                          </a:xfrm>
                          <a:prstGeom prst="rect">
                            <a:avLst/>
                          </a:prstGeom>
                          <a:noFill/>
                        </wps:spPr>
                        <wps:txbx>
                          <w:txbxContent>
                            <w:p w14:paraId="20BC6556" w14:textId="77777777" w:rsidR="004F79D2" w:rsidRDefault="00000000">
                              <w:pPr>
                                <w:pStyle w:val="NormalWeb"/>
                              </w:pPr>
                              <w:r>
                                <w:rPr>
                                  <w:rFonts w:ascii="Arial" w:hAnsi="Arial" w:cs="Arial"/>
                                  <w:b/>
                                  <w:bCs/>
                                  <w:color w:val="000000" w:themeColor="text1"/>
                                  <w:kern w:val="24"/>
                                </w:rPr>
                                <w:t>E</w:t>
                              </w:r>
                            </w:p>
                          </w:txbxContent>
                        </wps:txbx>
                        <wps:bodyPr wrap="square" rtlCol="0">
                          <a:noAutofit/>
                        </wps:bodyPr>
                      </wps:wsp>
                      <wps:wsp>
                        <wps:cNvPr id="75" name="TextBox 31"/>
                        <wps:cNvSpPr txBox="1"/>
                        <wps:spPr>
                          <a:xfrm>
                            <a:off x="3259397" y="5792893"/>
                            <a:ext cx="260985" cy="298450"/>
                          </a:xfrm>
                          <a:prstGeom prst="rect">
                            <a:avLst/>
                          </a:prstGeom>
                          <a:noFill/>
                        </wps:spPr>
                        <wps:txbx>
                          <w:txbxContent>
                            <w:p w14:paraId="6905838B" w14:textId="77777777" w:rsidR="004F79D2" w:rsidRDefault="00000000">
                              <w:pPr>
                                <w:pStyle w:val="NormalWeb"/>
                              </w:pPr>
                              <w:r>
                                <w:rPr>
                                  <w:rFonts w:ascii="Arial" w:hAnsi="Arial" w:cs="Arial"/>
                                  <w:b/>
                                  <w:bCs/>
                                  <w:color w:val="000000" w:themeColor="text1"/>
                                  <w:kern w:val="24"/>
                                </w:rPr>
                                <w:t>F</w:t>
                              </w:r>
                            </w:p>
                          </w:txbxContent>
                        </wps:txbx>
                        <wps:bodyPr wrap="square" rtlCol="0">
                          <a:noAutofit/>
                        </wps:bodyPr>
                      </wps:wsp>
                      <wps:wsp>
                        <wps:cNvPr id="76" name="TextBox 7"/>
                        <wps:cNvSpPr txBox="1"/>
                        <wps:spPr>
                          <a:xfrm>
                            <a:off x="0" y="0"/>
                            <a:ext cx="274955" cy="298450"/>
                          </a:xfrm>
                          <a:prstGeom prst="rect">
                            <a:avLst/>
                          </a:prstGeom>
                          <a:noFill/>
                        </wps:spPr>
                        <wps:txbx>
                          <w:txbxContent>
                            <w:p w14:paraId="3CE6A6E0" w14:textId="77777777" w:rsidR="004F79D2" w:rsidRDefault="00000000">
                              <w:pPr>
                                <w:pStyle w:val="NormalWeb"/>
                              </w:pPr>
                              <w:r>
                                <w:rPr>
                                  <w:rFonts w:ascii="Arial" w:hAnsi="Arial" w:cs="Arial"/>
                                  <w:b/>
                                  <w:bCs/>
                                  <w:color w:val="000000" w:themeColor="text1"/>
                                  <w:kern w:val="24"/>
                                </w:rPr>
                                <w:t>A</w:t>
                              </w:r>
                            </w:p>
                          </w:txbxContent>
                        </wps:txbx>
                        <wps:bodyPr wrap="square" rtlCol="0">
                          <a:noAutofit/>
                        </wps:bodyPr>
                      </wps:wsp>
                      <wps:wsp>
                        <wps:cNvPr id="77" name="TextBox 8"/>
                        <wps:cNvSpPr txBox="1"/>
                        <wps:spPr>
                          <a:xfrm>
                            <a:off x="3259397" y="0"/>
                            <a:ext cx="274955" cy="298450"/>
                          </a:xfrm>
                          <a:prstGeom prst="rect">
                            <a:avLst/>
                          </a:prstGeom>
                          <a:noFill/>
                        </wps:spPr>
                        <wps:txbx>
                          <w:txbxContent>
                            <w:p w14:paraId="53AAF6F1" w14:textId="77777777" w:rsidR="004F79D2" w:rsidRDefault="00000000">
                              <w:pPr>
                                <w:pStyle w:val="NormalWeb"/>
                              </w:pPr>
                              <w:r>
                                <w:rPr>
                                  <w:rFonts w:ascii="Arial" w:hAnsi="Arial" w:cs="Arial"/>
                                  <w:b/>
                                  <w:bCs/>
                                  <w:color w:val="000000" w:themeColor="text1"/>
                                  <w:kern w:val="24"/>
                                </w:rPr>
                                <w:t>B</w:t>
                              </w:r>
                            </w:p>
                          </w:txbxContent>
                        </wps:txbx>
                        <wps:bodyPr wrap="square" rtlCol="0">
                          <a:noAutofit/>
                        </wps:bodyPr>
                      </wps:wsp>
                    </wpg:wgp>
                  </a:graphicData>
                </a:graphic>
              </wp:inline>
            </w:drawing>
          </mc:Choice>
          <mc:Fallback>
            <w:pict>
              <v:group w14:anchorId="52075698" id="그룹 1" o:spid="_x0000_s1026" style="width:456.15pt;height:633.85pt;mso-position-horizontal-relative:char;mso-position-vertical-relative:line" coordsize="63699,86819"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">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그림 66" o:spid="_x0000_s1027" type="#_x0000_t75" style="position:absolute;left:1476;top:1384;width:29628;height:2750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">
                  <v:imagedata r:id="rId15" o:title=""/>
                </v:shape>
                <v:shape id="그림 67" o:spid="_x0000_s1028" type="#_x0000_t75" style="position:absolute;left:34071;top:1384;width:29628;height:2750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">
                  <v:imagedata r:id="rId16" o:title=""/>
                </v:shape>
                <v:shape id="그림 68" o:spid="_x0000_s1029" type="#_x0000_t75" style="position:absolute;left:1476;top:30350;width:29628;height:2750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">
                  <v:imagedata r:id="rId17" o:title=""/>
                </v:shape>
                <v:shape id="그림 69" o:spid="_x0000_s1030" type="#_x0000_t75" style="position:absolute;left:34071;top:30350;width:29628;height:2750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">
                  <v:imagedata r:id="rId18" o:title=""/>
                </v:shape>
                <v:shape id="그림 70" o:spid="_x0000_s1031" type="#_x0000_t75" style="position:absolute;left:1476;top:59315;width:29628;height:2750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">
                  <v:imagedata r:id="rId19" o:title=""/>
                </v:shape>
                <v:shape id="그림 71" o:spid="_x0000_s1032" type="#_x0000_t75" style="position:absolute;left:34071;top:59315;width:29628;height:27504;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">
                  <v:imagedata r:id="rId20" o:title=""/>
                </v:shape>
                <v:shapetype id="_x0000_t202" coordsize="21600,21600" o:spt="202" path="m,l,21600r21600,l21600,xe">
                  <v:stroke joinstyle="miter"/>
                  <v:path gradientshapeok="t" o:connecttype="rect"/>
                </v:shapetype>
                <v:shape id="TextBox 28" o:spid="_x0000_s1033" type="#_x0000_t202" style="position:absolute;top:28964;width:2749;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" filled="f" stroked="f">
                  <v:textbox>
                    <w:txbxContent>
                      <w:p w14:paraId="514FC04B" w14:textId="77777777" w:rsidR="004F79D2" w:rsidRDefault="00000000">
                        <w:pPr>
                          <w:pStyle w:val="NormalWeb"/>
                        </w:pPr>
                        <w:r>
                          <w:rPr>
                            <w:rFonts w:ascii="Arial" w:hAnsi="Arial" w:cs="Arial"/>
                            <w:b/>
                            <w:bCs/>
                            <w:color w:val="000000" w:themeColor="text1"/>
                            <w:kern w:val="24"/>
                          </w:rPr>
                          <w:t>C</w:t>
                        </w:r>
                      </w:p>
                    </w:txbxContent>
                  </v:textbox>
                </v:shape>
                <v:shape id="TextBox 29" o:spid="_x0000_s1034" type="#_x0000_t202" style="position:absolute;left:32593;top:28964;width:2750;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" filled="f" stroked="f">
                  <v:textbox>
                    <w:txbxContent>
                      <w:p w14:paraId="7EF43486" w14:textId="77777777" w:rsidR="004F79D2" w:rsidRDefault="00000000">
                        <w:pPr>
                          <w:pStyle w:val="NormalWeb"/>
                        </w:pPr>
                        <w:r>
                          <w:rPr>
                            <w:rFonts w:ascii="Arial" w:hAnsi="Arial" w:cs="Arial"/>
                            <w:b/>
                            <w:bCs/>
                            <w:color w:val="000000" w:themeColor="text1"/>
                            <w:kern w:val="24"/>
                          </w:rPr>
                          <w:t>D</w:t>
                        </w:r>
                      </w:p>
                    </w:txbxContent>
                  </v:textbox>
                </v:shape>
                <v:shape id="TextBox 30" o:spid="_x0000_s1035" type="#_x0000_t202" style="position:absolute;top:57928;width:2679;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" filled="f" stroked="f">
                  <v:textbox>
                    <w:txbxContent>
                      <w:p w14:paraId="20BC6556" w14:textId="77777777" w:rsidR="004F79D2" w:rsidRDefault="00000000">
                        <w:pPr>
                          <w:pStyle w:val="NormalWeb"/>
                        </w:pPr>
                        <w:r>
                          <w:rPr>
                            <w:rFonts w:ascii="Arial" w:hAnsi="Arial" w:cs="Arial"/>
                            <w:b/>
                            <w:bCs/>
                            <w:color w:val="000000" w:themeColor="text1"/>
                            <w:kern w:val="24"/>
                          </w:rPr>
                          <w:t>E</w:t>
                        </w:r>
                      </w:p>
                    </w:txbxContent>
                  </v:textbox>
                </v:shape>
                <v:shape id="TextBox 31" o:spid="_x0000_s1036" type="#_x0000_t202" style="position:absolute;left:32593;top:57928;width:2610;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" filled="f" stroked="f">
                  <v:textbox>
                    <w:txbxContent>
                      <w:p w14:paraId="6905838B" w14:textId="77777777" w:rsidR="004F79D2" w:rsidRDefault="00000000">
                        <w:pPr>
                          <w:pStyle w:val="NormalWeb"/>
                        </w:pPr>
                        <w:r>
                          <w:rPr>
                            <w:rFonts w:ascii="Arial" w:hAnsi="Arial" w:cs="Arial"/>
                            <w:b/>
                            <w:bCs/>
                            <w:color w:val="000000" w:themeColor="text1"/>
                            <w:kern w:val="24"/>
                          </w:rPr>
                          <w:t>F</w:t>
                        </w:r>
                      </w:p>
                    </w:txbxContent>
                  </v:textbox>
                </v:shape>
                <v:shape id="TextBox 7" o:spid="_x0000_s1037" type="#_x0000_t202" style="position:absolute;width:2749;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" filled="f" stroked="f">
                  <v:textbox>
                    <w:txbxContent>
                      <w:p w14:paraId="3CE6A6E0" w14:textId="77777777" w:rsidR="004F79D2" w:rsidRDefault="00000000">
                        <w:pPr>
                          <w:pStyle w:val="NormalWeb"/>
                        </w:pPr>
                        <w:r>
                          <w:rPr>
                            <w:rFonts w:ascii="Arial" w:hAnsi="Arial" w:cs="Arial"/>
                            <w:b/>
                            <w:bCs/>
                            <w:color w:val="000000" w:themeColor="text1"/>
                            <w:kern w:val="24"/>
                          </w:rPr>
                          <w:t>A</w:t>
                        </w:r>
                      </w:p>
                    </w:txbxContent>
                  </v:textbox>
                </v:shape>
                <v:shape id="TextBox 8" o:spid="_x0000_s1038" type="#_x0000_t202" style="position:absolute;left:32593;width:2750;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" filled="f" stroked="f">
                  <v:textbox>
                    <w:txbxContent>
                      <w:p w14:paraId="53AAF6F1" w14:textId="77777777" w:rsidR="004F79D2" w:rsidRDefault="00000000">
                        <w:pPr>
                          <w:pStyle w:val="NormalWeb"/>
                        </w:pPr>
                        <w:r>
                          <w:rPr>
                            <w:rFonts w:ascii="Arial" w:hAnsi="Arial" w:cs="Arial"/>
                            <w:b/>
                            <w:bCs/>
                            <w:color w:val="000000" w:themeColor="text1"/>
                            <w:kern w:val="24"/>
                          </w:rPr>
                          <w:t>B</w:t>
                        </w:r>
                      </w:p>
                    </w:txbxContent>
                  </v:textbox>
                </v:shape>
                <w10:anchorlock/>
              </v:group>
            </w:pict>
          </mc:Fallback>
        </mc:AlternateContent>
      </w:r>
    </w:p>
    <w:p w14:paraId="0089EFC0" w14:textId="02D87656" w:rsidR="004F79D2" w:rsidRDefault="00000000">
      <w:pPr>
        <w:rPr>
          <w:rFonts w:ascii="Times New Roman" w:hAnsi="Times New Roman"/>
          <w:bCs/>
          <w:sz w:val="26"/>
          <w:szCs w:val="26"/>
          <w:lang w:eastAsia="ko-KR"/>
        </w:rPr>
      </w:pPr>
      <w:r>
        <w:rPr>
          <w:rFonts w:ascii="Times New Roman" w:hAnsi="Times New Roman"/>
          <w:b/>
          <w:sz w:val="26"/>
          <w:szCs w:val="26"/>
          <w:lang w:eastAsia="ko-KR"/>
        </w:rPr>
        <w:lastRenderedPageBreak/>
        <w:t xml:space="preserve">Supplementary </w:t>
      </w:r>
      <w:r w:rsidR="00351B62">
        <w:rPr>
          <w:rFonts w:ascii="Times New Roman" w:hAnsi="Times New Roman"/>
          <w:b/>
          <w:sz w:val="26"/>
          <w:szCs w:val="26"/>
          <w:lang w:eastAsia="ko-KR"/>
        </w:rPr>
        <w:t>Figure S</w:t>
      </w:r>
      <w:r>
        <w:rPr>
          <w:rFonts w:ascii="Times New Roman" w:hAnsi="Times New Roman"/>
          <w:b/>
          <w:sz w:val="26"/>
          <w:szCs w:val="26"/>
          <w:lang w:eastAsia="ko-KR"/>
        </w:rPr>
        <w:t xml:space="preserve">1. </w:t>
      </w:r>
      <w:r>
        <w:rPr>
          <w:rFonts w:ascii="Times New Roman" w:hAnsi="Times New Roman"/>
          <w:bCs/>
          <w:sz w:val="26"/>
          <w:szCs w:val="26"/>
          <w:lang w:eastAsia="ko-KR"/>
        </w:rPr>
        <w:t xml:space="preserve">Prognostic significance of SFXN3 expression stratified by sex and clinical stage in HNSCC. (A) Male patients: elevated SFXN3 expression is significantly associated with decreased OS (HR = 1.63, 95% CI: 1.17–2.27, log-rank p = 0.0035). (B) Female patients: high SFXN3 expression similarly predicts significantly worse OS (HR = 1.83, 95% CI: 1.13–2.97, log-rank p = 0.013). (C) Stage 1 tumors: high SFXN3 expression shows an adverse, but statistically nonsignificant, trend toward poorer OS (HR = 2.43, 95% CI: 0.25–23.44, log-rank p = 0.43). (D) Stage 2 tumors: high SFXN3 expression shows a nonsignificant favorable trend toward improved OS (HR = 0.72, 95% CI: 0.32–1.63, log-rank p = 0.42). (E) Stage 3 tumors: high SFXN3 expression shows a strong trend toward poorer OS (HR = 2.25, 95% CI: 0.95–5.31, log-rank p = 0.058). (F) Stage 4 tumors: </w:t>
      </w:r>
      <w:r>
        <w:rPr>
          <w:rFonts w:ascii="Times New Roman" w:hAnsi="Times New Roman"/>
          <w:bCs/>
          <w:sz w:val="26"/>
          <w:szCs w:val="26"/>
        </w:rPr>
        <w:t>Elevated SFXN3 levels strongly predicted a substantial decline in overall survival</w:t>
      </w:r>
      <w:r>
        <w:rPr>
          <w:rFonts w:ascii="Times New Roman" w:hAnsi="Times New Roman"/>
          <w:bCs/>
          <w:sz w:val="26"/>
          <w:szCs w:val="26"/>
          <w:lang w:eastAsia="ko-KR"/>
        </w:rPr>
        <w:t xml:space="preserve"> (HR = 1.8, 95% CI: 1.26–2.57, log-rank p = 0.00096).</w:t>
      </w:r>
    </w:p>
    <w:p w14:paraId="46BF4AA7" w14:textId="77777777" w:rsidR="004F79D2" w:rsidRDefault="004F79D2">
      <w:pPr>
        <w:rPr>
          <w:rFonts w:ascii="Times New Roman" w:hAnsi="Times New Roman"/>
          <w:bCs/>
          <w:sz w:val="26"/>
          <w:szCs w:val="26"/>
          <w:lang w:eastAsia="ko-KR"/>
        </w:rPr>
      </w:pPr>
    </w:p>
    <w:p w14:paraId="339FC176" w14:textId="77777777" w:rsidR="004F79D2" w:rsidRDefault="00000000">
      <w:pPr>
        <w:pStyle w:val="TSP62BackMatter"/>
        <w:spacing w:before="240"/>
        <w:rPr>
          <w:rFonts w:ascii="Times New Roman" w:hAnsi="Times New Roman"/>
          <w:lang w:eastAsia="ko-KR"/>
        </w:rPr>
      </w:pPr>
      <w:r>
        <w:rPr>
          <w:rFonts w:ascii="Times New Roman" w:hAnsi="Times New Roman"/>
          <w:noProof/>
          <w:lang w:eastAsia="ko-KR"/>
        </w:rPr>
        <w:lastRenderedPageBreak/>
        <mc:AlternateContent>
          <mc:Choice Requires="wpg">
            <w:drawing>
              <wp:inline distT="0" distB="0" distL="0" distR="0" wp14:anchorId="3CB6F92A" wp14:editId="5281A0FD">
                <wp:extent cx="5972175" cy="5827395"/>
                <wp:effectExtent l="0" t="0" r="1905" b="9525"/>
                <wp:docPr id="78" name="그룹 1"/>
                <wp:cNvGraphicFramePr/>
                <a:graphic xmlns:a="http://schemas.openxmlformats.org/drawingml/2006/main">
                  <a:graphicData uri="http://schemas.microsoft.com/office/word/2010/wordprocessingGroup">
                    <wpg:wgp>
                      <wpg:cNvGrpSpPr/>
                      <wpg:grpSpPr>
                        <a:xfrm>
                          <a:off x="0" y="0"/>
                          <a:ext cx="5972537" cy="5827853"/>
                          <a:chOff x="0" y="0"/>
                          <a:chExt cx="6531222" cy="6158516"/>
                        </a:xfrm>
                      </wpg:grpSpPr>
                      <pic:pic xmlns:pic="http://schemas.openxmlformats.org/drawingml/2006/picture">
                        <pic:nvPicPr>
                          <pic:cNvPr id="79" name="그림 79"/>
                          <pic:cNvPicPr preferRelativeResize="0"/>
                        </pic:nvPicPr>
                        <pic:blipFill>
                          <a:blip r:embed="rId21" cstate="print">
                            <a:extLst>
                              <a:ext uri="{28A0092B-C50C-407E-A947-70E740481C1C}">
                                <a14:useLocalDpi xmlns:a14="http://schemas.microsoft.com/office/drawing/2010/main" val="0"/>
                              </a:ext>
                            </a:extLst>
                          </a:blip>
                          <a:stretch>
                            <a:fillRect/>
                          </a:stretch>
                        </pic:blipFill>
                        <pic:spPr>
                          <a:xfrm>
                            <a:off x="102336" y="138499"/>
                            <a:ext cx="2055600" cy="1908000"/>
                          </a:xfrm>
                          <a:prstGeom prst="rect">
                            <a:avLst/>
                          </a:prstGeom>
                        </pic:spPr>
                      </pic:pic>
                      <pic:pic xmlns:pic="http://schemas.openxmlformats.org/drawingml/2006/picture">
                        <pic:nvPicPr>
                          <pic:cNvPr id="80" name="그림 80"/>
                          <pic:cNvPicPr preferRelativeResize="0"/>
                        </pic:nvPicPr>
                        <pic:blipFill>
                          <a:blip r:embed="rId22" cstate="print">
                            <a:extLst>
                              <a:ext uri="{28A0092B-C50C-407E-A947-70E740481C1C}">
                                <a14:useLocalDpi xmlns:a14="http://schemas.microsoft.com/office/drawing/2010/main" val="0"/>
                              </a:ext>
                            </a:extLst>
                          </a:blip>
                          <a:stretch>
                            <a:fillRect/>
                          </a:stretch>
                        </pic:blipFill>
                        <pic:spPr>
                          <a:xfrm>
                            <a:off x="2260272" y="138499"/>
                            <a:ext cx="2055600" cy="1908000"/>
                          </a:xfrm>
                          <a:prstGeom prst="rect">
                            <a:avLst/>
                          </a:prstGeom>
                        </pic:spPr>
                      </pic:pic>
                      <pic:pic xmlns:pic="http://schemas.openxmlformats.org/drawingml/2006/picture">
                        <pic:nvPicPr>
                          <pic:cNvPr id="81" name="그림 81"/>
                          <pic:cNvPicPr preferRelativeResize="0"/>
                        </pic:nvPicPr>
                        <pic:blipFill>
                          <a:blip r:embed="rId23" cstate="print">
                            <a:extLst>
                              <a:ext uri="{28A0092B-C50C-407E-A947-70E740481C1C}">
                                <a14:useLocalDpi xmlns:a14="http://schemas.microsoft.com/office/drawing/2010/main" val="0"/>
                              </a:ext>
                            </a:extLst>
                          </a:blip>
                          <a:stretch>
                            <a:fillRect/>
                          </a:stretch>
                        </pic:blipFill>
                        <pic:spPr>
                          <a:xfrm>
                            <a:off x="4475622" y="138499"/>
                            <a:ext cx="2055600" cy="1908000"/>
                          </a:xfrm>
                          <a:prstGeom prst="rect">
                            <a:avLst/>
                          </a:prstGeom>
                        </pic:spPr>
                      </pic:pic>
                      <pic:pic xmlns:pic="http://schemas.openxmlformats.org/drawingml/2006/picture">
                        <pic:nvPicPr>
                          <pic:cNvPr id="82" name="그림 82"/>
                          <pic:cNvPicPr preferRelativeResize="0"/>
                        </pic:nvPicPr>
                        <pic:blipFill>
                          <a:blip r:embed="rId24" cstate="print">
                            <a:extLst>
                              <a:ext uri="{28A0092B-C50C-407E-A947-70E740481C1C}">
                                <a14:useLocalDpi xmlns:a14="http://schemas.microsoft.com/office/drawing/2010/main" val="0"/>
                              </a:ext>
                            </a:extLst>
                          </a:blip>
                          <a:stretch>
                            <a:fillRect/>
                          </a:stretch>
                        </pic:blipFill>
                        <pic:spPr>
                          <a:xfrm>
                            <a:off x="102336" y="2184998"/>
                            <a:ext cx="2055600" cy="1908000"/>
                          </a:xfrm>
                          <a:prstGeom prst="rect">
                            <a:avLst/>
                          </a:prstGeom>
                        </pic:spPr>
                      </pic:pic>
                      <wps:wsp>
                        <wps:cNvPr id="83" name="TextBox 28"/>
                        <wps:cNvSpPr txBox="1"/>
                        <wps:spPr>
                          <a:xfrm>
                            <a:off x="4327821" y="0"/>
                            <a:ext cx="274955" cy="298450"/>
                          </a:xfrm>
                          <a:prstGeom prst="rect">
                            <a:avLst/>
                          </a:prstGeom>
                          <a:noFill/>
                        </wps:spPr>
                        <wps:txbx>
                          <w:txbxContent>
                            <w:p w14:paraId="36DE072B" w14:textId="77777777" w:rsidR="004F79D2" w:rsidRDefault="00000000">
                              <w:pPr>
                                <w:pStyle w:val="NormalWeb"/>
                              </w:pPr>
                              <w:r>
                                <w:rPr>
                                  <w:rFonts w:ascii="Arial" w:hAnsi="Arial" w:cs="Arial"/>
                                  <w:b/>
                                  <w:bCs/>
                                  <w:color w:val="000000" w:themeColor="text1"/>
                                  <w:kern w:val="24"/>
                                </w:rPr>
                                <w:t>C</w:t>
                              </w:r>
                            </w:p>
                          </w:txbxContent>
                        </wps:txbx>
                        <wps:bodyPr wrap="square" rtlCol="0">
                          <a:noAutofit/>
                        </wps:bodyPr>
                      </wps:wsp>
                      <wps:wsp>
                        <wps:cNvPr id="84" name="TextBox 29"/>
                        <wps:cNvSpPr txBox="1"/>
                        <wps:spPr>
                          <a:xfrm>
                            <a:off x="0" y="2125161"/>
                            <a:ext cx="274955" cy="298450"/>
                          </a:xfrm>
                          <a:prstGeom prst="rect">
                            <a:avLst/>
                          </a:prstGeom>
                          <a:noFill/>
                        </wps:spPr>
                        <wps:txbx>
                          <w:txbxContent>
                            <w:p w14:paraId="06318502" w14:textId="77777777" w:rsidR="004F79D2" w:rsidRDefault="00000000">
                              <w:pPr>
                                <w:pStyle w:val="NormalWeb"/>
                              </w:pPr>
                              <w:r>
                                <w:rPr>
                                  <w:rFonts w:ascii="Arial" w:hAnsi="Arial" w:cs="Arial"/>
                                  <w:b/>
                                  <w:bCs/>
                                  <w:color w:val="000000" w:themeColor="text1"/>
                                  <w:kern w:val="24"/>
                                </w:rPr>
                                <w:t>D</w:t>
                              </w:r>
                            </w:p>
                          </w:txbxContent>
                        </wps:txbx>
                        <wps:bodyPr wrap="square" rtlCol="0">
                          <a:noAutofit/>
                        </wps:bodyPr>
                      </wps:wsp>
                      <wps:wsp>
                        <wps:cNvPr id="85" name="TextBox 7"/>
                        <wps:cNvSpPr txBox="1"/>
                        <wps:spPr>
                          <a:xfrm>
                            <a:off x="0" y="0"/>
                            <a:ext cx="274955" cy="298450"/>
                          </a:xfrm>
                          <a:prstGeom prst="rect">
                            <a:avLst/>
                          </a:prstGeom>
                          <a:noFill/>
                        </wps:spPr>
                        <wps:txbx>
                          <w:txbxContent>
                            <w:p w14:paraId="05F0F1C5" w14:textId="77777777" w:rsidR="004F79D2" w:rsidRDefault="00000000">
                              <w:pPr>
                                <w:pStyle w:val="NormalWeb"/>
                              </w:pPr>
                              <w:r>
                                <w:rPr>
                                  <w:rFonts w:ascii="Arial" w:hAnsi="Arial" w:cs="Arial"/>
                                  <w:b/>
                                  <w:bCs/>
                                  <w:color w:val="000000" w:themeColor="text1"/>
                                  <w:kern w:val="24"/>
                                </w:rPr>
                                <w:t>A</w:t>
                              </w:r>
                            </w:p>
                          </w:txbxContent>
                        </wps:txbx>
                        <wps:bodyPr wrap="square" rtlCol="0">
                          <a:noAutofit/>
                        </wps:bodyPr>
                      </wps:wsp>
                      <wps:wsp>
                        <wps:cNvPr id="86" name="TextBox 8"/>
                        <wps:cNvSpPr txBox="1"/>
                        <wps:spPr>
                          <a:xfrm>
                            <a:off x="2198883" y="0"/>
                            <a:ext cx="274955" cy="298450"/>
                          </a:xfrm>
                          <a:prstGeom prst="rect">
                            <a:avLst/>
                          </a:prstGeom>
                          <a:noFill/>
                        </wps:spPr>
                        <wps:txbx>
                          <w:txbxContent>
                            <w:p w14:paraId="1A3D16ED" w14:textId="77777777" w:rsidR="004F79D2" w:rsidRDefault="00000000">
                              <w:pPr>
                                <w:pStyle w:val="NormalWeb"/>
                              </w:pPr>
                              <w:r>
                                <w:rPr>
                                  <w:rFonts w:ascii="Arial" w:hAnsi="Arial" w:cs="Arial"/>
                                  <w:b/>
                                  <w:bCs/>
                                  <w:color w:val="000000" w:themeColor="text1"/>
                                  <w:kern w:val="24"/>
                                </w:rPr>
                                <w:t>B</w:t>
                              </w:r>
                            </w:p>
                          </w:txbxContent>
                        </wps:txbx>
                        <wps:bodyPr wrap="square" rtlCol="0">
                          <a:noAutofit/>
                        </wps:bodyPr>
                      </wps:wsp>
                      <pic:pic xmlns:pic="http://schemas.openxmlformats.org/drawingml/2006/picture">
                        <pic:nvPicPr>
                          <pic:cNvPr id="87" name="그림 87"/>
                          <pic:cNvPicPr preferRelativeResize="0"/>
                        </pic:nvPicPr>
                        <pic:blipFill>
                          <a:blip r:embed="rId25" cstate="print">
                            <a:extLst>
                              <a:ext uri="{28A0092B-C50C-407E-A947-70E740481C1C}">
                                <a14:useLocalDpi xmlns:a14="http://schemas.microsoft.com/office/drawing/2010/main" val="0"/>
                              </a:ext>
                            </a:extLst>
                          </a:blip>
                          <a:stretch>
                            <a:fillRect/>
                          </a:stretch>
                        </pic:blipFill>
                        <pic:spPr>
                          <a:xfrm>
                            <a:off x="2272385" y="2184998"/>
                            <a:ext cx="2055600" cy="1908000"/>
                          </a:xfrm>
                          <a:prstGeom prst="rect">
                            <a:avLst/>
                          </a:prstGeom>
                        </pic:spPr>
                      </pic:pic>
                      <pic:pic xmlns:pic="http://schemas.openxmlformats.org/drawingml/2006/picture">
                        <pic:nvPicPr>
                          <pic:cNvPr id="88" name="그림 88"/>
                          <pic:cNvPicPr preferRelativeResize="0"/>
                        </pic:nvPicPr>
                        <pic:blipFill>
                          <a:blip r:embed="rId26" cstate="print">
                            <a:extLst>
                              <a:ext uri="{28A0092B-C50C-407E-A947-70E740481C1C}">
                                <a14:useLocalDpi xmlns:a14="http://schemas.microsoft.com/office/drawing/2010/main" val="0"/>
                              </a:ext>
                            </a:extLst>
                          </a:blip>
                          <a:stretch>
                            <a:fillRect/>
                          </a:stretch>
                        </pic:blipFill>
                        <pic:spPr>
                          <a:xfrm>
                            <a:off x="4475622" y="2184998"/>
                            <a:ext cx="2055600" cy="1908000"/>
                          </a:xfrm>
                          <a:prstGeom prst="rect">
                            <a:avLst/>
                          </a:prstGeom>
                        </pic:spPr>
                      </pic:pic>
                      <pic:pic xmlns:pic="http://schemas.openxmlformats.org/drawingml/2006/picture">
                        <pic:nvPicPr>
                          <pic:cNvPr id="89" name="그림 89"/>
                          <pic:cNvPicPr preferRelativeResize="0"/>
                        </pic:nvPicPr>
                        <pic:blipFill>
                          <a:blip r:embed="rId27" cstate="print">
                            <a:extLst>
                              <a:ext uri="{28A0092B-C50C-407E-A947-70E740481C1C}">
                                <a14:useLocalDpi xmlns:a14="http://schemas.microsoft.com/office/drawing/2010/main" val="0"/>
                              </a:ext>
                            </a:extLst>
                          </a:blip>
                          <a:stretch>
                            <a:fillRect/>
                          </a:stretch>
                        </pic:blipFill>
                        <pic:spPr>
                          <a:xfrm>
                            <a:off x="102336" y="4250516"/>
                            <a:ext cx="2055600" cy="1908000"/>
                          </a:xfrm>
                          <a:prstGeom prst="rect">
                            <a:avLst/>
                          </a:prstGeom>
                        </pic:spPr>
                      </pic:pic>
                      <pic:pic xmlns:pic="http://schemas.openxmlformats.org/drawingml/2006/picture">
                        <pic:nvPicPr>
                          <pic:cNvPr id="90" name="그림 90"/>
                          <pic:cNvPicPr preferRelativeResize="0"/>
                        </pic:nvPicPr>
                        <pic:blipFill>
                          <a:blip r:embed="rId28" cstate="print">
                            <a:extLst>
                              <a:ext uri="{28A0092B-C50C-407E-A947-70E740481C1C}">
                                <a14:useLocalDpi xmlns:a14="http://schemas.microsoft.com/office/drawing/2010/main" val="0"/>
                              </a:ext>
                            </a:extLst>
                          </a:blip>
                          <a:stretch>
                            <a:fillRect/>
                          </a:stretch>
                        </pic:blipFill>
                        <pic:spPr>
                          <a:xfrm>
                            <a:off x="2288415" y="4250516"/>
                            <a:ext cx="2055600" cy="1908000"/>
                          </a:xfrm>
                          <a:prstGeom prst="rect">
                            <a:avLst/>
                          </a:prstGeom>
                        </pic:spPr>
                      </pic:pic>
                      <wps:wsp>
                        <wps:cNvPr id="91" name="TextBox 17"/>
                        <wps:cNvSpPr txBox="1"/>
                        <wps:spPr>
                          <a:xfrm>
                            <a:off x="0" y="4111826"/>
                            <a:ext cx="281940" cy="298450"/>
                          </a:xfrm>
                          <a:prstGeom prst="rect">
                            <a:avLst/>
                          </a:prstGeom>
                          <a:noFill/>
                        </wps:spPr>
                        <wps:txbx>
                          <w:txbxContent>
                            <w:p w14:paraId="454968EE" w14:textId="77777777" w:rsidR="004F79D2" w:rsidRDefault="00000000">
                              <w:pPr>
                                <w:pStyle w:val="NormalWeb"/>
                              </w:pPr>
                              <w:r>
                                <w:rPr>
                                  <w:rFonts w:ascii="Arial" w:hAnsi="Arial" w:cs="Arial"/>
                                  <w:b/>
                                  <w:bCs/>
                                  <w:color w:val="000000" w:themeColor="text1"/>
                                  <w:kern w:val="24"/>
                                </w:rPr>
                                <w:t>G</w:t>
                              </w:r>
                            </w:p>
                          </w:txbxContent>
                        </wps:txbx>
                        <wps:bodyPr wrap="square" rtlCol="0">
                          <a:noAutofit/>
                        </wps:bodyPr>
                      </wps:wsp>
                      <wps:wsp>
                        <wps:cNvPr id="92" name="TextBox 18"/>
                        <wps:cNvSpPr txBox="1"/>
                        <wps:spPr>
                          <a:xfrm>
                            <a:off x="2198883" y="4111826"/>
                            <a:ext cx="274955" cy="298450"/>
                          </a:xfrm>
                          <a:prstGeom prst="rect">
                            <a:avLst/>
                          </a:prstGeom>
                          <a:noFill/>
                        </wps:spPr>
                        <wps:txbx>
                          <w:txbxContent>
                            <w:p w14:paraId="60B22C85" w14:textId="77777777" w:rsidR="004F79D2" w:rsidRDefault="00000000">
                              <w:pPr>
                                <w:pStyle w:val="NormalWeb"/>
                              </w:pPr>
                              <w:r>
                                <w:rPr>
                                  <w:rFonts w:ascii="Arial" w:hAnsi="Arial" w:cs="Arial"/>
                                  <w:b/>
                                  <w:bCs/>
                                  <w:color w:val="000000" w:themeColor="text1"/>
                                  <w:kern w:val="24"/>
                                </w:rPr>
                                <w:t>H</w:t>
                              </w:r>
                            </w:p>
                          </w:txbxContent>
                        </wps:txbx>
                        <wps:bodyPr wrap="square" rtlCol="0">
                          <a:noAutofit/>
                        </wps:bodyPr>
                      </wps:wsp>
                      <wps:wsp>
                        <wps:cNvPr id="93" name="TextBox 19"/>
                        <wps:cNvSpPr txBox="1"/>
                        <wps:spPr>
                          <a:xfrm>
                            <a:off x="2198883" y="2125160"/>
                            <a:ext cx="267970" cy="298450"/>
                          </a:xfrm>
                          <a:prstGeom prst="rect">
                            <a:avLst/>
                          </a:prstGeom>
                          <a:noFill/>
                        </wps:spPr>
                        <wps:txbx>
                          <w:txbxContent>
                            <w:p w14:paraId="225BD28B" w14:textId="77777777" w:rsidR="004F79D2" w:rsidRDefault="00000000">
                              <w:pPr>
                                <w:pStyle w:val="NormalWeb"/>
                              </w:pPr>
                              <w:r>
                                <w:rPr>
                                  <w:rFonts w:ascii="Arial" w:hAnsi="Arial" w:cs="Arial"/>
                                  <w:b/>
                                  <w:bCs/>
                                  <w:color w:val="000000" w:themeColor="text1"/>
                                  <w:kern w:val="24"/>
                                </w:rPr>
                                <w:t>E</w:t>
                              </w:r>
                            </w:p>
                          </w:txbxContent>
                        </wps:txbx>
                        <wps:bodyPr wrap="square" rtlCol="0">
                          <a:noAutofit/>
                        </wps:bodyPr>
                      </wps:wsp>
                      <wps:wsp>
                        <wps:cNvPr id="94" name="TextBox 20"/>
                        <wps:cNvSpPr txBox="1"/>
                        <wps:spPr>
                          <a:xfrm>
                            <a:off x="4343851" y="2125159"/>
                            <a:ext cx="260985" cy="298450"/>
                          </a:xfrm>
                          <a:prstGeom prst="rect">
                            <a:avLst/>
                          </a:prstGeom>
                          <a:noFill/>
                        </wps:spPr>
                        <wps:txbx>
                          <w:txbxContent>
                            <w:p w14:paraId="66CA9E3E" w14:textId="77777777" w:rsidR="004F79D2" w:rsidRDefault="00000000">
                              <w:pPr>
                                <w:pStyle w:val="NormalWeb"/>
                              </w:pPr>
                              <w:r>
                                <w:rPr>
                                  <w:rFonts w:ascii="Arial" w:hAnsi="Arial" w:cs="Arial"/>
                                  <w:b/>
                                  <w:bCs/>
                                  <w:color w:val="000000" w:themeColor="text1"/>
                                  <w:kern w:val="24"/>
                                </w:rPr>
                                <w:t>F</w:t>
                              </w:r>
                            </w:p>
                          </w:txbxContent>
                        </wps:txbx>
                        <wps:bodyPr wrap="square" rtlCol="0">
                          <a:noAutofit/>
                        </wps:bodyPr>
                      </wps:wsp>
                    </wpg:wgp>
                  </a:graphicData>
                </a:graphic>
              </wp:inline>
            </w:drawing>
          </mc:Choice>
          <mc:Fallback>
            <w:pict>
              <v:group w14:anchorId="3CB6F92A" id="_x0000_s1039" style="width:470.25pt;height:458.85pt;mso-position-horizontal-relative:char;mso-position-vertical-relative:line" coordsize="65312,61585" o:gfxdata="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">
                <v:shape id="그림 79" o:spid="_x0000_s1040" type="#_x0000_t75" style="position:absolute;left:1023;top:1384;width:20556;height:190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">
                  <v:imagedata r:id="rId29" o:title=""/>
                </v:shape>
                <v:shape id="그림 80" o:spid="_x0000_s1041" type="#_x0000_t75" style="position:absolute;left:22602;top:1384;width:20556;height:190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">
                  <v:imagedata r:id="rId30" o:title=""/>
                </v:shape>
                <v:shape id="그림 81" o:spid="_x0000_s1042" type="#_x0000_t75" style="position:absolute;left:44756;top:1384;width:20556;height:190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">
                  <v:imagedata r:id="rId31" o:title=""/>
                </v:shape>
                <v:shape id="그림 82" o:spid="_x0000_s1043" type="#_x0000_t75" style="position:absolute;left:1023;top:21849;width:20556;height:190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">
                  <v:imagedata r:id="rId32" o:title=""/>
                </v:shape>
                <v:shape id="TextBox 28" o:spid="_x0000_s1044" type="#_x0000_t202" style="position:absolute;left:43278;width:2749;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" filled="f" stroked="f">
                  <v:textbox>
                    <w:txbxContent>
                      <w:p w14:paraId="36DE072B" w14:textId="77777777" w:rsidR="004F79D2" w:rsidRDefault="00000000">
                        <w:pPr>
                          <w:pStyle w:val="NormalWeb"/>
                        </w:pPr>
                        <w:r>
                          <w:rPr>
                            <w:rFonts w:ascii="Arial" w:hAnsi="Arial" w:cs="Arial"/>
                            <w:b/>
                            <w:bCs/>
                            <w:color w:val="000000" w:themeColor="text1"/>
                            <w:kern w:val="24"/>
                          </w:rPr>
                          <w:t>C</w:t>
                        </w:r>
                      </w:p>
                    </w:txbxContent>
                  </v:textbox>
                </v:shape>
                <v:shape id="TextBox 29" o:spid="_x0000_s1045" type="#_x0000_t202" style="position:absolute;top:21251;width:2749;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" filled="f" stroked="f">
                  <v:textbox>
                    <w:txbxContent>
                      <w:p w14:paraId="06318502" w14:textId="77777777" w:rsidR="004F79D2" w:rsidRDefault="00000000">
                        <w:pPr>
                          <w:pStyle w:val="NormalWeb"/>
                        </w:pPr>
                        <w:r>
                          <w:rPr>
                            <w:rFonts w:ascii="Arial" w:hAnsi="Arial" w:cs="Arial"/>
                            <w:b/>
                            <w:bCs/>
                            <w:color w:val="000000" w:themeColor="text1"/>
                            <w:kern w:val="24"/>
                          </w:rPr>
                          <w:t>D</w:t>
                        </w:r>
                      </w:p>
                    </w:txbxContent>
                  </v:textbox>
                </v:shape>
                <v:shape id="TextBox 7" o:spid="_x0000_s1046" type="#_x0000_t202" style="position:absolute;width:2749;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" filled="f" stroked="f">
                  <v:textbox>
                    <w:txbxContent>
                      <w:p w14:paraId="05F0F1C5" w14:textId="77777777" w:rsidR="004F79D2" w:rsidRDefault="00000000">
                        <w:pPr>
                          <w:pStyle w:val="NormalWeb"/>
                        </w:pPr>
                        <w:r>
                          <w:rPr>
                            <w:rFonts w:ascii="Arial" w:hAnsi="Arial" w:cs="Arial"/>
                            <w:b/>
                            <w:bCs/>
                            <w:color w:val="000000" w:themeColor="text1"/>
                            <w:kern w:val="24"/>
                          </w:rPr>
                          <w:t>A</w:t>
                        </w:r>
                      </w:p>
                    </w:txbxContent>
                  </v:textbox>
                </v:shape>
                <v:shape id="TextBox 8" o:spid="_x0000_s1047" type="#_x0000_t202" style="position:absolute;left:21988;width:2750;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" filled="f" stroked="f">
                  <v:textbox>
                    <w:txbxContent>
                      <w:p w14:paraId="1A3D16ED" w14:textId="77777777" w:rsidR="004F79D2" w:rsidRDefault="00000000">
                        <w:pPr>
                          <w:pStyle w:val="NormalWeb"/>
                        </w:pPr>
                        <w:r>
                          <w:rPr>
                            <w:rFonts w:ascii="Arial" w:hAnsi="Arial" w:cs="Arial"/>
                            <w:b/>
                            <w:bCs/>
                            <w:color w:val="000000" w:themeColor="text1"/>
                            <w:kern w:val="24"/>
                          </w:rPr>
                          <w:t>B</w:t>
                        </w:r>
                      </w:p>
                    </w:txbxContent>
                  </v:textbox>
                </v:shape>
                <v:shape id="그림 87" o:spid="_x0000_s1048" type="#_x0000_t75" style="position:absolute;left:22723;top:21849;width:20556;height:190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">
                  <v:imagedata r:id="rId33" o:title=""/>
                </v:shape>
                <v:shape id="그림 88" o:spid="_x0000_s1049" type="#_x0000_t75" style="position:absolute;left:44756;top:21849;width:20556;height:190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">
                  <v:imagedata r:id="rId34" o:title=""/>
                </v:shape>
                <v:shape id="그림 89" o:spid="_x0000_s1050" type="#_x0000_t75" style="position:absolute;left:1023;top:42505;width:20556;height:190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">
                  <v:imagedata r:id="rId35" o:title=""/>
                </v:shape>
                <v:shape id="그림 90" o:spid="_x0000_s1051" type="#_x0000_t75" style="position:absolute;left:22884;top:42505;width:20556;height:19080;visibility:visible;mso-wrap-style:square" o:preferrelative="f"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">
                  <v:imagedata r:id="rId36" o:title=""/>
                </v:shape>
                <v:shape id="TextBox 17" o:spid="_x0000_s1052" type="#_x0000_t202" style="position:absolute;top:41118;width:2819;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" filled="f" stroked="f">
                  <v:textbox>
                    <w:txbxContent>
                      <w:p w14:paraId="454968EE" w14:textId="77777777" w:rsidR="004F79D2" w:rsidRDefault="00000000">
                        <w:pPr>
                          <w:pStyle w:val="NormalWeb"/>
                        </w:pPr>
                        <w:r>
                          <w:rPr>
                            <w:rFonts w:ascii="Arial" w:hAnsi="Arial" w:cs="Arial"/>
                            <w:b/>
                            <w:bCs/>
                            <w:color w:val="000000" w:themeColor="text1"/>
                            <w:kern w:val="24"/>
                          </w:rPr>
                          <w:t>G</w:t>
                        </w:r>
                      </w:p>
                    </w:txbxContent>
                  </v:textbox>
                </v:shape>
                <v:shape id="TextBox 18" o:spid="_x0000_s1053" type="#_x0000_t202" style="position:absolute;left:21988;top:41118;width:2750;height:2984;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" filled="f" stroked="f">
                  <v:textbox>
                    <w:txbxContent>
                      <w:p w14:paraId="60B22C85" w14:textId="77777777" w:rsidR="004F79D2" w:rsidRDefault="00000000">
                        <w:pPr>
                          <w:pStyle w:val="NormalWeb"/>
                        </w:pPr>
                        <w:r>
                          <w:rPr>
                            <w:rFonts w:ascii="Arial" w:hAnsi="Arial" w:cs="Arial"/>
                            <w:b/>
                            <w:bCs/>
                            <w:color w:val="000000" w:themeColor="text1"/>
                            <w:kern w:val="24"/>
                          </w:rPr>
                          <w:t>H</w:t>
                        </w:r>
                      </w:p>
                    </w:txbxContent>
                  </v:textbox>
                </v:shape>
                <v:shape id="TextBox 19" o:spid="_x0000_s1054" type="#_x0000_t202" style="position:absolute;left:21988;top:21251;width:2680;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" filled="f" stroked="f">
                  <v:textbox>
                    <w:txbxContent>
                      <w:p w14:paraId="225BD28B" w14:textId="77777777" w:rsidR="004F79D2" w:rsidRDefault="00000000">
                        <w:pPr>
                          <w:pStyle w:val="NormalWeb"/>
                        </w:pPr>
                        <w:r>
                          <w:rPr>
                            <w:rFonts w:ascii="Arial" w:hAnsi="Arial" w:cs="Arial"/>
                            <w:b/>
                            <w:bCs/>
                            <w:color w:val="000000" w:themeColor="text1"/>
                            <w:kern w:val="24"/>
                          </w:rPr>
                          <w:t>E</w:t>
                        </w:r>
                      </w:p>
                    </w:txbxContent>
                  </v:textbox>
                </v:shape>
                <v:shape id="TextBox 20" o:spid="_x0000_s1055" type="#_x0000_t202" style="position:absolute;left:43438;top:21251;width:2610;height:29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" filled="f" stroked="f">
                  <v:textbox>
                    <w:txbxContent>
                      <w:p w14:paraId="66CA9E3E" w14:textId="77777777" w:rsidR="004F79D2" w:rsidRDefault="00000000">
                        <w:pPr>
                          <w:pStyle w:val="NormalWeb"/>
                        </w:pPr>
                        <w:r>
                          <w:rPr>
                            <w:rFonts w:ascii="Arial" w:hAnsi="Arial" w:cs="Arial"/>
                            <w:b/>
                            <w:bCs/>
                            <w:color w:val="000000" w:themeColor="text1"/>
                            <w:kern w:val="24"/>
                          </w:rPr>
                          <w:t>F</w:t>
                        </w:r>
                      </w:p>
                    </w:txbxContent>
                  </v:textbox>
                </v:shape>
                <w10:anchorlock/>
              </v:group>
            </w:pict>
          </mc:Fallback>
        </mc:AlternateContent>
      </w:r>
    </w:p>
    <w:p w14:paraId="12CD942D" w14:textId="54B6696C" w:rsidR="004F79D2" w:rsidRDefault="00000000">
      <w:pPr>
        <w:pStyle w:val="TSP62BackMatter"/>
        <w:spacing w:before="240"/>
        <w:rPr>
          <w:rFonts w:ascii="Times New Roman" w:eastAsiaTheme="minorEastAsia" w:hAnsi="Times New Roman" w:cstheme="minorBidi"/>
          <w:bCs/>
          <w:snapToGrid/>
          <w:color w:val="auto"/>
          <w:sz w:val="26"/>
          <w:szCs w:val="26"/>
          <w:lang w:eastAsia="ko-KR" w:bidi="ar-SA"/>
        </w:rPr>
      </w:pPr>
      <w:r>
        <w:rPr>
          <w:rFonts w:ascii="Times New Roman" w:eastAsiaTheme="minorEastAsia" w:hAnsi="Times New Roman" w:cstheme="minorBidi"/>
          <w:b/>
          <w:snapToGrid/>
          <w:color w:val="auto"/>
          <w:sz w:val="26"/>
          <w:szCs w:val="26"/>
          <w:lang w:eastAsia="ko-KR" w:bidi="ar-SA"/>
        </w:rPr>
        <w:t xml:space="preserve">Supplementary </w:t>
      </w:r>
      <w:r w:rsidR="00351B62">
        <w:rPr>
          <w:rFonts w:ascii="Times New Roman" w:eastAsiaTheme="minorEastAsia" w:hAnsi="Times New Roman" w:cstheme="minorBidi"/>
          <w:b/>
          <w:snapToGrid/>
          <w:color w:val="auto"/>
          <w:sz w:val="26"/>
          <w:szCs w:val="26"/>
          <w:lang w:eastAsia="ko-KR" w:bidi="ar-SA"/>
        </w:rPr>
        <w:t>Figure S</w:t>
      </w:r>
      <w:r>
        <w:rPr>
          <w:rFonts w:ascii="Times New Roman" w:eastAsiaTheme="minorEastAsia" w:hAnsi="Times New Roman" w:cstheme="minorBidi"/>
          <w:b/>
          <w:snapToGrid/>
          <w:color w:val="auto"/>
          <w:sz w:val="26"/>
          <w:szCs w:val="26"/>
          <w:lang w:eastAsia="ko-KR" w:bidi="ar-SA"/>
        </w:rPr>
        <w:t>2.</w:t>
      </w:r>
      <w:r>
        <w:rPr>
          <w:rFonts w:ascii="Times New Roman" w:eastAsiaTheme="minorEastAsia" w:hAnsi="Times New Roman" w:cstheme="minorBidi"/>
          <w:bCs/>
          <w:snapToGrid/>
          <w:color w:val="auto"/>
          <w:sz w:val="26"/>
          <w:szCs w:val="26"/>
          <w:lang w:eastAsia="ko-KR" w:bidi="ar-SA"/>
        </w:rPr>
        <w:t xml:space="preserve"> Survival analysis of SFXN3 expression in tumors with decreased immune cell infiltration. (A) Kaplan–Meier analysis revealing that in macrophage-depleted tumors, high SFXN3 expression is associated with reduced OS (HR = 1.79, log-rank p = 0.0022). (B) B-cell–depleted tumors: elevated SFXN3 predicts poorer OS (HR = 1.52, p = 0.019). (C) CD4⁺ memory T-cell–depleted tumors: high SFXN3 shows a nonsignificant trend toward worse OS (HR = 1.32, p = 0.22). (D) CD8⁺ T-cell–depleted tumors: high SFXN3 expression is associated with significantly reduced OS (HR = 1.74, p = 0.011). (E) T-reg–depleted tumors: high SFXN3 corresponds to poorer OS (HR = 1.67, p = 0.02). (F) NKT-cell–depleted tumors: high SFXN3 expression is linked to inferior OS (HR = 1.41, p = 0.044). (G) Type I T-helper cell–depleted tumors: high SFXN3 shows no significant </w:t>
      </w:r>
      <w:r>
        <w:rPr>
          <w:rFonts w:ascii="Times New Roman" w:eastAsiaTheme="minorEastAsia" w:hAnsi="Times New Roman" w:cstheme="minorBidi"/>
          <w:bCs/>
          <w:snapToGrid/>
          <w:color w:val="auto"/>
          <w:sz w:val="26"/>
          <w:szCs w:val="26"/>
          <w:lang w:eastAsia="ko-KR" w:bidi="ar-SA"/>
        </w:rPr>
        <w:lastRenderedPageBreak/>
        <w:t>adverse trend (HR = 1.48, p = 0.17). (H) Type II T-helper cell–depleted tumors: high SFXN3 shows no significant survival association (HR = 0.25, p = 0.13).</w:t>
      </w:r>
    </w:p>
    <w:p w14:paraId="73BA40AF" w14:textId="77777777" w:rsidR="004F79D2" w:rsidRDefault="004F79D2">
      <w:pPr>
        <w:pStyle w:val="TSP62BackMatter"/>
        <w:spacing w:before="240"/>
        <w:rPr>
          <w:rFonts w:ascii="Times New Roman" w:eastAsia="Malgun Gothic" w:hAnsi="Times New Roman"/>
          <w:lang w:eastAsia="ko-KR"/>
        </w:rPr>
      </w:pPr>
    </w:p>
    <w:p w14:paraId="4B507E92" w14:textId="77777777" w:rsidR="004F79D2" w:rsidRDefault="00000000">
      <w:pPr>
        <w:pStyle w:val="TSP62BackMatter"/>
        <w:spacing w:before="240"/>
        <w:rPr>
          <w:rFonts w:ascii="Times New Roman" w:eastAsia="Malgun Gothic" w:hAnsi="Times New Roman"/>
          <w:lang w:eastAsia="ko-KR"/>
        </w:rPr>
      </w:pPr>
      <w:r>
        <w:rPr>
          <w:rFonts w:ascii="Times New Roman" w:eastAsia="Malgun Gothic" w:hAnsi="Times New Roman"/>
          <w:noProof/>
          <w:lang w:eastAsia="ko-KR"/>
        </w:rPr>
        <w:drawing>
          <wp:inline distT="0" distB="0" distL="0" distR="0" wp14:anchorId="5209F6DB" wp14:editId="63500D71">
            <wp:extent cx="5854065" cy="4507865"/>
            <wp:effectExtent l="0" t="0" r="0" b="0"/>
            <wp:docPr id="2064" name="그림 20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4" name="그림 2064"/>
                    <pic:cNvPicPr>
                      <a:picLocks noChangeAspect="1" noChangeArrowheads="1"/>
                    </pic:cNvPicPr>
                  </pic:nvPicPr>
                  <pic:blipFill>
                    <a:blip r:embed="rId37">
                      <a:extLst>
                        <a:ext uri="{28A0092B-C50C-407E-A947-70E740481C1C}">
                          <a14:useLocalDpi xmlns:a14="http://schemas.microsoft.com/office/drawing/2010/main" val="0"/>
                        </a:ext>
                      </a:extLst>
                    </a:blip>
                    <a:srcRect/>
                    <a:stretch>
                      <a:fillRect/>
                    </a:stretch>
                  </pic:blipFill>
                  <pic:spPr>
                    <a:xfrm>
                      <a:off x="0" y="0"/>
                      <a:ext cx="5873974" cy="4523412"/>
                    </a:xfrm>
                    <a:prstGeom prst="rect">
                      <a:avLst/>
                    </a:prstGeom>
                    <a:noFill/>
                  </pic:spPr>
                </pic:pic>
              </a:graphicData>
            </a:graphic>
          </wp:inline>
        </w:drawing>
      </w:r>
    </w:p>
    <w:p w14:paraId="6A1490C3" w14:textId="4BA38A12" w:rsidR="004F79D2" w:rsidRDefault="00000000">
      <w:pPr>
        <w:pStyle w:val="TSP62BackMatter"/>
        <w:spacing w:before="240"/>
        <w:rPr>
          <w:rFonts w:ascii="Times New Roman" w:eastAsiaTheme="minorEastAsia" w:hAnsi="Times New Roman" w:cstheme="minorBidi"/>
          <w:bCs/>
          <w:snapToGrid/>
          <w:color w:val="auto"/>
          <w:sz w:val="26"/>
          <w:szCs w:val="26"/>
          <w:lang w:eastAsia="ko-KR" w:bidi="ar-SA"/>
        </w:rPr>
      </w:pPr>
      <w:r>
        <w:rPr>
          <w:rFonts w:ascii="Times New Roman" w:eastAsiaTheme="minorEastAsia" w:hAnsi="Times New Roman" w:cstheme="minorBidi"/>
          <w:b/>
          <w:snapToGrid/>
          <w:color w:val="auto"/>
          <w:sz w:val="26"/>
          <w:szCs w:val="26"/>
          <w:lang w:eastAsia="ko-KR" w:bidi="ar-SA"/>
        </w:rPr>
        <w:t xml:space="preserve">Supplementary </w:t>
      </w:r>
      <w:r w:rsidR="00351B62">
        <w:rPr>
          <w:rFonts w:ascii="Times New Roman" w:eastAsiaTheme="minorEastAsia" w:hAnsi="Times New Roman" w:cstheme="minorBidi"/>
          <w:b/>
          <w:snapToGrid/>
          <w:color w:val="auto"/>
          <w:sz w:val="26"/>
          <w:szCs w:val="26"/>
          <w:lang w:eastAsia="ko-KR" w:bidi="ar-SA"/>
        </w:rPr>
        <w:t>Figure S</w:t>
      </w:r>
      <w:r>
        <w:rPr>
          <w:rFonts w:ascii="Times New Roman" w:eastAsiaTheme="minorEastAsia" w:hAnsi="Times New Roman" w:cstheme="minorBidi"/>
          <w:b/>
          <w:snapToGrid/>
          <w:color w:val="auto"/>
          <w:sz w:val="26"/>
          <w:szCs w:val="26"/>
          <w:lang w:eastAsia="ko-KR" w:bidi="ar-SA"/>
        </w:rPr>
        <w:t>3.</w:t>
      </w:r>
      <w:r>
        <w:rPr>
          <w:rFonts w:ascii="Times New Roman" w:eastAsiaTheme="minorEastAsia" w:hAnsi="Times New Roman" w:cstheme="minorBidi"/>
          <w:bCs/>
          <w:snapToGrid/>
          <w:color w:val="auto"/>
          <w:sz w:val="26"/>
          <w:szCs w:val="26"/>
          <w:lang w:eastAsia="ko-KR" w:bidi="ar-SA"/>
        </w:rPr>
        <w:t xml:space="preserve"> Effect of SFXN3 knockdown on clonogenic survival in HNSCC cells. (A) Representative images (left) and quantitative analysis (right) of colony formation assays in FaDu cells transfected with negative control siRNA (NC) or siSFXN3 and treated with cisplatin (0 or 1 μM). The depletion of SFXN3 markedly impaired clonogenic survival, a suppressive effect that was further potentiated upon exposure to cisplatin. (B) Colony formation assay in SCC25 cells transfected with NC or siSFXN3 in the absence of cisplatin. SFXN3 depletion alone resulted in a moderate but significant decrease in clonogenic survival compared with control cells. Data are presented as mean ± standard deviation (SD). Statistical significance was determined using appropriate statistical tests. Statistical significance is indicated as *p &lt; 0.05 and ***p &lt; 0.001.</w:t>
      </w:r>
    </w:p>
    <w:p w14:paraId="32026DFF" w14:textId="77777777" w:rsidR="004F79D2" w:rsidRDefault="004F79D2">
      <w:pPr>
        <w:pStyle w:val="TSP62BackMatter"/>
        <w:spacing w:before="240"/>
        <w:rPr>
          <w:rFonts w:ascii="Times New Roman" w:eastAsiaTheme="minorEastAsia" w:hAnsi="Times New Roman" w:cstheme="minorBidi"/>
          <w:bCs/>
          <w:snapToGrid/>
          <w:color w:val="auto"/>
          <w:sz w:val="26"/>
          <w:szCs w:val="26"/>
          <w:lang w:eastAsia="ko-KR" w:bidi="ar-SA"/>
        </w:rPr>
      </w:pPr>
    </w:p>
    <w:p w14:paraId="22428B5B" w14:textId="77777777" w:rsidR="004F79D2" w:rsidRDefault="00000000">
      <w:pPr>
        <w:pStyle w:val="TSP62BackMatter"/>
        <w:spacing w:before="240"/>
        <w:rPr>
          <w:rFonts w:ascii="Times New Roman" w:eastAsia="Malgun Gothic" w:hAnsi="Times New Roman"/>
          <w:lang w:eastAsia="ko-KR"/>
        </w:rPr>
      </w:pPr>
      <w:r>
        <w:rPr>
          <w:rFonts w:ascii="Times New Roman" w:eastAsia="Malgun Gothic" w:hAnsi="Times New Roman"/>
          <w:noProof/>
          <w:lang w:eastAsia="ko-KR"/>
        </w:rPr>
        <w:lastRenderedPageBreak/>
        <w:drawing>
          <wp:inline distT="0" distB="0" distL="0" distR="0" wp14:anchorId="112098BF" wp14:editId="2A90920F">
            <wp:extent cx="4039235" cy="4427220"/>
            <wp:effectExtent l="0" t="0" r="0" b="0"/>
            <wp:docPr id="2065" name="그림 206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65" name="그림 2065"/>
                    <pic:cNvPicPr>
                      <a:picLocks noChangeAspect="1" noChangeArrowheads="1"/>
                    </pic:cNvPicPr>
                  </pic:nvPicPr>
                  <pic:blipFill>
                    <a:blip r:embed="rId38">
                      <a:extLst>
                        <a:ext uri="{28A0092B-C50C-407E-A947-70E740481C1C}">
                          <a14:useLocalDpi xmlns:a14="http://schemas.microsoft.com/office/drawing/2010/main" val="0"/>
                        </a:ext>
                      </a:extLst>
                    </a:blip>
                    <a:srcRect/>
                    <a:stretch>
                      <a:fillRect/>
                    </a:stretch>
                  </pic:blipFill>
                  <pic:spPr>
                    <a:xfrm>
                      <a:off x="0" y="0"/>
                      <a:ext cx="4050634" cy="4439760"/>
                    </a:xfrm>
                    <a:prstGeom prst="rect">
                      <a:avLst/>
                    </a:prstGeom>
                    <a:noFill/>
                  </pic:spPr>
                </pic:pic>
              </a:graphicData>
            </a:graphic>
          </wp:inline>
        </w:drawing>
      </w:r>
    </w:p>
    <w:p w14:paraId="6DE8F2FB" w14:textId="56877D40" w:rsidR="004F79D2" w:rsidRDefault="00000000">
      <w:pPr>
        <w:pStyle w:val="TSP62BackMatter"/>
        <w:spacing w:before="240"/>
        <w:rPr>
          <w:rFonts w:ascii="Times New Roman" w:eastAsiaTheme="minorEastAsia" w:hAnsi="Times New Roman" w:cstheme="minorBidi"/>
          <w:bCs/>
          <w:snapToGrid/>
          <w:color w:val="auto"/>
          <w:sz w:val="26"/>
          <w:szCs w:val="26"/>
          <w:lang w:eastAsia="ko-KR" w:bidi="ar-SA"/>
        </w:rPr>
      </w:pPr>
      <w:r>
        <w:rPr>
          <w:rFonts w:ascii="Times New Roman" w:eastAsiaTheme="minorEastAsia" w:hAnsi="Times New Roman" w:cstheme="minorBidi"/>
          <w:b/>
          <w:snapToGrid/>
          <w:color w:val="auto"/>
          <w:sz w:val="26"/>
          <w:szCs w:val="26"/>
          <w:lang w:eastAsia="ko-KR" w:bidi="ar-SA"/>
        </w:rPr>
        <w:t xml:space="preserve">Supplementary </w:t>
      </w:r>
      <w:r w:rsidR="00351B62">
        <w:rPr>
          <w:rFonts w:ascii="Times New Roman" w:eastAsiaTheme="minorEastAsia" w:hAnsi="Times New Roman" w:cstheme="minorBidi"/>
          <w:b/>
          <w:snapToGrid/>
          <w:color w:val="auto"/>
          <w:sz w:val="26"/>
          <w:szCs w:val="26"/>
          <w:lang w:eastAsia="ko-KR" w:bidi="ar-SA"/>
        </w:rPr>
        <w:t>Figure S</w:t>
      </w:r>
      <w:r>
        <w:rPr>
          <w:rFonts w:ascii="Times New Roman" w:eastAsiaTheme="minorEastAsia" w:hAnsi="Times New Roman" w:cstheme="minorBidi"/>
          <w:b/>
          <w:snapToGrid/>
          <w:color w:val="auto"/>
          <w:sz w:val="26"/>
          <w:szCs w:val="26"/>
          <w:lang w:eastAsia="ko-KR" w:bidi="ar-SA"/>
        </w:rPr>
        <w:t xml:space="preserve">4. </w:t>
      </w:r>
      <w:r>
        <w:rPr>
          <w:rFonts w:ascii="Times New Roman" w:eastAsiaTheme="minorEastAsia" w:hAnsi="Times New Roman" w:cstheme="minorBidi"/>
          <w:bCs/>
          <w:snapToGrid/>
          <w:color w:val="auto"/>
          <w:sz w:val="26"/>
          <w:szCs w:val="26"/>
          <w:lang w:eastAsia="ko-KR" w:bidi="ar-SA"/>
        </w:rPr>
        <w:t>STRING-based protein–protein interaction network of SFXN3.</w:t>
      </w:r>
    </w:p>
    <w:p w14:paraId="1CBE679E" w14:textId="77777777" w:rsidR="004F79D2" w:rsidRDefault="00000000">
      <w:pPr>
        <w:pStyle w:val="TSP62BackMatter"/>
        <w:spacing w:before="240"/>
        <w:rPr>
          <w:rFonts w:ascii="Times New Roman" w:eastAsiaTheme="minorEastAsia" w:hAnsi="Times New Roman" w:cstheme="minorBidi"/>
          <w:bCs/>
          <w:snapToGrid/>
          <w:color w:val="auto"/>
          <w:sz w:val="26"/>
          <w:szCs w:val="26"/>
          <w:lang w:eastAsia="ko-KR" w:bidi="ar-SA"/>
        </w:rPr>
      </w:pPr>
      <w:r>
        <w:rPr>
          <w:rFonts w:ascii="Times New Roman" w:eastAsiaTheme="minorEastAsia" w:hAnsi="Times New Roman" w:cstheme="minorBidi"/>
          <w:bCs/>
          <w:snapToGrid/>
          <w:color w:val="auto"/>
          <w:sz w:val="26"/>
          <w:szCs w:val="26"/>
          <w:lang w:eastAsia="ko-KR" w:bidi="ar-SA"/>
        </w:rPr>
        <w:t>To identify potential molecular binding partners and functional pathways associated with SFXN3, a protein-protein interaction (PPI) network was generated utilizing the STRING platform. The network illustrates predicted interactions between SFXN3 and proteins involved in mitochondrial function and metabolic processes, including TOMM22, ACAT1, and SLC25A38, as well as additional proteins implicated in cellular regulation. Edges represent known or predicted protein–protein associations derived from curated databases, experimental evidence, and computational predictions. This network analysis was used as a hypothesis-generating approach to identify potential pathways associated with SFXN3 in HNSC</w:t>
      </w:r>
      <w:r>
        <w:rPr>
          <w:rFonts w:ascii="Times New Roman" w:eastAsiaTheme="minorEastAsia" w:hAnsi="Times New Roman" w:cstheme="minorBidi" w:hint="eastAsia"/>
          <w:bCs/>
          <w:snapToGrid/>
          <w:color w:val="auto"/>
          <w:sz w:val="26"/>
          <w:szCs w:val="26"/>
          <w:lang w:eastAsia="ko-KR" w:bidi="ar-SA"/>
        </w:rPr>
        <w:t>.</w:t>
      </w:r>
    </w:p>
    <w:p w14:paraId="4F99E98C" w14:textId="77777777" w:rsidR="004F79D2" w:rsidRDefault="004F79D2">
      <w:pPr>
        <w:rPr>
          <w:rFonts w:ascii="Times New Roman" w:hAnsi="Times New Roman"/>
          <w:bCs/>
          <w:sz w:val="26"/>
          <w:szCs w:val="26"/>
          <w:lang w:eastAsia="ko-KR"/>
        </w:rPr>
      </w:pPr>
    </w:p>
    <w:p w14:paraId="5EA16ED5" w14:textId="77777777" w:rsidR="004F79D2" w:rsidRDefault="004F79D2">
      <w:pPr>
        <w:rPr>
          <w:rFonts w:ascii="Times New Roman" w:hAnsi="Times New Roman"/>
          <w:b/>
          <w:sz w:val="26"/>
          <w:szCs w:val="26"/>
        </w:rPr>
      </w:pPr>
    </w:p>
    <w:p w14:paraId="7225CC73" w14:textId="77777777" w:rsidR="004F79D2" w:rsidRDefault="004F79D2">
      <w:pPr>
        <w:rPr>
          <w:rFonts w:ascii="Times New Roman" w:hAnsi="Times New Roman"/>
          <w:b/>
          <w:sz w:val="26"/>
          <w:szCs w:val="26"/>
        </w:rPr>
      </w:pPr>
    </w:p>
    <w:p w14:paraId="2F214746" w14:textId="05730A52" w:rsidR="004F79D2" w:rsidRDefault="00000000">
      <w:pPr>
        <w:rPr>
          <w:lang w:eastAsia="ko-KR"/>
        </w:rPr>
      </w:pPr>
      <w:r>
        <w:rPr>
          <w:rFonts w:ascii="Times New Roman" w:hAnsi="Times New Roman"/>
          <w:b/>
          <w:sz w:val="26"/>
          <w:szCs w:val="26"/>
        </w:rPr>
        <w:lastRenderedPageBreak/>
        <w:t xml:space="preserve">Supplementary </w:t>
      </w:r>
      <w:r w:rsidR="00351B62">
        <w:rPr>
          <w:rFonts w:ascii="Times New Roman" w:hAnsi="Times New Roman"/>
          <w:b/>
          <w:sz w:val="26"/>
          <w:szCs w:val="26"/>
        </w:rPr>
        <w:t>Table S</w:t>
      </w:r>
      <w:r>
        <w:rPr>
          <w:rFonts w:ascii="Times New Roman" w:hAnsi="Times New Roman"/>
          <w:b/>
          <w:sz w:val="26"/>
          <w:szCs w:val="26"/>
        </w:rPr>
        <w:t>1. Multivariate Cox regression analysis of SFXN3 and clinical characteristics with overall survival in HNSCC patients (n=522).</w:t>
      </w:r>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1302"/>
        <w:gridCol w:w="2241"/>
        <w:gridCol w:w="1701"/>
        <w:gridCol w:w="1134"/>
      </w:tblGrid>
      <w:tr w:rsidR="004F79D2" w14:paraId="4E2A9734" w14:textId="77777777">
        <w:tc>
          <w:tcPr>
            <w:tcW w:w="2694" w:type="dxa"/>
            <w:tcBorders>
              <w:top w:val="single" w:sz="4" w:space="0" w:color="auto"/>
              <w:bottom w:val="single" w:sz="4" w:space="0" w:color="auto"/>
            </w:tcBorders>
          </w:tcPr>
          <w:p w14:paraId="2AB806B2" w14:textId="77777777" w:rsidR="004F79D2" w:rsidRDefault="00000000">
            <w:pPr>
              <w:spacing w:after="0" w:line="360" w:lineRule="auto"/>
              <w:jc w:val="center"/>
              <w:rPr>
                <w:lang w:eastAsia="ko-KR"/>
              </w:rPr>
            </w:pPr>
            <w:bookmarkStart w:id="0" w:name="_Hlk224243235"/>
            <w:r>
              <w:rPr>
                <w:lang w:eastAsia="ko-KR"/>
              </w:rPr>
              <w:t>Variable</w:t>
            </w:r>
          </w:p>
        </w:tc>
        <w:tc>
          <w:tcPr>
            <w:tcW w:w="1302" w:type="dxa"/>
            <w:tcBorders>
              <w:top w:val="single" w:sz="4" w:space="0" w:color="auto"/>
              <w:bottom w:val="single" w:sz="4" w:space="0" w:color="auto"/>
            </w:tcBorders>
          </w:tcPr>
          <w:p w14:paraId="70E5B254" w14:textId="77777777" w:rsidR="004F79D2" w:rsidRDefault="00000000">
            <w:pPr>
              <w:spacing w:after="0" w:line="360" w:lineRule="auto"/>
              <w:jc w:val="center"/>
              <w:rPr>
                <w:lang w:eastAsia="ko-KR"/>
              </w:rPr>
            </w:pPr>
            <w:r>
              <w:rPr>
                <w:lang w:eastAsia="ko-KR"/>
              </w:rPr>
              <w:t>Coefficient</w:t>
            </w:r>
          </w:p>
        </w:tc>
        <w:tc>
          <w:tcPr>
            <w:tcW w:w="2241" w:type="dxa"/>
            <w:tcBorders>
              <w:top w:val="single" w:sz="4" w:space="0" w:color="auto"/>
              <w:bottom w:val="single" w:sz="4" w:space="0" w:color="auto"/>
            </w:tcBorders>
          </w:tcPr>
          <w:p w14:paraId="36F72E49" w14:textId="77777777" w:rsidR="004F79D2" w:rsidRDefault="00000000">
            <w:pPr>
              <w:spacing w:after="0" w:line="360" w:lineRule="auto"/>
              <w:jc w:val="center"/>
              <w:rPr>
                <w:lang w:eastAsia="ko-KR"/>
              </w:rPr>
            </w:pPr>
            <w:r>
              <w:rPr>
                <w:lang w:eastAsia="ko-KR"/>
              </w:rPr>
              <w:t>Hazard Ratio (HR)</w:t>
            </w:r>
          </w:p>
        </w:tc>
        <w:tc>
          <w:tcPr>
            <w:tcW w:w="1701" w:type="dxa"/>
            <w:tcBorders>
              <w:top w:val="single" w:sz="4" w:space="0" w:color="auto"/>
              <w:bottom w:val="single" w:sz="4" w:space="0" w:color="auto"/>
            </w:tcBorders>
          </w:tcPr>
          <w:p w14:paraId="43B78468" w14:textId="77777777" w:rsidR="004F79D2" w:rsidRDefault="00000000">
            <w:pPr>
              <w:spacing w:after="0" w:line="360" w:lineRule="auto"/>
              <w:jc w:val="center"/>
              <w:rPr>
                <w:lang w:eastAsia="ko-KR"/>
              </w:rPr>
            </w:pPr>
            <w:r>
              <w:rPr>
                <w:lang w:eastAsia="ko-KR"/>
              </w:rPr>
              <w:t>95% CI</w:t>
            </w:r>
          </w:p>
        </w:tc>
        <w:tc>
          <w:tcPr>
            <w:tcW w:w="1134" w:type="dxa"/>
            <w:tcBorders>
              <w:top w:val="single" w:sz="4" w:space="0" w:color="auto"/>
              <w:bottom w:val="single" w:sz="4" w:space="0" w:color="auto"/>
            </w:tcBorders>
          </w:tcPr>
          <w:p w14:paraId="725F541B" w14:textId="77777777" w:rsidR="004F79D2" w:rsidRDefault="00000000">
            <w:pPr>
              <w:spacing w:after="0" w:line="360" w:lineRule="auto"/>
              <w:jc w:val="center"/>
              <w:rPr>
                <w:lang w:eastAsia="ko-KR"/>
              </w:rPr>
            </w:pPr>
            <w:r>
              <w:rPr>
                <w:rFonts w:hint="eastAsia"/>
                <w:lang w:eastAsia="ko-KR"/>
              </w:rPr>
              <w:t>p</w:t>
            </w:r>
            <w:r>
              <w:rPr>
                <w:lang w:eastAsia="ko-KR"/>
              </w:rPr>
              <w:t>-value</w:t>
            </w:r>
          </w:p>
        </w:tc>
      </w:tr>
      <w:tr w:rsidR="004F79D2" w14:paraId="77014429" w14:textId="77777777">
        <w:tc>
          <w:tcPr>
            <w:tcW w:w="2694" w:type="dxa"/>
            <w:tcBorders>
              <w:top w:val="single" w:sz="4" w:space="0" w:color="auto"/>
            </w:tcBorders>
          </w:tcPr>
          <w:p w14:paraId="52F7886C" w14:textId="77777777" w:rsidR="004F79D2" w:rsidRDefault="00000000">
            <w:pPr>
              <w:spacing w:after="0" w:line="360" w:lineRule="auto"/>
              <w:jc w:val="center"/>
              <w:rPr>
                <w:b/>
                <w:bCs/>
                <w:lang w:eastAsia="ko-KR"/>
              </w:rPr>
            </w:pPr>
            <w:r>
              <w:rPr>
                <w:b/>
                <w:bCs/>
                <w:lang w:eastAsia="ko-KR"/>
              </w:rPr>
              <w:t>SFXN3 (Expression)</w:t>
            </w:r>
          </w:p>
        </w:tc>
        <w:tc>
          <w:tcPr>
            <w:tcW w:w="1302" w:type="dxa"/>
            <w:tcBorders>
              <w:top w:val="single" w:sz="4" w:space="0" w:color="auto"/>
            </w:tcBorders>
          </w:tcPr>
          <w:p w14:paraId="7D396B9A" w14:textId="77777777" w:rsidR="004F79D2" w:rsidRDefault="00000000">
            <w:pPr>
              <w:spacing w:after="0" w:line="360" w:lineRule="auto"/>
              <w:jc w:val="center"/>
              <w:rPr>
                <w:b/>
                <w:bCs/>
                <w:lang w:eastAsia="ko-KR"/>
              </w:rPr>
            </w:pPr>
            <w:r>
              <w:rPr>
                <w:b/>
                <w:bCs/>
                <w:lang w:eastAsia="ko-KR"/>
              </w:rPr>
              <w:t>0.214</w:t>
            </w:r>
          </w:p>
        </w:tc>
        <w:tc>
          <w:tcPr>
            <w:tcW w:w="2241" w:type="dxa"/>
            <w:tcBorders>
              <w:top w:val="single" w:sz="4" w:space="0" w:color="auto"/>
            </w:tcBorders>
          </w:tcPr>
          <w:p w14:paraId="1EE1E104" w14:textId="77777777" w:rsidR="004F79D2" w:rsidRDefault="00000000">
            <w:pPr>
              <w:spacing w:after="0" w:line="360" w:lineRule="auto"/>
              <w:jc w:val="center"/>
              <w:rPr>
                <w:b/>
                <w:bCs/>
                <w:lang w:eastAsia="ko-KR"/>
              </w:rPr>
            </w:pPr>
            <w:r>
              <w:rPr>
                <w:b/>
                <w:bCs/>
                <w:lang w:eastAsia="ko-KR"/>
              </w:rPr>
              <w:t>1.239</w:t>
            </w:r>
          </w:p>
        </w:tc>
        <w:tc>
          <w:tcPr>
            <w:tcW w:w="1701" w:type="dxa"/>
            <w:tcBorders>
              <w:top w:val="single" w:sz="4" w:space="0" w:color="auto"/>
            </w:tcBorders>
          </w:tcPr>
          <w:p w14:paraId="5A8229D9" w14:textId="77777777" w:rsidR="004F79D2" w:rsidRDefault="00000000">
            <w:pPr>
              <w:spacing w:after="0" w:line="360" w:lineRule="auto"/>
              <w:jc w:val="center"/>
              <w:rPr>
                <w:b/>
                <w:bCs/>
                <w:lang w:eastAsia="ko-KR"/>
              </w:rPr>
            </w:pPr>
            <w:r>
              <w:rPr>
                <w:b/>
                <w:bCs/>
                <w:lang w:eastAsia="ko-KR"/>
              </w:rPr>
              <w:t>1.023 – 1.500</w:t>
            </w:r>
          </w:p>
        </w:tc>
        <w:tc>
          <w:tcPr>
            <w:tcW w:w="1134" w:type="dxa"/>
            <w:tcBorders>
              <w:top w:val="single" w:sz="4" w:space="0" w:color="auto"/>
            </w:tcBorders>
          </w:tcPr>
          <w:p w14:paraId="4E8C4A0A" w14:textId="77777777" w:rsidR="004F79D2" w:rsidRDefault="00000000">
            <w:pPr>
              <w:spacing w:after="0" w:line="360" w:lineRule="auto"/>
              <w:ind w:leftChars="11" w:left="24"/>
              <w:rPr>
                <w:b/>
                <w:bCs/>
                <w:lang w:eastAsia="ko-KR"/>
              </w:rPr>
            </w:pPr>
            <w:r>
              <w:rPr>
                <w:b/>
                <w:bCs/>
                <w:lang w:eastAsia="ko-KR"/>
              </w:rPr>
              <w:t>0.028*</w:t>
            </w:r>
          </w:p>
        </w:tc>
      </w:tr>
      <w:tr w:rsidR="004F79D2" w14:paraId="6FC9E7B7" w14:textId="77777777">
        <w:tc>
          <w:tcPr>
            <w:tcW w:w="2694" w:type="dxa"/>
          </w:tcPr>
          <w:p w14:paraId="06A0D3A2" w14:textId="77777777" w:rsidR="004F79D2" w:rsidRDefault="00000000">
            <w:pPr>
              <w:spacing w:after="0" w:line="360" w:lineRule="auto"/>
              <w:jc w:val="center"/>
              <w:rPr>
                <w:b/>
                <w:bCs/>
                <w:lang w:eastAsia="ko-KR"/>
              </w:rPr>
            </w:pPr>
            <w:r>
              <w:rPr>
                <w:b/>
                <w:bCs/>
                <w:lang w:eastAsia="ko-KR"/>
              </w:rPr>
              <w:t>Age</w:t>
            </w:r>
          </w:p>
        </w:tc>
        <w:tc>
          <w:tcPr>
            <w:tcW w:w="1302" w:type="dxa"/>
          </w:tcPr>
          <w:p w14:paraId="62E38F58" w14:textId="77777777" w:rsidR="004F79D2" w:rsidRDefault="00000000">
            <w:pPr>
              <w:spacing w:after="0" w:line="360" w:lineRule="auto"/>
              <w:jc w:val="center"/>
              <w:rPr>
                <w:b/>
                <w:bCs/>
                <w:lang w:eastAsia="ko-KR"/>
              </w:rPr>
            </w:pPr>
            <w:r>
              <w:rPr>
                <w:b/>
                <w:bCs/>
                <w:lang w:eastAsia="ko-KR"/>
              </w:rPr>
              <w:t>0.023</w:t>
            </w:r>
          </w:p>
        </w:tc>
        <w:tc>
          <w:tcPr>
            <w:tcW w:w="2241" w:type="dxa"/>
          </w:tcPr>
          <w:p w14:paraId="4EFF043A" w14:textId="77777777" w:rsidR="004F79D2" w:rsidRDefault="00000000">
            <w:pPr>
              <w:spacing w:after="0" w:line="360" w:lineRule="auto"/>
              <w:jc w:val="center"/>
              <w:rPr>
                <w:b/>
                <w:bCs/>
                <w:lang w:eastAsia="ko-KR"/>
              </w:rPr>
            </w:pPr>
            <w:r>
              <w:rPr>
                <w:b/>
                <w:bCs/>
                <w:lang w:eastAsia="ko-KR"/>
              </w:rPr>
              <w:t>1.024</w:t>
            </w:r>
          </w:p>
        </w:tc>
        <w:tc>
          <w:tcPr>
            <w:tcW w:w="1701" w:type="dxa"/>
          </w:tcPr>
          <w:p w14:paraId="2851F612" w14:textId="77777777" w:rsidR="004F79D2" w:rsidRDefault="00000000">
            <w:pPr>
              <w:spacing w:after="0" w:line="360" w:lineRule="auto"/>
              <w:jc w:val="center"/>
              <w:rPr>
                <w:b/>
                <w:bCs/>
                <w:lang w:eastAsia="ko-KR"/>
              </w:rPr>
            </w:pPr>
            <w:r>
              <w:rPr>
                <w:b/>
                <w:bCs/>
                <w:lang w:eastAsia="ko-KR"/>
              </w:rPr>
              <w:t>1.009 – 1.039</w:t>
            </w:r>
          </w:p>
        </w:tc>
        <w:tc>
          <w:tcPr>
            <w:tcW w:w="1134" w:type="dxa"/>
          </w:tcPr>
          <w:p w14:paraId="6B59D193" w14:textId="77777777" w:rsidR="004F79D2" w:rsidRDefault="00000000">
            <w:pPr>
              <w:spacing w:after="0" w:line="360" w:lineRule="auto"/>
              <w:ind w:leftChars="11" w:left="24"/>
              <w:rPr>
                <w:b/>
                <w:bCs/>
                <w:lang w:eastAsia="ko-KR"/>
              </w:rPr>
            </w:pPr>
            <w:r>
              <w:rPr>
                <w:b/>
                <w:bCs/>
                <w:lang w:eastAsia="ko-KR"/>
              </w:rPr>
              <w:t>0.002**</w:t>
            </w:r>
          </w:p>
        </w:tc>
      </w:tr>
      <w:tr w:rsidR="004F79D2" w14:paraId="62E6DB17" w14:textId="77777777">
        <w:tc>
          <w:tcPr>
            <w:tcW w:w="2694" w:type="dxa"/>
          </w:tcPr>
          <w:p w14:paraId="2FCB464D" w14:textId="77777777" w:rsidR="004F79D2" w:rsidRDefault="00000000">
            <w:pPr>
              <w:spacing w:after="0" w:line="360" w:lineRule="auto"/>
              <w:rPr>
                <w:lang w:eastAsia="ko-KR"/>
              </w:rPr>
            </w:pPr>
            <w:r>
              <w:rPr>
                <w:lang w:eastAsia="ko-KR"/>
              </w:rPr>
              <w:t>Gender</w:t>
            </w:r>
          </w:p>
        </w:tc>
        <w:tc>
          <w:tcPr>
            <w:tcW w:w="1302" w:type="dxa"/>
          </w:tcPr>
          <w:p w14:paraId="2454C454" w14:textId="77777777" w:rsidR="004F79D2" w:rsidRDefault="004F79D2">
            <w:pPr>
              <w:spacing w:after="0" w:line="360" w:lineRule="auto"/>
              <w:jc w:val="center"/>
              <w:rPr>
                <w:lang w:eastAsia="ko-KR"/>
              </w:rPr>
            </w:pPr>
          </w:p>
        </w:tc>
        <w:tc>
          <w:tcPr>
            <w:tcW w:w="2241" w:type="dxa"/>
          </w:tcPr>
          <w:p w14:paraId="62FC8183" w14:textId="77777777" w:rsidR="004F79D2" w:rsidRDefault="004F79D2">
            <w:pPr>
              <w:spacing w:after="0" w:line="360" w:lineRule="auto"/>
              <w:jc w:val="center"/>
              <w:rPr>
                <w:lang w:eastAsia="ko-KR"/>
              </w:rPr>
            </w:pPr>
          </w:p>
        </w:tc>
        <w:tc>
          <w:tcPr>
            <w:tcW w:w="1701" w:type="dxa"/>
          </w:tcPr>
          <w:p w14:paraId="0C0164DF" w14:textId="77777777" w:rsidR="004F79D2" w:rsidRDefault="004F79D2">
            <w:pPr>
              <w:spacing w:after="0" w:line="360" w:lineRule="auto"/>
              <w:jc w:val="center"/>
              <w:rPr>
                <w:lang w:eastAsia="ko-KR"/>
              </w:rPr>
            </w:pPr>
          </w:p>
        </w:tc>
        <w:tc>
          <w:tcPr>
            <w:tcW w:w="1134" w:type="dxa"/>
          </w:tcPr>
          <w:p w14:paraId="2C87702B" w14:textId="77777777" w:rsidR="004F79D2" w:rsidRDefault="004F79D2">
            <w:pPr>
              <w:spacing w:after="0" w:line="360" w:lineRule="auto"/>
              <w:ind w:leftChars="11" w:left="24"/>
              <w:rPr>
                <w:lang w:eastAsia="ko-KR"/>
              </w:rPr>
            </w:pPr>
          </w:p>
        </w:tc>
      </w:tr>
      <w:tr w:rsidR="004F79D2" w14:paraId="79FE13E9" w14:textId="77777777">
        <w:tc>
          <w:tcPr>
            <w:tcW w:w="2694" w:type="dxa"/>
          </w:tcPr>
          <w:p w14:paraId="4D6FE768" w14:textId="77777777" w:rsidR="004F79D2" w:rsidRDefault="00000000">
            <w:pPr>
              <w:spacing w:after="0" w:line="360" w:lineRule="auto"/>
              <w:jc w:val="center"/>
              <w:rPr>
                <w:rFonts w:eastAsia="Malgun Gothic"/>
                <w:lang w:eastAsia="ko-KR"/>
              </w:rPr>
            </w:pPr>
            <w:r>
              <w:rPr>
                <w:rFonts w:eastAsia="Malgun Gothic"/>
                <w:lang w:eastAsia="ko-KR"/>
              </w:rPr>
              <w:t>Female</w:t>
            </w:r>
          </w:p>
        </w:tc>
        <w:tc>
          <w:tcPr>
            <w:tcW w:w="1302" w:type="dxa"/>
          </w:tcPr>
          <w:p w14:paraId="590D69C1" w14:textId="77777777" w:rsidR="004F79D2" w:rsidRDefault="004F79D2">
            <w:pPr>
              <w:spacing w:after="0" w:line="360" w:lineRule="auto"/>
              <w:jc w:val="center"/>
              <w:rPr>
                <w:lang w:eastAsia="ko-KR"/>
              </w:rPr>
            </w:pPr>
          </w:p>
        </w:tc>
        <w:tc>
          <w:tcPr>
            <w:tcW w:w="2241" w:type="dxa"/>
          </w:tcPr>
          <w:p w14:paraId="729EFD4F" w14:textId="77777777" w:rsidR="004F79D2" w:rsidRDefault="00000000">
            <w:pPr>
              <w:spacing w:after="0" w:line="360" w:lineRule="auto"/>
              <w:jc w:val="center"/>
              <w:rPr>
                <w:rFonts w:eastAsia="Malgun Gothic"/>
                <w:lang w:eastAsia="ko-KR"/>
              </w:rPr>
            </w:pPr>
            <w:r>
              <w:rPr>
                <w:rFonts w:eastAsia="Malgun Gothic" w:hint="eastAsia"/>
                <w:lang w:eastAsia="ko-KR"/>
              </w:rPr>
              <w:t>1</w:t>
            </w:r>
            <w:r>
              <w:rPr>
                <w:rFonts w:eastAsia="Malgun Gothic"/>
                <w:lang w:eastAsia="ko-KR"/>
              </w:rPr>
              <w:t>.000</w:t>
            </w:r>
          </w:p>
        </w:tc>
        <w:tc>
          <w:tcPr>
            <w:tcW w:w="1701" w:type="dxa"/>
          </w:tcPr>
          <w:p w14:paraId="5868A4A0" w14:textId="77777777" w:rsidR="004F79D2" w:rsidRDefault="004F79D2">
            <w:pPr>
              <w:spacing w:after="0" w:line="360" w:lineRule="auto"/>
              <w:jc w:val="center"/>
              <w:rPr>
                <w:lang w:eastAsia="ko-KR"/>
              </w:rPr>
            </w:pPr>
          </w:p>
        </w:tc>
        <w:tc>
          <w:tcPr>
            <w:tcW w:w="1134" w:type="dxa"/>
          </w:tcPr>
          <w:p w14:paraId="418081BD" w14:textId="77777777" w:rsidR="004F79D2" w:rsidRDefault="004F79D2">
            <w:pPr>
              <w:spacing w:after="0" w:line="360" w:lineRule="auto"/>
              <w:ind w:leftChars="11" w:left="24"/>
              <w:rPr>
                <w:lang w:eastAsia="ko-KR"/>
              </w:rPr>
            </w:pPr>
          </w:p>
        </w:tc>
      </w:tr>
      <w:tr w:rsidR="004F79D2" w14:paraId="47BF2295" w14:textId="77777777">
        <w:tc>
          <w:tcPr>
            <w:tcW w:w="2694" w:type="dxa"/>
          </w:tcPr>
          <w:p w14:paraId="234ED333" w14:textId="77777777" w:rsidR="004F79D2" w:rsidRDefault="00000000">
            <w:pPr>
              <w:spacing w:after="0" w:line="360" w:lineRule="auto"/>
              <w:jc w:val="center"/>
              <w:rPr>
                <w:rFonts w:eastAsia="Malgun Gothic"/>
                <w:lang w:eastAsia="ko-KR"/>
              </w:rPr>
            </w:pPr>
            <w:r>
              <w:rPr>
                <w:rFonts w:eastAsia="Malgun Gothic"/>
                <w:lang w:eastAsia="ko-KR"/>
              </w:rPr>
              <w:t>Male</w:t>
            </w:r>
          </w:p>
        </w:tc>
        <w:tc>
          <w:tcPr>
            <w:tcW w:w="1302" w:type="dxa"/>
          </w:tcPr>
          <w:p w14:paraId="22090141" w14:textId="77777777" w:rsidR="004F79D2" w:rsidRDefault="00000000">
            <w:pPr>
              <w:spacing w:after="0" w:line="360" w:lineRule="auto"/>
              <w:jc w:val="center"/>
              <w:rPr>
                <w:lang w:eastAsia="ko-KR"/>
              </w:rPr>
            </w:pPr>
            <w:r>
              <w:rPr>
                <w:lang w:eastAsia="ko-KR"/>
              </w:rPr>
              <w:t>-0.253</w:t>
            </w:r>
          </w:p>
        </w:tc>
        <w:tc>
          <w:tcPr>
            <w:tcW w:w="2241" w:type="dxa"/>
          </w:tcPr>
          <w:p w14:paraId="4E81D728" w14:textId="77777777" w:rsidR="004F79D2" w:rsidRDefault="00000000">
            <w:pPr>
              <w:spacing w:after="0" w:line="360" w:lineRule="auto"/>
              <w:jc w:val="center"/>
              <w:rPr>
                <w:lang w:eastAsia="ko-KR"/>
              </w:rPr>
            </w:pPr>
            <w:r>
              <w:rPr>
                <w:lang w:eastAsia="ko-KR"/>
              </w:rPr>
              <w:t>0.777</w:t>
            </w:r>
          </w:p>
        </w:tc>
        <w:tc>
          <w:tcPr>
            <w:tcW w:w="1701" w:type="dxa"/>
          </w:tcPr>
          <w:p w14:paraId="6627EA60" w14:textId="77777777" w:rsidR="004F79D2" w:rsidRDefault="00000000">
            <w:pPr>
              <w:spacing w:after="0" w:line="360" w:lineRule="auto"/>
              <w:jc w:val="center"/>
              <w:rPr>
                <w:lang w:eastAsia="ko-KR"/>
              </w:rPr>
            </w:pPr>
            <w:r>
              <w:rPr>
                <w:lang w:eastAsia="ko-KR"/>
              </w:rPr>
              <w:t>0.554 – 1.089</w:t>
            </w:r>
          </w:p>
        </w:tc>
        <w:tc>
          <w:tcPr>
            <w:tcW w:w="1134" w:type="dxa"/>
          </w:tcPr>
          <w:p w14:paraId="245764B4" w14:textId="77777777" w:rsidR="004F79D2" w:rsidRDefault="00000000">
            <w:pPr>
              <w:spacing w:after="0" w:line="360" w:lineRule="auto"/>
              <w:ind w:leftChars="11" w:left="24"/>
              <w:rPr>
                <w:lang w:eastAsia="ko-KR"/>
              </w:rPr>
            </w:pPr>
            <w:r>
              <w:rPr>
                <w:lang w:eastAsia="ko-KR"/>
              </w:rPr>
              <w:t>0.143</w:t>
            </w:r>
          </w:p>
        </w:tc>
      </w:tr>
      <w:tr w:rsidR="004F79D2" w14:paraId="1770BBBB" w14:textId="77777777">
        <w:tc>
          <w:tcPr>
            <w:tcW w:w="2694" w:type="dxa"/>
          </w:tcPr>
          <w:p w14:paraId="0A9E9C21" w14:textId="77777777" w:rsidR="004F79D2" w:rsidRDefault="00000000">
            <w:pPr>
              <w:spacing w:after="0" w:line="360" w:lineRule="auto"/>
              <w:rPr>
                <w:rFonts w:eastAsia="Malgun Gothic"/>
                <w:lang w:eastAsia="ko-KR"/>
              </w:rPr>
            </w:pPr>
            <w:r>
              <w:rPr>
                <w:rFonts w:eastAsia="Malgun Gothic" w:hint="eastAsia"/>
                <w:lang w:eastAsia="ko-KR"/>
              </w:rPr>
              <w:t>R</w:t>
            </w:r>
            <w:r>
              <w:rPr>
                <w:rFonts w:eastAsia="Malgun Gothic"/>
                <w:lang w:eastAsia="ko-KR"/>
              </w:rPr>
              <w:t>ace</w:t>
            </w:r>
          </w:p>
        </w:tc>
        <w:tc>
          <w:tcPr>
            <w:tcW w:w="1302" w:type="dxa"/>
          </w:tcPr>
          <w:p w14:paraId="01D843FB" w14:textId="77777777" w:rsidR="004F79D2" w:rsidRDefault="004F79D2">
            <w:pPr>
              <w:spacing w:after="0" w:line="360" w:lineRule="auto"/>
              <w:jc w:val="center"/>
              <w:rPr>
                <w:lang w:eastAsia="ko-KR"/>
              </w:rPr>
            </w:pPr>
          </w:p>
        </w:tc>
        <w:tc>
          <w:tcPr>
            <w:tcW w:w="2241" w:type="dxa"/>
          </w:tcPr>
          <w:p w14:paraId="60B4AB2E" w14:textId="77777777" w:rsidR="004F79D2" w:rsidRDefault="004F79D2">
            <w:pPr>
              <w:spacing w:after="0" w:line="360" w:lineRule="auto"/>
              <w:jc w:val="center"/>
              <w:rPr>
                <w:lang w:eastAsia="ko-KR"/>
              </w:rPr>
            </w:pPr>
          </w:p>
        </w:tc>
        <w:tc>
          <w:tcPr>
            <w:tcW w:w="1701" w:type="dxa"/>
          </w:tcPr>
          <w:p w14:paraId="0E17E9FE" w14:textId="77777777" w:rsidR="004F79D2" w:rsidRDefault="004F79D2">
            <w:pPr>
              <w:spacing w:after="0" w:line="360" w:lineRule="auto"/>
              <w:jc w:val="center"/>
              <w:rPr>
                <w:lang w:eastAsia="ko-KR"/>
              </w:rPr>
            </w:pPr>
          </w:p>
        </w:tc>
        <w:tc>
          <w:tcPr>
            <w:tcW w:w="1134" w:type="dxa"/>
          </w:tcPr>
          <w:p w14:paraId="46787D6E" w14:textId="77777777" w:rsidR="004F79D2" w:rsidRDefault="004F79D2">
            <w:pPr>
              <w:spacing w:after="0" w:line="360" w:lineRule="auto"/>
              <w:ind w:leftChars="11" w:left="24"/>
              <w:rPr>
                <w:lang w:eastAsia="ko-KR"/>
              </w:rPr>
            </w:pPr>
          </w:p>
        </w:tc>
      </w:tr>
      <w:tr w:rsidR="004F79D2" w14:paraId="570A73EE" w14:textId="77777777">
        <w:tc>
          <w:tcPr>
            <w:tcW w:w="2694" w:type="dxa"/>
          </w:tcPr>
          <w:p w14:paraId="5ADEB572" w14:textId="77777777" w:rsidR="004F79D2" w:rsidRDefault="00000000">
            <w:pPr>
              <w:spacing w:after="0" w:line="360" w:lineRule="auto"/>
              <w:jc w:val="center"/>
              <w:rPr>
                <w:rFonts w:eastAsia="Malgun Gothic"/>
                <w:lang w:eastAsia="ko-KR"/>
              </w:rPr>
            </w:pPr>
            <w:r>
              <w:rPr>
                <w:rFonts w:eastAsia="Malgun Gothic" w:hint="eastAsia"/>
                <w:lang w:eastAsia="ko-KR"/>
              </w:rPr>
              <w:t>O</w:t>
            </w:r>
            <w:r>
              <w:rPr>
                <w:rFonts w:eastAsia="Malgun Gothic"/>
                <w:lang w:eastAsia="ko-KR"/>
              </w:rPr>
              <w:t>thers</w:t>
            </w:r>
          </w:p>
        </w:tc>
        <w:tc>
          <w:tcPr>
            <w:tcW w:w="1302" w:type="dxa"/>
          </w:tcPr>
          <w:p w14:paraId="2CE3BF51" w14:textId="77777777" w:rsidR="004F79D2" w:rsidRDefault="004F79D2">
            <w:pPr>
              <w:spacing w:after="0" w:line="360" w:lineRule="auto"/>
              <w:jc w:val="center"/>
              <w:rPr>
                <w:lang w:eastAsia="ko-KR"/>
              </w:rPr>
            </w:pPr>
          </w:p>
        </w:tc>
        <w:tc>
          <w:tcPr>
            <w:tcW w:w="2241" w:type="dxa"/>
          </w:tcPr>
          <w:p w14:paraId="382F454B" w14:textId="77777777" w:rsidR="004F79D2" w:rsidRDefault="00000000">
            <w:pPr>
              <w:spacing w:after="0" w:line="360" w:lineRule="auto"/>
              <w:jc w:val="center"/>
              <w:rPr>
                <w:rFonts w:eastAsia="Malgun Gothic"/>
                <w:lang w:eastAsia="ko-KR"/>
              </w:rPr>
            </w:pPr>
            <w:r>
              <w:rPr>
                <w:rFonts w:eastAsia="Malgun Gothic" w:hint="eastAsia"/>
                <w:lang w:eastAsia="ko-KR"/>
              </w:rPr>
              <w:t>1</w:t>
            </w:r>
            <w:r>
              <w:rPr>
                <w:rFonts w:eastAsia="Malgun Gothic"/>
                <w:lang w:eastAsia="ko-KR"/>
              </w:rPr>
              <w:t>.000</w:t>
            </w:r>
          </w:p>
        </w:tc>
        <w:tc>
          <w:tcPr>
            <w:tcW w:w="1701" w:type="dxa"/>
          </w:tcPr>
          <w:p w14:paraId="088210F0" w14:textId="77777777" w:rsidR="004F79D2" w:rsidRDefault="004F79D2">
            <w:pPr>
              <w:spacing w:after="0" w:line="360" w:lineRule="auto"/>
              <w:jc w:val="center"/>
              <w:rPr>
                <w:lang w:eastAsia="ko-KR"/>
              </w:rPr>
            </w:pPr>
          </w:p>
        </w:tc>
        <w:tc>
          <w:tcPr>
            <w:tcW w:w="1134" w:type="dxa"/>
          </w:tcPr>
          <w:p w14:paraId="00D06DA1" w14:textId="77777777" w:rsidR="004F79D2" w:rsidRDefault="004F79D2">
            <w:pPr>
              <w:spacing w:after="0" w:line="360" w:lineRule="auto"/>
              <w:ind w:leftChars="11" w:left="24"/>
              <w:rPr>
                <w:lang w:eastAsia="ko-KR"/>
              </w:rPr>
            </w:pPr>
          </w:p>
        </w:tc>
      </w:tr>
      <w:tr w:rsidR="004F79D2" w14:paraId="415DE230" w14:textId="77777777">
        <w:tc>
          <w:tcPr>
            <w:tcW w:w="2694" w:type="dxa"/>
          </w:tcPr>
          <w:p w14:paraId="470E6560" w14:textId="77777777" w:rsidR="004F79D2" w:rsidRDefault="00000000">
            <w:pPr>
              <w:spacing w:after="0" w:line="360" w:lineRule="auto"/>
              <w:jc w:val="center"/>
              <w:rPr>
                <w:lang w:eastAsia="ko-KR"/>
              </w:rPr>
            </w:pPr>
            <w:r>
              <w:rPr>
                <w:lang w:eastAsia="ko-KR"/>
              </w:rPr>
              <w:t>Black</w:t>
            </w:r>
          </w:p>
        </w:tc>
        <w:tc>
          <w:tcPr>
            <w:tcW w:w="1302" w:type="dxa"/>
          </w:tcPr>
          <w:p w14:paraId="0E53F91B" w14:textId="77777777" w:rsidR="004F79D2" w:rsidRDefault="00000000">
            <w:pPr>
              <w:spacing w:after="0" w:line="360" w:lineRule="auto"/>
              <w:jc w:val="center"/>
              <w:rPr>
                <w:lang w:eastAsia="ko-KR"/>
              </w:rPr>
            </w:pPr>
            <w:r>
              <w:rPr>
                <w:lang w:eastAsia="ko-KR"/>
              </w:rPr>
              <w:t>0.129</w:t>
            </w:r>
          </w:p>
        </w:tc>
        <w:tc>
          <w:tcPr>
            <w:tcW w:w="2241" w:type="dxa"/>
          </w:tcPr>
          <w:p w14:paraId="4688437F" w14:textId="77777777" w:rsidR="004F79D2" w:rsidRDefault="00000000">
            <w:pPr>
              <w:spacing w:after="0" w:line="360" w:lineRule="auto"/>
              <w:jc w:val="center"/>
              <w:rPr>
                <w:lang w:eastAsia="ko-KR"/>
              </w:rPr>
            </w:pPr>
            <w:r>
              <w:rPr>
                <w:lang w:eastAsia="ko-KR"/>
              </w:rPr>
              <w:t>1.138</w:t>
            </w:r>
          </w:p>
        </w:tc>
        <w:tc>
          <w:tcPr>
            <w:tcW w:w="1701" w:type="dxa"/>
          </w:tcPr>
          <w:p w14:paraId="74922BEF" w14:textId="77777777" w:rsidR="004F79D2" w:rsidRDefault="00000000">
            <w:pPr>
              <w:spacing w:after="0" w:line="360" w:lineRule="auto"/>
              <w:jc w:val="center"/>
              <w:rPr>
                <w:lang w:eastAsia="ko-KR"/>
              </w:rPr>
            </w:pPr>
            <w:r>
              <w:rPr>
                <w:lang w:eastAsia="ko-KR"/>
              </w:rPr>
              <w:t>0.381 – 3.403</w:t>
            </w:r>
          </w:p>
        </w:tc>
        <w:tc>
          <w:tcPr>
            <w:tcW w:w="1134" w:type="dxa"/>
          </w:tcPr>
          <w:p w14:paraId="26AC76FF" w14:textId="77777777" w:rsidR="004F79D2" w:rsidRDefault="00000000">
            <w:pPr>
              <w:spacing w:after="0" w:line="360" w:lineRule="auto"/>
              <w:ind w:leftChars="11" w:left="24"/>
              <w:rPr>
                <w:lang w:eastAsia="ko-KR"/>
              </w:rPr>
            </w:pPr>
            <w:r>
              <w:rPr>
                <w:lang w:eastAsia="ko-KR"/>
              </w:rPr>
              <w:t>0.817</w:t>
            </w:r>
          </w:p>
        </w:tc>
      </w:tr>
      <w:tr w:rsidR="004F79D2" w14:paraId="23D958D5" w14:textId="77777777">
        <w:tc>
          <w:tcPr>
            <w:tcW w:w="2694" w:type="dxa"/>
          </w:tcPr>
          <w:p w14:paraId="49BB2534" w14:textId="77777777" w:rsidR="004F79D2" w:rsidRDefault="00000000">
            <w:pPr>
              <w:spacing w:after="0" w:line="360" w:lineRule="auto"/>
              <w:jc w:val="center"/>
              <w:rPr>
                <w:lang w:eastAsia="ko-KR"/>
              </w:rPr>
            </w:pPr>
            <w:r>
              <w:rPr>
                <w:lang w:eastAsia="ko-KR"/>
              </w:rPr>
              <w:t>White</w:t>
            </w:r>
          </w:p>
        </w:tc>
        <w:tc>
          <w:tcPr>
            <w:tcW w:w="1302" w:type="dxa"/>
          </w:tcPr>
          <w:p w14:paraId="2B8F0699" w14:textId="77777777" w:rsidR="004F79D2" w:rsidRDefault="00000000">
            <w:pPr>
              <w:spacing w:after="0" w:line="360" w:lineRule="auto"/>
              <w:jc w:val="center"/>
              <w:rPr>
                <w:lang w:eastAsia="ko-KR"/>
              </w:rPr>
            </w:pPr>
            <w:r>
              <w:rPr>
                <w:lang w:eastAsia="ko-KR"/>
              </w:rPr>
              <w:t>-0.212</w:t>
            </w:r>
          </w:p>
        </w:tc>
        <w:tc>
          <w:tcPr>
            <w:tcW w:w="2241" w:type="dxa"/>
          </w:tcPr>
          <w:p w14:paraId="28FCD2BB" w14:textId="77777777" w:rsidR="004F79D2" w:rsidRDefault="00000000">
            <w:pPr>
              <w:spacing w:after="0" w:line="360" w:lineRule="auto"/>
              <w:jc w:val="center"/>
              <w:rPr>
                <w:lang w:eastAsia="ko-KR"/>
              </w:rPr>
            </w:pPr>
            <w:r>
              <w:rPr>
                <w:lang w:eastAsia="ko-KR"/>
              </w:rPr>
              <w:t>0.809</w:t>
            </w:r>
          </w:p>
        </w:tc>
        <w:tc>
          <w:tcPr>
            <w:tcW w:w="1701" w:type="dxa"/>
          </w:tcPr>
          <w:p w14:paraId="062D1DCA" w14:textId="77777777" w:rsidR="004F79D2" w:rsidRDefault="00000000">
            <w:pPr>
              <w:spacing w:after="0" w:line="360" w:lineRule="auto"/>
              <w:jc w:val="center"/>
              <w:rPr>
                <w:lang w:eastAsia="ko-KR"/>
              </w:rPr>
            </w:pPr>
            <w:r>
              <w:rPr>
                <w:lang w:eastAsia="ko-KR"/>
              </w:rPr>
              <w:t>0.297 – 2.203</w:t>
            </w:r>
          </w:p>
        </w:tc>
        <w:tc>
          <w:tcPr>
            <w:tcW w:w="1134" w:type="dxa"/>
          </w:tcPr>
          <w:p w14:paraId="0BDC774C" w14:textId="77777777" w:rsidR="004F79D2" w:rsidRDefault="00000000">
            <w:pPr>
              <w:spacing w:after="0" w:line="360" w:lineRule="auto"/>
              <w:ind w:leftChars="11" w:left="24"/>
              <w:rPr>
                <w:lang w:eastAsia="ko-KR"/>
              </w:rPr>
            </w:pPr>
            <w:r>
              <w:rPr>
                <w:lang w:eastAsia="ko-KR"/>
              </w:rPr>
              <w:t>0.679</w:t>
            </w:r>
          </w:p>
        </w:tc>
      </w:tr>
      <w:tr w:rsidR="004F79D2" w14:paraId="31777A4C" w14:textId="77777777">
        <w:tc>
          <w:tcPr>
            <w:tcW w:w="2694" w:type="dxa"/>
          </w:tcPr>
          <w:p w14:paraId="64319C06" w14:textId="77777777" w:rsidR="004F79D2" w:rsidRDefault="00000000">
            <w:pPr>
              <w:spacing w:after="0" w:line="360" w:lineRule="auto"/>
              <w:rPr>
                <w:rFonts w:eastAsia="Malgun Gothic"/>
                <w:lang w:eastAsia="ko-KR"/>
              </w:rPr>
            </w:pPr>
            <w:r>
              <w:rPr>
                <w:rFonts w:eastAsia="Malgun Gothic" w:hint="eastAsia"/>
                <w:lang w:eastAsia="ko-KR"/>
              </w:rPr>
              <w:t>S</w:t>
            </w:r>
            <w:r>
              <w:rPr>
                <w:rFonts w:eastAsia="Malgun Gothic"/>
                <w:lang w:eastAsia="ko-KR"/>
              </w:rPr>
              <w:t>tage</w:t>
            </w:r>
          </w:p>
        </w:tc>
        <w:tc>
          <w:tcPr>
            <w:tcW w:w="1302" w:type="dxa"/>
          </w:tcPr>
          <w:p w14:paraId="5E3B784E" w14:textId="77777777" w:rsidR="004F79D2" w:rsidRDefault="004F79D2">
            <w:pPr>
              <w:spacing w:after="0" w:line="360" w:lineRule="auto"/>
              <w:jc w:val="center"/>
              <w:rPr>
                <w:lang w:eastAsia="ko-KR"/>
              </w:rPr>
            </w:pPr>
          </w:p>
        </w:tc>
        <w:tc>
          <w:tcPr>
            <w:tcW w:w="2241" w:type="dxa"/>
          </w:tcPr>
          <w:p w14:paraId="2A833848" w14:textId="77777777" w:rsidR="004F79D2" w:rsidRDefault="004F79D2">
            <w:pPr>
              <w:spacing w:after="0" w:line="360" w:lineRule="auto"/>
              <w:jc w:val="center"/>
              <w:rPr>
                <w:lang w:eastAsia="ko-KR"/>
              </w:rPr>
            </w:pPr>
          </w:p>
        </w:tc>
        <w:tc>
          <w:tcPr>
            <w:tcW w:w="1701" w:type="dxa"/>
          </w:tcPr>
          <w:p w14:paraId="0712E3DF" w14:textId="77777777" w:rsidR="004F79D2" w:rsidRDefault="004F79D2">
            <w:pPr>
              <w:spacing w:after="0" w:line="360" w:lineRule="auto"/>
              <w:jc w:val="center"/>
              <w:rPr>
                <w:lang w:eastAsia="ko-KR"/>
              </w:rPr>
            </w:pPr>
          </w:p>
        </w:tc>
        <w:tc>
          <w:tcPr>
            <w:tcW w:w="1134" w:type="dxa"/>
          </w:tcPr>
          <w:p w14:paraId="7ABCA0F3" w14:textId="77777777" w:rsidR="004F79D2" w:rsidRDefault="004F79D2">
            <w:pPr>
              <w:spacing w:after="0" w:line="360" w:lineRule="auto"/>
              <w:ind w:leftChars="11" w:left="24"/>
              <w:rPr>
                <w:lang w:eastAsia="ko-KR"/>
              </w:rPr>
            </w:pPr>
          </w:p>
        </w:tc>
      </w:tr>
      <w:tr w:rsidR="004F79D2" w14:paraId="05CE9FCE" w14:textId="77777777">
        <w:tc>
          <w:tcPr>
            <w:tcW w:w="2694" w:type="dxa"/>
          </w:tcPr>
          <w:p w14:paraId="4F9B7E5D" w14:textId="77777777" w:rsidR="004F79D2" w:rsidRDefault="00000000">
            <w:pPr>
              <w:spacing w:after="0" w:line="360" w:lineRule="auto"/>
              <w:jc w:val="center"/>
              <w:rPr>
                <w:rFonts w:eastAsia="Malgun Gothic"/>
                <w:lang w:eastAsia="ko-KR"/>
              </w:rPr>
            </w:pPr>
            <w:r>
              <w:rPr>
                <w:rFonts w:eastAsia="Malgun Gothic" w:hint="eastAsia"/>
                <w:lang w:eastAsia="ko-KR"/>
              </w:rPr>
              <w:t>S</w:t>
            </w:r>
            <w:r>
              <w:rPr>
                <w:rFonts w:eastAsia="Malgun Gothic"/>
                <w:lang w:eastAsia="ko-KR"/>
              </w:rPr>
              <w:t>tage 1</w:t>
            </w:r>
          </w:p>
        </w:tc>
        <w:tc>
          <w:tcPr>
            <w:tcW w:w="1302" w:type="dxa"/>
          </w:tcPr>
          <w:p w14:paraId="1B4B9DF0" w14:textId="77777777" w:rsidR="004F79D2" w:rsidRDefault="004F79D2">
            <w:pPr>
              <w:spacing w:after="0" w:line="360" w:lineRule="auto"/>
              <w:jc w:val="center"/>
              <w:rPr>
                <w:lang w:eastAsia="ko-KR"/>
              </w:rPr>
            </w:pPr>
          </w:p>
        </w:tc>
        <w:tc>
          <w:tcPr>
            <w:tcW w:w="2241" w:type="dxa"/>
          </w:tcPr>
          <w:p w14:paraId="3EF6C619" w14:textId="77777777" w:rsidR="004F79D2" w:rsidRDefault="00000000">
            <w:pPr>
              <w:spacing w:after="0" w:line="360" w:lineRule="auto"/>
              <w:jc w:val="center"/>
              <w:rPr>
                <w:rFonts w:eastAsia="Malgun Gothic"/>
                <w:lang w:eastAsia="ko-KR"/>
              </w:rPr>
            </w:pPr>
            <w:r>
              <w:rPr>
                <w:rFonts w:eastAsia="Malgun Gothic" w:hint="eastAsia"/>
                <w:lang w:eastAsia="ko-KR"/>
              </w:rPr>
              <w:t>1</w:t>
            </w:r>
            <w:r>
              <w:rPr>
                <w:rFonts w:eastAsia="Malgun Gothic"/>
                <w:lang w:eastAsia="ko-KR"/>
              </w:rPr>
              <w:t>.000</w:t>
            </w:r>
          </w:p>
        </w:tc>
        <w:tc>
          <w:tcPr>
            <w:tcW w:w="1701" w:type="dxa"/>
          </w:tcPr>
          <w:p w14:paraId="1C1A729E" w14:textId="77777777" w:rsidR="004F79D2" w:rsidRDefault="004F79D2">
            <w:pPr>
              <w:spacing w:after="0" w:line="360" w:lineRule="auto"/>
              <w:jc w:val="center"/>
              <w:rPr>
                <w:lang w:eastAsia="ko-KR"/>
              </w:rPr>
            </w:pPr>
          </w:p>
        </w:tc>
        <w:tc>
          <w:tcPr>
            <w:tcW w:w="1134" w:type="dxa"/>
          </w:tcPr>
          <w:p w14:paraId="3DABE074" w14:textId="77777777" w:rsidR="004F79D2" w:rsidRDefault="004F79D2">
            <w:pPr>
              <w:spacing w:after="0" w:line="360" w:lineRule="auto"/>
              <w:ind w:leftChars="11" w:left="24"/>
              <w:rPr>
                <w:lang w:eastAsia="ko-KR"/>
              </w:rPr>
            </w:pPr>
          </w:p>
        </w:tc>
      </w:tr>
      <w:tr w:rsidR="004F79D2" w14:paraId="2E457BA3" w14:textId="77777777">
        <w:tc>
          <w:tcPr>
            <w:tcW w:w="2694" w:type="dxa"/>
          </w:tcPr>
          <w:p w14:paraId="62D55742" w14:textId="77777777" w:rsidR="004F79D2" w:rsidRDefault="00000000">
            <w:pPr>
              <w:spacing w:after="0" w:line="360" w:lineRule="auto"/>
              <w:jc w:val="center"/>
              <w:rPr>
                <w:lang w:eastAsia="ko-KR"/>
              </w:rPr>
            </w:pPr>
            <w:r>
              <w:rPr>
                <w:lang w:eastAsia="ko-KR"/>
              </w:rPr>
              <w:t>Stage 2</w:t>
            </w:r>
          </w:p>
        </w:tc>
        <w:tc>
          <w:tcPr>
            <w:tcW w:w="1302" w:type="dxa"/>
          </w:tcPr>
          <w:p w14:paraId="2D816C60" w14:textId="77777777" w:rsidR="004F79D2" w:rsidRDefault="00000000">
            <w:pPr>
              <w:spacing w:after="0" w:line="360" w:lineRule="auto"/>
              <w:jc w:val="center"/>
              <w:rPr>
                <w:lang w:eastAsia="ko-KR"/>
              </w:rPr>
            </w:pPr>
            <w:r>
              <w:rPr>
                <w:lang w:eastAsia="ko-KR"/>
              </w:rPr>
              <w:t>0.615</w:t>
            </w:r>
          </w:p>
        </w:tc>
        <w:tc>
          <w:tcPr>
            <w:tcW w:w="2241" w:type="dxa"/>
          </w:tcPr>
          <w:p w14:paraId="592759D8" w14:textId="77777777" w:rsidR="004F79D2" w:rsidRDefault="00000000">
            <w:pPr>
              <w:spacing w:after="0" w:line="360" w:lineRule="auto"/>
              <w:jc w:val="center"/>
              <w:rPr>
                <w:lang w:eastAsia="ko-KR"/>
              </w:rPr>
            </w:pPr>
            <w:r>
              <w:rPr>
                <w:lang w:eastAsia="ko-KR"/>
              </w:rPr>
              <w:t>1.849</w:t>
            </w:r>
          </w:p>
        </w:tc>
        <w:tc>
          <w:tcPr>
            <w:tcW w:w="1701" w:type="dxa"/>
          </w:tcPr>
          <w:p w14:paraId="55AE8B6F" w14:textId="77777777" w:rsidR="004F79D2" w:rsidRDefault="00000000">
            <w:pPr>
              <w:spacing w:after="0" w:line="360" w:lineRule="auto"/>
              <w:jc w:val="center"/>
              <w:rPr>
                <w:lang w:eastAsia="ko-KR"/>
              </w:rPr>
            </w:pPr>
            <w:r>
              <w:rPr>
                <w:lang w:eastAsia="ko-KR"/>
              </w:rPr>
              <w:t>0.637 – 5.367</w:t>
            </w:r>
          </w:p>
        </w:tc>
        <w:tc>
          <w:tcPr>
            <w:tcW w:w="1134" w:type="dxa"/>
          </w:tcPr>
          <w:p w14:paraId="2428049B" w14:textId="77777777" w:rsidR="004F79D2" w:rsidRDefault="00000000">
            <w:pPr>
              <w:spacing w:after="0" w:line="360" w:lineRule="auto"/>
              <w:ind w:leftChars="11" w:left="24"/>
              <w:rPr>
                <w:lang w:eastAsia="ko-KR"/>
              </w:rPr>
            </w:pPr>
            <w:r>
              <w:rPr>
                <w:lang w:eastAsia="ko-KR"/>
              </w:rPr>
              <w:t>0.258</w:t>
            </w:r>
          </w:p>
        </w:tc>
      </w:tr>
      <w:tr w:rsidR="004F79D2" w14:paraId="6870DA29" w14:textId="77777777">
        <w:tc>
          <w:tcPr>
            <w:tcW w:w="2694" w:type="dxa"/>
          </w:tcPr>
          <w:p w14:paraId="3AA4E113" w14:textId="77777777" w:rsidR="004F79D2" w:rsidRDefault="00000000">
            <w:pPr>
              <w:spacing w:after="0" w:line="360" w:lineRule="auto"/>
              <w:jc w:val="center"/>
              <w:rPr>
                <w:lang w:eastAsia="ko-KR"/>
              </w:rPr>
            </w:pPr>
            <w:r>
              <w:rPr>
                <w:lang w:eastAsia="ko-KR"/>
              </w:rPr>
              <w:t>Stage 3</w:t>
            </w:r>
          </w:p>
        </w:tc>
        <w:tc>
          <w:tcPr>
            <w:tcW w:w="1302" w:type="dxa"/>
          </w:tcPr>
          <w:p w14:paraId="625B6CF8" w14:textId="77777777" w:rsidR="004F79D2" w:rsidRDefault="00000000">
            <w:pPr>
              <w:spacing w:after="0" w:line="360" w:lineRule="auto"/>
              <w:jc w:val="center"/>
              <w:rPr>
                <w:lang w:eastAsia="ko-KR"/>
              </w:rPr>
            </w:pPr>
            <w:r>
              <w:rPr>
                <w:lang w:eastAsia="ko-KR"/>
              </w:rPr>
              <w:t>0.887</w:t>
            </w:r>
          </w:p>
        </w:tc>
        <w:tc>
          <w:tcPr>
            <w:tcW w:w="2241" w:type="dxa"/>
          </w:tcPr>
          <w:p w14:paraId="6870427A" w14:textId="77777777" w:rsidR="004F79D2" w:rsidRDefault="00000000">
            <w:pPr>
              <w:spacing w:after="0" w:line="360" w:lineRule="auto"/>
              <w:jc w:val="center"/>
              <w:rPr>
                <w:lang w:eastAsia="ko-KR"/>
              </w:rPr>
            </w:pPr>
            <w:r>
              <w:rPr>
                <w:lang w:eastAsia="ko-KR"/>
              </w:rPr>
              <w:t>2.429</w:t>
            </w:r>
          </w:p>
        </w:tc>
        <w:tc>
          <w:tcPr>
            <w:tcW w:w="1701" w:type="dxa"/>
          </w:tcPr>
          <w:p w14:paraId="35B3411A" w14:textId="77777777" w:rsidR="004F79D2" w:rsidRDefault="00000000">
            <w:pPr>
              <w:spacing w:after="0" w:line="360" w:lineRule="auto"/>
              <w:jc w:val="center"/>
              <w:rPr>
                <w:lang w:eastAsia="ko-KR"/>
              </w:rPr>
            </w:pPr>
            <w:r>
              <w:rPr>
                <w:lang w:eastAsia="ko-KR"/>
              </w:rPr>
              <w:t>0.848 – 6.958</w:t>
            </w:r>
          </w:p>
        </w:tc>
        <w:tc>
          <w:tcPr>
            <w:tcW w:w="1134" w:type="dxa"/>
          </w:tcPr>
          <w:p w14:paraId="38D542CF" w14:textId="77777777" w:rsidR="004F79D2" w:rsidRDefault="00000000">
            <w:pPr>
              <w:spacing w:after="0" w:line="360" w:lineRule="auto"/>
              <w:ind w:leftChars="11" w:left="24"/>
              <w:rPr>
                <w:lang w:eastAsia="ko-KR"/>
              </w:rPr>
            </w:pPr>
            <w:r>
              <w:rPr>
                <w:lang w:eastAsia="ko-KR"/>
              </w:rPr>
              <w:t>0.098</w:t>
            </w:r>
          </w:p>
        </w:tc>
      </w:tr>
      <w:tr w:rsidR="004F79D2" w14:paraId="7F999C89" w14:textId="77777777">
        <w:tc>
          <w:tcPr>
            <w:tcW w:w="2694" w:type="dxa"/>
          </w:tcPr>
          <w:p w14:paraId="4C6E445D" w14:textId="77777777" w:rsidR="004F79D2" w:rsidRDefault="00000000">
            <w:pPr>
              <w:spacing w:after="0" w:line="360" w:lineRule="auto"/>
              <w:jc w:val="center"/>
              <w:rPr>
                <w:b/>
                <w:bCs/>
                <w:lang w:eastAsia="ko-KR"/>
              </w:rPr>
            </w:pPr>
            <w:r>
              <w:rPr>
                <w:b/>
                <w:bCs/>
                <w:lang w:eastAsia="ko-KR"/>
              </w:rPr>
              <w:t>Stage 4</w:t>
            </w:r>
          </w:p>
        </w:tc>
        <w:tc>
          <w:tcPr>
            <w:tcW w:w="1302" w:type="dxa"/>
          </w:tcPr>
          <w:p w14:paraId="3D418C16" w14:textId="77777777" w:rsidR="004F79D2" w:rsidRDefault="00000000">
            <w:pPr>
              <w:spacing w:after="0" w:line="360" w:lineRule="auto"/>
              <w:jc w:val="center"/>
              <w:rPr>
                <w:b/>
                <w:bCs/>
                <w:lang w:eastAsia="ko-KR"/>
              </w:rPr>
            </w:pPr>
            <w:r>
              <w:rPr>
                <w:b/>
                <w:bCs/>
                <w:lang w:eastAsia="ko-KR"/>
              </w:rPr>
              <w:t>1.273</w:t>
            </w:r>
          </w:p>
        </w:tc>
        <w:tc>
          <w:tcPr>
            <w:tcW w:w="2241" w:type="dxa"/>
          </w:tcPr>
          <w:p w14:paraId="16A7FBD7" w14:textId="77777777" w:rsidR="004F79D2" w:rsidRDefault="00000000">
            <w:pPr>
              <w:spacing w:after="0" w:line="360" w:lineRule="auto"/>
              <w:jc w:val="center"/>
              <w:rPr>
                <w:b/>
                <w:bCs/>
                <w:lang w:eastAsia="ko-KR"/>
              </w:rPr>
            </w:pPr>
            <w:r>
              <w:rPr>
                <w:b/>
                <w:bCs/>
                <w:lang w:eastAsia="ko-KR"/>
              </w:rPr>
              <w:t>3.570</w:t>
            </w:r>
          </w:p>
        </w:tc>
        <w:tc>
          <w:tcPr>
            <w:tcW w:w="1701" w:type="dxa"/>
          </w:tcPr>
          <w:p w14:paraId="45752466" w14:textId="77777777" w:rsidR="004F79D2" w:rsidRDefault="00000000">
            <w:pPr>
              <w:spacing w:after="0" w:line="360" w:lineRule="auto"/>
              <w:jc w:val="center"/>
              <w:rPr>
                <w:b/>
                <w:bCs/>
                <w:lang w:eastAsia="ko-KR"/>
              </w:rPr>
            </w:pPr>
            <w:r>
              <w:rPr>
                <w:b/>
                <w:bCs/>
                <w:lang w:eastAsia="ko-KR"/>
              </w:rPr>
              <w:t>1.313 – 9.704</w:t>
            </w:r>
          </w:p>
        </w:tc>
        <w:tc>
          <w:tcPr>
            <w:tcW w:w="1134" w:type="dxa"/>
          </w:tcPr>
          <w:p w14:paraId="3A0226DC" w14:textId="77777777" w:rsidR="004F79D2" w:rsidRDefault="00000000">
            <w:pPr>
              <w:spacing w:after="0" w:line="360" w:lineRule="auto"/>
              <w:ind w:leftChars="11" w:left="24"/>
              <w:rPr>
                <w:b/>
                <w:bCs/>
                <w:lang w:eastAsia="ko-KR"/>
              </w:rPr>
            </w:pPr>
            <w:r>
              <w:rPr>
                <w:b/>
                <w:bCs/>
                <w:lang w:eastAsia="ko-KR"/>
              </w:rPr>
              <w:t>0.013*</w:t>
            </w:r>
          </w:p>
        </w:tc>
      </w:tr>
      <w:tr w:rsidR="004F79D2" w14:paraId="0EA276CD" w14:textId="77777777">
        <w:tc>
          <w:tcPr>
            <w:tcW w:w="2694" w:type="dxa"/>
            <w:tcBorders>
              <w:bottom w:val="single" w:sz="4" w:space="0" w:color="auto"/>
            </w:tcBorders>
          </w:tcPr>
          <w:p w14:paraId="43173313" w14:textId="77777777" w:rsidR="004F79D2" w:rsidRDefault="00000000">
            <w:pPr>
              <w:spacing w:after="0" w:line="360" w:lineRule="auto"/>
              <w:jc w:val="center"/>
              <w:rPr>
                <w:lang w:eastAsia="ko-KR"/>
              </w:rPr>
            </w:pPr>
            <w:r>
              <w:rPr>
                <w:lang w:eastAsia="ko-KR"/>
              </w:rPr>
              <w:t>Tumor Purity</w:t>
            </w:r>
          </w:p>
        </w:tc>
        <w:tc>
          <w:tcPr>
            <w:tcW w:w="1302" w:type="dxa"/>
            <w:tcBorders>
              <w:bottom w:val="single" w:sz="4" w:space="0" w:color="auto"/>
            </w:tcBorders>
          </w:tcPr>
          <w:p w14:paraId="6C0F2AC1" w14:textId="77777777" w:rsidR="004F79D2" w:rsidRDefault="00000000">
            <w:pPr>
              <w:spacing w:after="0" w:line="360" w:lineRule="auto"/>
              <w:jc w:val="center"/>
              <w:rPr>
                <w:lang w:eastAsia="ko-KR"/>
              </w:rPr>
            </w:pPr>
            <w:r>
              <w:rPr>
                <w:lang w:eastAsia="ko-KR"/>
              </w:rPr>
              <w:t>0.139</w:t>
            </w:r>
          </w:p>
        </w:tc>
        <w:tc>
          <w:tcPr>
            <w:tcW w:w="2241" w:type="dxa"/>
            <w:tcBorders>
              <w:bottom w:val="single" w:sz="4" w:space="0" w:color="auto"/>
            </w:tcBorders>
          </w:tcPr>
          <w:p w14:paraId="1CE81990" w14:textId="77777777" w:rsidR="004F79D2" w:rsidRDefault="00000000">
            <w:pPr>
              <w:spacing w:after="0" w:line="360" w:lineRule="auto"/>
              <w:jc w:val="center"/>
              <w:rPr>
                <w:lang w:eastAsia="ko-KR"/>
              </w:rPr>
            </w:pPr>
            <w:r>
              <w:rPr>
                <w:lang w:eastAsia="ko-KR"/>
              </w:rPr>
              <w:t>1.149</w:t>
            </w:r>
          </w:p>
        </w:tc>
        <w:tc>
          <w:tcPr>
            <w:tcW w:w="1701" w:type="dxa"/>
            <w:tcBorders>
              <w:bottom w:val="single" w:sz="4" w:space="0" w:color="auto"/>
            </w:tcBorders>
          </w:tcPr>
          <w:p w14:paraId="0F296F13" w14:textId="77777777" w:rsidR="004F79D2" w:rsidRDefault="00000000">
            <w:pPr>
              <w:spacing w:after="0" w:line="360" w:lineRule="auto"/>
              <w:jc w:val="center"/>
              <w:rPr>
                <w:lang w:eastAsia="ko-KR"/>
              </w:rPr>
            </w:pPr>
            <w:r>
              <w:rPr>
                <w:lang w:eastAsia="ko-KR"/>
              </w:rPr>
              <w:t>0.554 – 2.380</w:t>
            </w:r>
          </w:p>
        </w:tc>
        <w:tc>
          <w:tcPr>
            <w:tcW w:w="1134" w:type="dxa"/>
            <w:tcBorders>
              <w:bottom w:val="single" w:sz="4" w:space="0" w:color="auto"/>
            </w:tcBorders>
          </w:tcPr>
          <w:p w14:paraId="4396E380" w14:textId="77777777" w:rsidR="004F79D2" w:rsidRDefault="00000000">
            <w:pPr>
              <w:spacing w:after="0" w:line="360" w:lineRule="auto"/>
              <w:ind w:leftChars="11" w:left="24"/>
              <w:rPr>
                <w:lang w:eastAsia="ko-KR"/>
              </w:rPr>
            </w:pPr>
            <w:r>
              <w:rPr>
                <w:lang w:eastAsia="ko-KR"/>
              </w:rPr>
              <w:t>0.709</w:t>
            </w:r>
          </w:p>
        </w:tc>
      </w:tr>
    </w:tbl>
    <w:bookmarkEnd w:id="0"/>
    <w:p w14:paraId="09B44D06" w14:textId="77777777" w:rsidR="004F79D2" w:rsidRDefault="00000000">
      <w:pPr>
        <w:rPr>
          <w:rFonts w:ascii="Times New Roman" w:hAnsi="Times New Roman" w:cs="Times New Roman"/>
          <w:b/>
          <w:sz w:val="20"/>
          <w:szCs w:val="20"/>
        </w:rPr>
      </w:pPr>
      <w:r>
        <w:rPr>
          <w:lang w:eastAsia="ko-KR"/>
        </w:rPr>
        <w:t>*CI: Confidence Interval. * p &lt; 0.05, ** p &lt; 0.01.</w:t>
      </w:r>
    </w:p>
    <w:p w14:paraId="64FB9BA5" w14:textId="77777777" w:rsidR="004F79D2" w:rsidRDefault="00000000">
      <w:pPr>
        <w:spacing w:after="0" w:line="240" w:lineRule="auto"/>
        <w:rPr>
          <w:rFonts w:ascii="Times New Roman" w:hAnsi="Times New Roman" w:cs="Times New Roman"/>
          <w:b/>
          <w:sz w:val="20"/>
          <w:szCs w:val="20"/>
        </w:rPr>
      </w:pPr>
      <w:r>
        <w:rPr>
          <w:rFonts w:ascii="Times New Roman" w:hAnsi="Times New Roman" w:cs="Times New Roman"/>
          <w:b/>
          <w:sz w:val="20"/>
          <w:szCs w:val="20"/>
        </w:rPr>
        <w:br w:type="page"/>
      </w:r>
    </w:p>
    <w:p w14:paraId="238EF930" w14:textId="52965A95" w:rsidR="004F79D2" w:rsidRDefault="00000000">
      <w:pPr>
        <w:rPr>
          <w:rFonts w:ascii="Times New Roman" w:eastAsia="Malgun Gothic" w:hAnsi="Times New Roman" w:cs="Times New Roman"/>
          <w:sz w:val="20"/>
          <w:szCs w:val="20"/>
          <w:lang w:eastAsia="ko-KR"/>
        </w:rPr>
      </w:pPr>
      <w:r>
        <w:rPr>
          <w:rFonts w:ascii="Times New Roman" w:hAnsi="Times New Roman" w:cs="Times New Roman"/>
          <w:b/>
          <w:sz w:val="20"/>
          <w:szCs w:val="20"/>
        </w:rPr>
        <w:lastRenderedPageBreak/>
        <w:t xml:space="preserve">Supplementary </w:t>
      </w:r>
      <w:r w:rsidR="00351B62">
        <w:rPr>
          <w:rFonts w:ascii="Times New Roman" w:hAnsi="Times New Roman" w:cs="Times New Roman"/>
          <w:b/>
          <w:sz w:val="20"/>
          <w:szCs w:val="20"/>
        </w:rPr>
        <w:t>Table S</w:t>
      </w:r>
      <w:r>
        <w:rPr>
          <w:rFonts w:ascii="Times New Roman" w:eastAsia="Malgun Gothic" w:hAnsi="Times New Roman" w:cs="Times New Roman"/>
          <w:b/>
          <w:sz w:val="20"/>
          <w:szCs w:val="20"/>
          <w:lang w:eastAsia="ko-KR"/>
        </w:rPr>
        <w:t>2</w:t>
      </w:r>
      <w:r>
        <w:rPr>
          <w:rFonts w:ascii="Times New Roman" w:eastAsia="Malgun Gothic" w:hAnsi="Times New Roman" w:cs="Times New Roman" w:hint="eastAsia"/>
          <w:b/>
          <w:sz w:val="20"/>
          <w:szCs w:val="20"/>
          <w:lang w:eastAsia="ko-KR"/>
        </w:rPr>
        <w:t>.</w:t>
      </w:r>
      <w:r>
        <w:rPr>
          <w:rFonts w:ascii="Times New Roman" w:hAnsi="Times New Roman" w:cs="Times New Roman"/>
          <w:b/>
          <w:sz w:val="20"/>
          <w:szCs w:val="20"/>
        </w:rPr>
        <w:t xml:space="preserve"> Statistical analysis of apoptosis </w:t>
      </w:r>
      <w:r>
        <w:rPr>
          <w:rFonts w:ascii="Times New Roman" w:eastAsia="Malgun Gothic" w:hAnsi="Times New Roman" w:cs="Times New Roman" w:hint="eastAsia"/>
          <w:b/>
          <w:sz w:val="20"/>
          <w:szCs w:val="20"/>
          <w:lang w:eastAsia="ko-KR"/>
        </w:rPr>
        <w:t>in FaDu cells.</w:t>
      </w:r>
    </w:p>
    <w:p w14:paraId="3EFA5DA9" w14:textId="77777777" w:rsidR="004F79D2" w:rsidRDefault="00000000">
      <w:pPr>
        <w:rPr>
          <w:rFonts w:ascii="Times New Roman" w:hAnsi="Times New Roman" w:cs="Times New Roman"/>
          <w:sz w:val="20"/>
          <w:szCs w:val="20"/>
        </w:rPr>
      </w:pPr>
      <w:r>
        <w:rPr>
          <w:rFonts w:ascii="Times New Roman" w:hAnsi="Times New Roman" w:cs="Times New Roman"/>
          <w:sz w:val="20"/>
        </w:rPr>
        <w:t>Two-way ANOVA and Sidak’s multiple comparisons (NC vs siSFXN3 × non-treated vs Cisplatin)</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89"/>
        <w:gridCol w:w="2087"/>
        <w:gridCol w:w="1027"/>
        <w:gridCol w:w="1795"/>
        <w:gridCol w:w="1182"/>
        <w:gridCol w:w="1250"/>
      </w:tblGrid>
      <w:tr w:rsidR="004F79D2" w14:paraId="5E4889C1" w14:textId="77777777">
        <w:trPr>
          <w:jc w:val="center"/>
        </w:trPr>
        <w:tc>
          <w:tcPr>
            <w:tcW w:w="1289" w:type="dxa"/>
            <w:vAlign w:val="center"/>
          </w:tcPr>
          <w:p w14:paraId="25E7F137"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Endpoint </w:t>
            </w:r>
          </w:p>
        </w:tc>
        <w:tc>
          <w:tcPr>
            <w:tcW w:w="2087" w:type="dxa"/>
            <w:vAlign w:val="center"/>
          </w:tcPr>
          <w:p w14:paraId="4E1D9622"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Comparison</w:t>
            </w:r>
          </w:p>
        </w:tc>
        <w:tc>
          <w:tcPr>
            <w:tcW w:w="1027" w:type="dxa"/>
            <w:vAlign w:val="center"/>
          </w:tcPr>
          <w:p w14:paraId="6015774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Mean difference</w:t>
            </w:r>
          </w:p>
        </w:tc>
        <w:tc>
          <w:tcPr>
            <w:tcW w:w="1795" w:type="dxa"/>
            <w:vAlign w:val="center"/>
          </w:tcPr>
          <w:p w14:paraId="328EED30"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95% CI</w:t>
            </w:r>
          </w:p>
        </w:tc>
        <w:tc>
          <w:tcPr>
            <w:tcW w:w="1182" w:type="dxa"/>
            <w:vAlign w:val="center"/>
          </w:tcPr>
          <w:p w14:paraId="302E1BF6"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Adjusted P</w:t>
            </w:r>
          </w:p>
        </w:tc>
        <w:tc>
          <w:tcPr>
            <w:tcW w:w="1250" w:type="dxa"/>
            <w:vAlign w:val="center"/>
          </w:tcPr>
          <w:p w14:paraId="73F377D1" w14:textId="77777777" w:rsidR="004F79D2" w:rsidRDefault="00000000">
            <w:pPr>
              <w:jc w:val="center"/>
              <w:rPr>
                <w:rFonts w:ascii="Times New Roman" w:eastAsia="宋体" w:hAnsi="Times New Roman" w:cs="Times New Roman"/>
                <w:sz w:val="20"/>
                <w:szCs w:val="20"/>
                <w:lang w:eastAsia="zh-CN"/>
              </w:rPr>
            </w:pPr>
            <w:r>
              <w:rPr>
                <w:rFonts w:ascii="Times New Roman" w:hAnsi="Times New Roman" w:cs="Times New Roman"/>
                <w:sz w:val="20"/>
                <w:szCs w:val="20"/>
              </w:rPr>
              <w:t>Significant</w:t>
            </w:r>
          </w:p>
        </w:tc>
      </w:tr>
      <w:tr w:rsidR="004F79D2" w14:paraId="015B90D2" w14:textId="77777777">
        <w:trPr>
          <w:jc w:val="center"/>
        </w:trPr>
        <w:tc>
          <w:tcPr>
            <w:tcW w:w="1289" w:type="dxa"/>
            <w:vMerge w:val="restart"/>
            <w:vAlign w:val="center"/>
          </w:tcPr>
          <w:p w14:paraId="1FD9A2A2"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Live cell </w:t>
            </w:r>
          </w:p>
          <w:p w14:paraId="7B40DB71"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w:t>
            </w:r>
          </w:p>
        </w:tc>
        <w:tc>
          <w:tcPr>
            <w:tcW w:w="2087" w:type="dxa"/>
            <w:vAlign w:val="center"/>
          </w:tcPr>
          <w:p w14:paraId="022F7FE8"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NC: non vs Cis</w:t>
            </w:r>
          </w:p>
        </w:tc>
        <w:tc>
          <w:tcPr>
            <w:tcW w:w="1027" w:type="dxa"/>
            <w:vAlign w:val="center"/>
          </w:tcPr>
          <w:p w14:paraId="734A9283"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12.69</w:t>
            </w:r>
          </w:p>
        </w:tc>
        <w:tc>
          <w:tcPr>
            <w:tcW w:w="1795" w:type="dxa"/>
            <w:vAlign w:val="center"/>
          </w:tcPr>
          <w:p w14:paraId="0EE3A461"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11.82</w:t>
            </w:r>
            <w:r>
              <w:rPr>
                <w:rFonts w:ascii="Times New Roman" w:hAnsi="Times New Roman" w:cs="Times New Roman"/>
                <w:sz w:val="20"/>
                <w:szCs w:val="20"/>
              </w:rPr>
              <w:t>→</w:t>
            </w:r>
            <w:r>
              <w:rPr>
                <w:rFonts w:ascii="Times New Roman" w:eastAsia="Malgun Gothic" w:hAnsi="Times New Roman" w:cs="Times New Roman"/>
                <w:sz w:val="20"/>
                <w:szCs w:val="20"/>
                <w:lang w:eastAsia="ko-KR"/>
              </w:rPr>
              <w:t>13.57</w:t>
            </w:r>
          </w:p>
        </w:tc>
        <w:tc>
          <w:tcPr>
            <w:tcW w:w="1182" w:type="dxa"/>
            <w:vAlign w:val="center"/>
          </w:tcPr>
          <w:p w14:paraId="4E25E04C"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1E1AB341"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26A4BC20" w14:textId="77777777">
        <w:trPr>
          <w:jc w:val="center"/>
        </w:trPr>
        <w:tc>
          <w:tcPr>
            <w:tcW w:w="1289" w:type="dxa"/>
            <w:vMerge/>
            <w:vAlign w:val="center"/>
          </w:tcPr>
          <w:p w14:paraId="30CF715A" w14:textId="77777777" w:rsidR="004F79D2" w:rsidRDefault="004F79D2">
            <w:pPr>
              <w:jc w:val="center"/>
              <w:rPr>
                <w:rFonts w:ascii="Times New Roman" w:hAnsi="Times New Roman" w:cs="Times New Roman"/>
                <w:sz w:val="20"/>
                <w:szCs w:val="20"/>
              </w:rPr>
            </w:pPr>
          </w:p>
        </w:tc>
        <w:tc>
          <w:tcPr>
            <w:tcW w:w="2087" w:type="dxa"/>
            <w:vAlign w:val="center"/>
          </w:tcPr>
          <w:p w14:paraId="213C51DB"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siSFXN3: non vs Cis</w:t>
            </w:r>
          </w:p>
        </w:tc>
        <w:tc>
          <w:tcPr>
            <w:tcW w:w="1027" w:type="dxa"/>
            <w:vAlign w:val="center"/>
          </w:tcPr>
          <w:p w14:paraId="221CFA77"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20.28</w:t>
            </w:r>
          </w:p>
        </w:tc>
        <w:tc>
          <w:tcPr>
            <w:tcW w:w="1795" w:type="dxa"/>
            <w:vAlign w:val="center"/>
          </w:tcPr>
          <w:p w14:paraId="4CC17664"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19.41</w:t>
            </w:r>
            <w:r>
              <w:rPr>
                <w:rFonts w:ascii="Times New Roman" w:hAnsi="Times New Roman" w:cs="Times New Roman"/>
                <w:sz w:val="20"/>
                <w:szCs w:val="20"/>
              </w:rPr>
              <w:t>→21.15</w:t>
            </w:r>
          </w:p>
        </w:tc>
        <w:tc>
          <w:tcPr>
            <w:tcW w:w="1182" w:type="dxa"/>
            <w:vAlign w:val="center"/>
          </w:tcPr>
          <w:p w14:paraId="34E7C3A4"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3A493C8D"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27F1D2F2" w14:textId="77777777">
        <w:trPr>
          <w:jc w:val="center"/>
        </w:trPr>
        <w:tc>
          <w:tcPr>
            <w:tcW w:w="1289" w:type="dxa"/>
            <w:vMerge/>
            <w:vAlign w:val="center"/>
          </w:tcPr>
          <w:p w14:paraId="18D1D55E" w14:textId="77777777" w:rsidR="004F79D2" w:rsidRDefault="004F79D2">
            <w:pPr>
              <w:jc w:val="center"/>
              <w:rPr>
                <w:rFonts w:ascii="Times New Roman" w:hAnsi="Times New Roman" w:cs="Times New Roman"/>
                <w:sz w:val="20"/>
                <w:szCs w:val="20"/>
              </w:rPr>
            </w:pPr>
          </w:p>
        </w:tc>
        <w:tc>
          <w:tcPr>
            <w:tcW w:w="2087" w:type="dxa"/>
            <w:vAlign w:val="center"/>
          </w:tcPr>
          <w:p w14:paraId="44F34466"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Non: NC vs siSFXN3</w:t>
            </w:r>
          </w:p>
        </w:tc>
        <w:tc>
          <w:tcPr>
            <w:tcW w:w="1027" w:type="dxa"/>
            <w:vAlign w:val="center"/>
          </w:tcPr>
          <w:p w14:paraId="4393E14F"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11.05</w:t>
            </w:r>
          </w:p>
        </w:tc>
        <w:tc>
          <w:tcPr>
            <w:tcW w:w="1795" w:type="dxa"/>
            <w:vAlign w:val="center"/>
          </w:tcPr>
          <w:p w14:paraId="1B376EE4"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10.17</w:t>
            </w:r>
            <w:r>
              <w:rPr>
                <w:rFonts w:ascii="Times New Roman" w:hAnsi="Times New Roman" w:cs="Times New Roman"/>
                <w:sz w:val="20"/>
                <w:szCs w:val="20"/>
              </w:rPr>
              <w:t>→11.92</w:t>
            </w:r>
          </w:p>
        </w:tc>
        <w:tc>
          <w:tcPr>
            <w:tcW w:w="1182" w:type="dxa"/>
            <w:vAlign w:val="center"/>
          </w:tcPr>
          <w:p w14:paraId="38A5D67A"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4D21E242"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0969A6CD" w14:textId="77777777">
        <w:trPr>
          <w:jc w:val="center"/>
        </w:trPr>
        <w:tc>
          <w:tcPr>
            <w:tcW w:w="1289" w:type="dxa"/>
            <w:vMerge/>
            <w:vAlign w:val="center"/>
          </w:tcPr>
          <w:p w14:paraId="03366702" w14:textId="77777777" w:rsidR="004F79D2" w:rsidRDefault="004F79D2">
            <w:pPr>
              <w:jc w:val="center"/>
              <w:rPr>
                <w:rFonts w:ascii="Times New Roman" w:hAnsi="Times New Roman" w:cs="Times New Roman"/>
                <w:sz w:val="20"/>
                <w:szCs w:val="20"/>
              </w:rPr>
            </w:pPr>
          </w:p>
        </w:tc>
        <w:tc>
          <w:tcPr>
            <w:tcW w:w="2087" w:type="dxa"/>
            <w:vAlign w:val="center"/>
          </w:tcPr>
          <w:p w14:paraId="591A6A14"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Cis: NC vs siSFXN3</w:t>
            </w:r>
          </w:p>
        </w:tc>
        <w:tc>
          <w:tcPr>
            <w:tcW w:w="1027" w:type="dxa"/>
            <w:vAlign w:val="center"/>
          </w:tcPr>
          <w:p w14:paraId="65645D81"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18.63</w:t>
            </w:r>
          </w:p>
        </w:tc>
        <w:tc>
          <w:tcPr>
            <w:tcW w:w="1795" w:type="dxa"/>
            <w:vAlign w:val="center"/>
          </w:tcPr>
          <w:p w14:paraId="5663FF58"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17.76</w:t>
            </w:r>
            <w:r>
              <w:rPr>
                <w:rFonts w:ascii="Times New Roman" w:hAnsi="Times New Roman" w:cs="Times New Roman"/>
                <w:sz w:val="20"/>
                <w:szCs w:val="20"/>
              </w:rPr>
              <w:t>→19.51</w:t>
            </w:r>
          </w:p>
        </w:tc>
        <w:tc>
          <w:tcPr>
            <w:tcW w:w="1182" w:type="dxa"/>
            <w:vAlign w:val="center"/>
          </w:tcPr>
          <w:p w14:paraId="5547B8D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3B8C1E0D"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69A60A12" w14:textId="77777777">
        <w:trPr>
          <w:jc w:val="center"/>
        </w:trPr>
        <w:tc>
          <w:tcPr>
            <w:tcW w:w="1289" w:type="dxa"/>
            <w:vMerge w:val="restart"/>
            <w:vAlign w:val="center"/>
          </w:tcPr>
          <w:p w14:paraId="3530C44A" w14:textId="77777777" w:rsidR="004F79D2" w:rsidRDefault="00000000">
            <w:pPr>
              <w:jc w:val="center"/>
              <w:rPr>
                <w:rFonts w:ascii="Times New Roman" w:eastAsia="宋体" w:hAnsi="Times New Roman" w:cs="Times New Roman"/>
                <w:sz w:val="20"/>
                <w:szCs w:val="20"/>
                <w:lang w:eastAsia="zh-CN"/>
              </w:rPr>
            </w:pPr>
            <w:r>
              <w:rPr>
                <w:rFonts w:ascii="Times New Roman" w:hAnsi="Times New Roman" w:cs="Times New Roman"/>
                <w:sz w:val="20"/>
                <w:szCs w:val="20"/>
              </w:rPr>
              <w:t>Early apoptosis (%)</w:t>
            </w:r>
          </w:p>
        </w:tc>
        <w:tc>
          <w:tcPr>
            <w:tcW w:w="2087" w:type="dxa"/>
            <w:vAlign w:val="center"/>
          </w:tcPr>
          <w:p w14:paraId="2AE71F1B"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NC: non vs Cis</w:t>
            </w:r>
          </w:p>
        </w:tc>
        <w:tc>
          <w:tcPr>
            <w:tcW w:w="1027" w:type="dxa"/>
            <w:vAlign w:val="center"/>
          </w:tcPr>
          <w:p w14:paraId="7FA10893"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-4.003</w:t>
            </w:r>
          </w:p>
        </w:tc>
        <w:tc>
          <w:tcPr>
            <w:tcW w:w="1795" w:type="dxa"/>
            <w:vAlign w:val="center"/>
          </w:tcPr>
          <w:p w14:paraId="5FD2F154"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-4.878 → -3.129</w:t>
            </w:r>
          </w:p>
        </w:tc>
        <w:tc>
          <w:tcPr>
            <w:tcW w:w="1182" w:type="dxa"/>
            <w:vAlign w:val="center"/>
          </w:tcPr>
          <w:p w14:paraId="3A80FC28"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01565FCE"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07124731" w14:textId="77777777">
        <w:trPr>
          <w:jc w:val="center"/>
        </w:trPr>
        <w:tc>
          <w:tcPr>
            <w:tcW w:w="1289" w:type="dxa"/>
            <w:vMerge/>
            <w:vAlign w:val="center"/>
          </w:tcPr>
          <w:p w14:paraId="21DD4323" w14:textId="77777777" w:rsidR="004F79D2" w:rsidRDefault="004F79D2">
            <w:pPr>
              <w:jc w:val="center"/>
              <w:rPr>
                <w:rFonts w:ascii="Times New Roman" w:hAnsi="Times New Roman" w:cs="Times New Roman"/>
                <w:sz w:val="20"/>
                <w:szCs w:val="20"/>
              </w:rPr>
            </w:pPr>
          </w:p>
        </w:tc>
        <w:tc>
          <w:tcPr>
            <w:tcW w:w="2087" w:type="dxa"/>
            <w:vAlign w:val="center"/>
          </w:tcPr>
          <w:p w14:paraId="4065588D"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siSFXN3: non vs Cis</w:t>
            </w:r>
          </w:p>
        </w:tc>
        <w:tc>
          <w:tcPr>
            <w:tcW w:w="1027" w:type="dxa"/>
            <w:vAlign w:val="center"/>
          </w:tcPr>
          <w:p w14:paraId="0B02F3F7"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-5.707</w:t>
            </w:r>
          </w:p>
        </w:tc>
        <w:tc>
          <w:tcPr>
            <w:tcW w:w="1795" w:type="dxa"/>
            <w:vAlign w:val="center"/>
          </w:tcPr>
          <w:p w14:paraId="0B55FCF0"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-6.581 → -4.832</w:t>
            </w:r>
          </w:p>
        </w:tc>
        <w:tc>
          <w:tcPr>
            <w:tcW w:w="1182" w:type="dxa"/>
            <w:vAlign w:val="center"/>
          </w:tcPr>
          <w:p w14:paraId="7CD52B1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18E43D59"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5B49B436" w14:textId="77777777">
        <w:trPr>
          <w:trHeight w:val="295"/>
          <w:jc w:val="center"/>
        </w:trPr>
        <w:tc>
          <w:tcPr>
            <w:tcW w:w="1289" w:type="dxa"/>
            <w:vMerge/>
            <w:vAlign w:val="center"/>
          </w:tcPr>
          <w:p w14:paraId="6341DDB1" w14:textId="77777777" w:rsidR="004F79D2" w:rsidRDefault="004F79D2">
            <w:pPr>
              <w:jc w:val="center"/>
              <w:rPr>
                <w:rFonts w:ascii="Times New Roman" w:hAnsi="Times New Roman" w:cs="Times New Roman"/>
                <w:sz w:val="20"/>
                <w:szCs w:val="20"/>
              </w:rPr>
            </w:pPr>
          </w:p>
        </w:tc>
        <w:tc>
          <w:tcPr>
            <w:tcW w:w="2087" w:type="dxa"/>
            <w:vAlign w:val="center"/>
          </w:tcPr>
          <w:p w14:paraId="70E2C6A9"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Non: NC vs siSFXN3</w:t>
            </w:r>
          </w:p>
        </w:tc>
        <w:tc>
          <w:tcPr>
            <w:tcW w:w="1027" w:type="dxa"/>
            <w:vAlign w:val="center"/>
          </w:tcPr>
          <w:p w14:paraId="46EC28CC" w14:textId="77777777" w:rsidR="004F79D2" w:rsidRDefault="00000000">
            <w:pPr>
              <w:jc w:val="center"/>
              <w:rPr>
                <w:rFonts w:ascii="Times New Roman" w:eastAsia="Malgun Gothic" w:hAnsi="Times New Roman" w:cs="Times New Roman"/>
                <w:sz w:val="20"/>
                <w:szCs w:val="20"/>
                <w:lang w:eastAsia="ko-KR"/>
              </w:rPr>
            </w:pPr>
            <w:r>
              <w:rPr>
                <w:rFonts w:ascii="Times New Roman" w:eastAsia="Gulim" w:hAnsi="Times New Roman" w:cs="Times New Roman"/>
                <w:sz w:val="20"/>
                <w:szCs w:val="20"/>
                <w:lang w:eastAsia="ko-KR"/>
              </w:rPr>
              <w:t>−5.683</w:t>
            </w:r>
          </w:p>
        </w:tc>
        <w:tc>
          <w:tcPr>
            <w:tcW w:w="1795" w:type="dxa"/>
            <w:vAlign w:val="center"/>
          </w:tcPr>
          <w:p w14:paraId="6CE5E70F"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−6.558 → −4.809</w:t>
            </w:r>
          </w:p>
        </w:tc>
        <w:tc>
          <w:tcPr>
            <w:tcW w:w="1182" w:type="dxa"/>
            <w:vAlign w:val="center"/>
          </w:tcPr>
          <w:p w14:paraId="4ADE1931"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4579589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3852513F" w14:textId="77777777">
        <w:trPr>
          <w:jc w:val="center"/>
        </w:trPr>
        <w:tc>
          <w:tcPr>
            <w:tcW w:w="1289" w:type="dxa"/>
            <w:vMerge/>
            <w:vAlign w:val="center"/>
          </w:tcPr>
          <w:p w14:paraId="35935D66" w14:textId="77777777" w:rsidR="004F79D2" w:rsidRDefault="004F79D2">
            <w:pPr>
              <w:jc w:val="center"/>
              <w:rPr>
                <w:rFonts w:ascii="Times New Roman" w:hAnsi="Times New Roman" w:cs="Times New Roman"/>
                <w:sz w:val="20"/>
                <w:szCs w:val="20"/>
              </w:rPr>
            </w:pPr>
          </w:p>
        </w:tc>
        <w:tc>
          <w:tcPr>
            <w:tcW w:w="2087" w:type="dxa"/>
            <w:vAlign w:val="center"/>
          </w:tcPr>
          <w:p w14:paraId="7172ED77"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Cis: NC vs siSFXN3</w:t>
            </w:r>
          </w:p>
        </w:tc>
        <w:tc>
          <w:tcPr>
            <w:tcW w:w="1027" w:type="dxa"/>
            <w:vAlign w:val="center"/>
          </w:tcPr>
          <w:p w14:paraId="610CDF25"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−7.387</w:t>
            </w:r>
          </w:p>
        </w:tc>
        <w:tc>
          <w:tcPr>
            <w:tcW w:w="1795" w:type="dxa"/>
            <w:vAlign w:val="center"/>
          </w:tcPr>
          <w:p w14:paraId="45D98474"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−8.281 → −6.512</w:t>
            </w:r>
          </w:p>
        </w:tc>
        <w:tc>
          <w:tcPr>
            <w:tcW w:w="1182" w:type="dxa"/>
            <w:vAlign w:val="center"/>
          </w:tcPr>
          <w:p w14:paraId="44BB3334"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5CA81C4B"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56F622AD" w14:textId="77777777">
        <w:trPr>
          <w:jc w:val="center"/>
        </w:trPr>
        <w:tc>
          <w:tcPr>
            <w:tcW w:w="1289" w:type="dxa"/>
            <w:vMerge w:val="restart"/>
            <w:vAlign w:val="center"/>
          </w:tcPr>
          <w:p w14:paraId="4903BC39" w14:textId="77777777" w:rsidR="004F79D2" w:rsidRDefault="00000000">
            <w:pPr>
              <w:jc w:val="center"/>
              <w:rPr>
                <w:rFonts w:ascii="Times New Roman" w:eastAsia="宋体" w:hAnsi="Times New Roman" w:cs="Times New Roman"/>
                <w:sz w:val="20"/>
                <w:szCs w:val="20"/>
                <w:lang w:eastAsia="zh-CN"/>
              </w:rPr>
            </w:pPr>
            <w:r>
              <w:rPr>
                <w:rFonts w:ascii="Times New Roman" w:hAnsi="Times New Roman" w:cs="Times New Roman"/>
                <w:sz w:val="20"/>
                <w:szCs w:val="20"/>
              </w:rPr>
              <w:t>Late apoptosis (%)</w:t>
            </w:r>
          </w:p>
        </w:tc>
        <w:tc>
          <w:tcPr>
            <w:tcW w:w="2087" w:type="dxa"/>
            <w:vAlign w:val="center"/>
          </w:tcPr>
          <w:p w14:paraId="2F58A47C"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NC: non vs Cis</w:t>
            </w:r>
          </w:p>
        </w:tc>
        <w:tc>
          <w:tcPr>
            <w:tcW w:w="1027" w:type="dxa"/>
            <w:vAlign w:val="center"/>
          </w:tcPr>
          <w:p w14:paraId="76AAF15A"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−8.220</w:t>
            </w:r>
          </w:p>
        </w:tc>
        <w:tc>
          <w:tcPr>
            <w:tcW w:w="1795" w:type="dxa"/>
            <w:vAlign w:val="center"/>
          </w:tcPr>
          <w:p w14:paraId="16F9EE67"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−9.095 → −7.345</w:t>
            </w:r>
          </w:p>
        </w:tc>
        <w:tc>
          <w:tcPr>
            <w:tcW w:w="1182" w:type="dxa"/>
            <w:vAlign w:val="center"/>
          </w:tcPr>
          <w:p w14:paraId="0D3B9DB1"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431D5296"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388A12EB" w14:textId="77777777">
        <w:trPr>
          <w:jc w:val="center"/>
        </w:trPr>
        <w:tc>
          <w:tcPr>
            <w:tcW w:w="1289" w:type="dxa"/>
            <w:vMerge/>
            <w:vAlign w:val="center"/>
          </w:tcPr>
          <w:p w14:paraId="3B9D2D0D" w14:textId="77777777" w:rsidR="004F79D2" w:rsidRDefault="004F79D2">
            <w:pPr>
              <w:jc w:val="center"/>
              <w:rPr>
                <w:rFonts w:ascii="Times New Roman" w:hAnsi="Times New Roman" w:cs="Times New Roman"/>
                <w:sz w:val="20"/>
                <w:szCs w:val="20"/>
              </w:rPr>
            </w:pPr>
          </w:p>
        </w:tc>
        <w:tc>
          <w:tcPr>
            <w:tcW w:w="2087" w:type="dxa"/>
            <w:vAlign w:val="center"/>
          </w:tcPr>
          <w:p w14:paraId="17D61C46"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siSFXN3: non vs Cis</w:t>
            </w:r>
          </w:p>
        </w:tc>
        <w:tc>
          <w:tcPr>
            <w:tcW w:w="1027" w:type="dxa"/>
            <w:vAlign w:val="center"/>
          </w:tcPr>
          <w:p w14:paraId="0C076706" w14:textId="77777777" w:rsidR="004F79D2" w:rsidRDefault="00000000">
            <w:pPr>
              <w:jc w:val="center"/>
              <w:rPr>
                <w:rFonts w:ascii="Times New Roman" w:hAnsi="Times New Roman" w:cs="Times New Roman"/>
                <w:sz w:val="20"/>
                <w:szCs w:val="20"/>
              </w:rPr>
            </w:pPr>
            <w:r>
              <w:rPr>
                <w:rFonts w:ascii="Times New Roman" w:eastAsia="Gulim" w:hAnsi="Times New Roman" w:cs="Times New Roman"/>
                <w:sz w:val="20"/>
                <w:szCs w:val="20"/>
                <w:lang w:eastAsia="ko-KR"/>
              </w:rPr>
              <w:t>−14.45</w:t>
            </w:r>
          </w:p>
        </w:tc>
        <w:tc>
          <w:tcPr>
            <w:tcW w:w="1795" w:type="dxa"/>
            <w:vAlign w:val="center"/>
          </w:tcPr>
          <w:p w14:paraId="1308107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−15.32 → −13.58</w:t>
            </w:r>
          </w:p>
        </w:tc>
        <w:tc>
          <w:tcPr>
            <w:tcW w:w="1182" w:type="dxa"/>
            <w:vAlign w:val="center"/>
          </w:tcPr>
          <w:p w14:paraId="376D9E45"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035D9782"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54CC7A95" w14:textId="77777777">
        <w:trPr>
          <w:jc w:val="center"/>
        </w:trPr>
        <w:tc>
          <w:tcPr>
            <w:tcW w:w="1289" w:type="dxa"/>
            <w:vMerge/>
            <w:vAlign w:val="center"/>
          </w:tcPr>
          <w:p w14:paraId="2404A028" w14:textId="77777777" w:rsidR="004F79D2" w:rsidRDefault="004F79D2">
            <w:pPr>
              <w:jc w:val="center"/>
              <w:rPr>
                <w:rFonts w:ascii="Times New Roman" w:hAnsi="Times New Roman" w:cs="Times New Roman"/>
                <w:sz w:val="20"/>
                <w:szCs w:val="20"/>
              </w:rPr>
            </w:pPr>
          </w:p>
        </w:tc>
        <w:tc>
          <w:tcPr>
            <w:tcW w:w="2087" w:type="dxa"/>
            <w:vAlign w:val="center"/>
          </w:tcPr>
          <w:p w14:paraId="6080EFC0"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Non: NC vs siSFXN3</w:t>
            </w:r>
          </w:p>
        </w:tc>
        <w:tc>
          <w:tcPr>
            <w:tcW w:w="1027" w:type="dxa"/>
            <w:vAlign w:val="center"/>
          </w:tcPr>
          <w:p w14:paraId="4D7A950E" w14:textId="77777777" w:rsidR="004F79D2" w:rsidRDefault="00000000">
            <w:pPr>
              <w:spacing w:after="0" w:line="240" w:lineRule="auto"/>
              <w:jc w:val="center"/>
              <w:rPr>
                <w:rFonts w:ascii="Times New Roman" w:eastAsia="Gulim" w:hAnsi="Times New Roman" w:cs="Times New Roman"/>
                <w:vanish/>
                <w:sz w:val="20"/>
                <w:szCs w:val="20"/>
                <w:lang w:eastAsia="ko-KR"/>
              </w:rPr>
            </w:pPr>
            <w:r>
              <w:rPr>
                <w:rFonts w:ascii="Times New Roman" w:eastAsia="Gulim" w:hAnsi="Times New Roman" w:cs="Times New Roman" w:hint="eastAsia"/>
                <w:sz w:val="20"/>
                <w:szCs w:val="20"/>
                <w:lang w:eastAsia="ko-KR"/>
              </w:rPr>
              <w:t>-</w:t>
            </w:r>
            <w:r>
              <w:rPr>
                <w:rFonts w:ascii="Times New Roman" w:eastAsia="Gulim" w:hAnsi="Times New Roman" w:cs="Times New Roman"/>
                <w:sz w:val="20"/>
                <w:szCs w:val="20"/>
                <w:lang w:eastAsia="ko-KR"/>
              </w:rPr>
              <w:t>4.580</w:t>
            </w:r>
          </w:p>
        </w:tc>
        <w:tc>
          <w:tcPr>
            <w:tcW w:w="1795" w:type="dxa"/>
            <w:vAlign w:val="center"/>
          </w:tcPr>
          <w:p w14:paraId="72B52109"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−5.435 → −3.685</w:t>
            </w:r>
          </w:p>
        </w:tc>
        <w:tc>
          <w:tcPr>
            <w:tcW w:w="1182" w:type="dxa"/>
            <w:vAlign w:val="center"/>
          </w:tcPr>
          <w:p w14:paraId="29C14624"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76AC8DE5"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6F012BEA" w14:textId="77777777">
        <w:trPr>
          <w:jc w:val="center"/>
        </w:trPr>
        <w:tc>
          <w:tcPr>
            <w:tcW w:w="1289" w:type="dxa"/>
            <w:vMerge/>
            <w:vAlign w:val="center"/>
          </w:tcPr>
          <w:p w14:paraId="438791A7" w14:textId="77777777" w:rsidR="004F79D2" w:rsidRDefault="004F79D2">
            <w:pPr>
              <w:jc w:val="center"/>
              <w:rPr>
                <w:rFonts w:ascii="Times New Roman" w:hAnsi="Times New Roman" w:cs="Times New Roman"/>
                <w:sz w:val="20"/>
                <w:szCs w:val="20"/>
              </w:rPr>
            </w:pPr>
          </w:p>
        </w:tc>
        <w:tc>
          <w:tcPr>
            <w:tcW w:w="2087" w:type="dxa"/>
            <w:vAlign w:val="center"/>
          </w:tcPr>
          <w:p w14:paraId="42EB803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Cis: NC vs siSFXN3</w:t>
            </w:r>
          </w:p>
        </w:tc>
        <w:tc>
          <w:tcPr>
            <w:tcW w:w="1027" w:type="dxa"/>
            <w:vAlign w:val="center"/>
          </w:tcPr>
          <w:p w14:paraId="5FA3BCCA"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−10.79</w:t>
            </w:r>
          </w:p>
        </w:tc>
        <w:tc>
          <w:tcPr>
            <w:tcW w:w="1795" w:type="dxa"/>
            <w:vAlign w:val="center"/>
          </w:tcPr>
          <w:p w14:paraId="278E6B4C"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−11.68 to −9.915</w:t>
            </w:r>
          </w:p>
        </w:tc>
        <w:tc>
          <w:tcPr>
            <w:tcW w:w="1182" w:type="dxa"/>
            <w:vAlign w:val="center"/>
          </w:tcPr>
          <w:p w14:paraId="1DB71B41"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250" w:type="dxa"/>
            <w:vAlign w:val="center"/>
          </w:tcPr>
          <w:p w14:paraId="149D3B85"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02D18EE9" w14:textId="77777777">
        <w:trPr>
          <w:jc w:val="center"/>
        </w:trPr>
        <w:tc>
          <w:tcPr>
            <w:tcW w:w="1289" w:type="dxa"/>
            <w:vMerge w:val="restart"/>
            <w:vAlign w:val="center"/>
          </w:tcPr>
          <w:p w14:paraId="1AFE9E9B"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 xml:space="preserve">Necrosis </w:t>
            </w:r>
          </w:p>
          <w:p w14:paraId="351757AE" w14:textId="77777777" w:rsidR="004F79D2" w:rsidRDefault="00000000">
            <w:pPr>
              <w:jc w:val="center"/>
              <w:rPr>
                <w:rFonts w:ascii="Times New Roman" w:eastAsia="宋体" w:hAnsi="Times New Roman" w:cs="Times New Roman"/>
                <w:sz w:val="20"/>
                <w:szCs w:val="20"/>
                <w:lang w:eastAsia="zh-CN"/>
              </w:rPr>
            </w:pPr>
            <w:r>
              <w:rPr>
                <w:rFonts w:ascii="Times New Roman" w:hAnsi="Times New Roman" w:cs="Times New Roman"/>
                <w:sz w:val="20"/>
                <w:szCs w:val="20"/>
              </w:rPr>
              <w:t>(%)</w:t>
            </w:r>
          </w:p>
        </w:tc>
        <w:tc>
          <w:tcPr>
            <w:tcW w:w="2087" w:type="dxa"/>
            <w:vAlign w:val="center"/>
          </w:tcPr>
          <w:p w14:paraId="5B8B90F7"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NC: non vs Cis</w:t>
            </w:r>
          </w:p>
        </w:tc>
        <w:tc>
          <w:tcPr>
            <w:tcW w:w="1027" w:type="dxa"/>
            <w:vAlign w:val="center"/>
          </w:tcPr>
          <w:p w14:paraId="14453D02"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−0.593</w:t>
            </w:r>
          </w:p>
        </w:tc>
        <w:tc>
          <w:tcPr>
            <w:tcW w:w="1795" w:type="dxa"/>
            <w:vAlign w:val="center"/>
          </w:tcPr>
          <w:p w14:paraId="3F423112"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−1.488 →   0.281</w:t>
            </w:r>
          </w:p>
        </w:tc>
        <w:tc>
          <w:tcPr>
            <w:tcW w:w="1182" w:type="dxa"/>
            <w:vAlign w:val="center"/>
          </w:tcPr>
          <w:p w14:paraId="696153FB"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0.3372</w:t>
            </w:r>
          </w:p>
        </w:tc>
        <w:tc>
          <w:tcPr>
            <w:tcW w:w="1250" w:type="dxa"/>
            <w:vAlign w:val="center"/>
          </w:tcPr>
          <w:p w14:paraId="55DFB938" w14:textId="77777777" w:rsidR="004F79D2" w:rsidRDefault="00000000">
            <w:pPr>
              <w:jc w:val="center"/>
              <w:rPr>
                <w:rFonts w:ascii="Times New Roman" w:hAnsi="Times New Roman" w:cs="Times New Roman"/>
                <w:sz w:val="20"/>
                <w:szCs w:val="20"/>
              </w:rPr>
            </w:pPr>
            <w:r>
              <w:rPr>
                <w:rFonts w:ascii="Times New Roman" w:eastAsia="Gulim" w:hAnsi="Times New Roman" w:cs="Times New Roman"/>
                <w:sz w:val="20"/>
                <w:szCs w:val="20"/>
                <w:lang w:eastAsia="ko-KR"/>
              </w:rPr>
              <w:t>ns</w:t>
            </w:r>
          </w:p>
        </w:tc>
      </w:tr>
      <w:tr w:rsidR="004F79D2" w14:paraId="37470F2F" w14:textId="77777777">
        <w:trPr>
          <w:jc w:val="center"/>
        </w:trPr>
        <w:tc>
          <w:tcPr>
            <w:tcW w:w="1289" w:type="dxa"/>
            <w:vMerge/>
            <w:vAlign w:val="center"/>
          </w:tcPr>
          <w:p w14:paraId="3C6433E5" w14:textId="77777777" w:rsidR="004F79D2" w:rsidRDefault="004F79D2">
            <w:pPr>
              <w:jc w:val="center"/>
              <w:rPr>
                <w:rFonts w:ascii="Times New Roman" w:hAnsi="Times New Roman" w:cs="Times New Roman"/>
                <w:sz w:val="20"/>
                <w:szCs w:val="20"/>
              </w:rPr>
            </w:pPr>
          </w:p>
        </w:tc>
        <w:tc>
          <w:tcPr>
            <w:tcW w:w="2087" w:type="dxa"/>
            <w:vAlign w:val="center"/>
          </w:tcPr>
          <w:p w14:paraId="6B27BB52"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siSFXN3: non vs Cis</w:t>
            </w:r>
          </w:p>
        </w:tc>
        <w:tc>
          <w:tcPr>
            <w:tcW w:w="1027" w:type="dxa"/>
            <w:vAlign w:val="center"/>
          </w:tcPr>
          <w:p w14:paraId="6E4A358B" w14:textId="77777777" w:rsidR="004F79D2" w:rsidRDefault="00000000">
            <w:pPr>
              <w:jc w:val="center"/>
              <w:rPr>
                <w:rFonts w:ascii="Times New Roman" w:hAnsi="Times New Roman" w:cs="Times New Roman"/>
                <w:sz w:val="20"/>
                <w:szCs w:val="20"/>
              </w:rPr>
            </w:pPr>
            <w:r>
              <w:rPr>
                <w:rFonts w:ascii="Times New Roman" w:eastAsia="Malgun Gothic" w:hAnsi="Times New Roman" w:cs="Times New Roman"/>
                <w:sz w:val="20"/>
                <w:szCs w:val="20"/>
                <w:lang w:eastAsia="ko-KR"/>
              </w:rPr>
              <w:t>-0.973</w:t>
            </w:r>
          </w:p>
        </w:tc>
        <w:tc>
          <w:tcPr>
            <w:tcW w:w="1795" w:type="dxa"/>
            <w:vAlign w:val="center"/>
          </w:tcPr>
          <w:p w14:paraId="2FF4FFF8" w14:textId="77777777" w:rsidR="004F79D2" w:rsidRDefault="00000000">
            <w:pPr>
              <w:jc w:val="center"/>
              <w:rPr>
                <w:rFonts w:ascii="Times New Roman" w:hAnsi="Times New Roman" w:cs="Times New Roman"/>
                <w:sz w:val="20"/>
                <w:szCs w:val="20"/>
              </w:rPr>
            </w:pPr>
            <w:r>
              <w:rPr>
                <w:rFonts w:ascii="Times New Roman" w:eastAsia="Malgun Gothic" w:hAnsi="Times New Roman" w:cs="Times New Roman"/>
                <w:sz w:val="20"/>
                <w:szCs w:val="20"/>
                <w:lang w:eastAsia="ko-KR"/>
              </w:rPr>
              <w:t xml:space="preserve">-1.848 </w:t>
            </w:r>
            <w:r>
              <w:rPr>
                <w:rFonts w:ascii="Times New Roman" w:hAnsi="Times New Roman" w:cs="Times New Roman"/>
                <w:sz w:val="20"/>
                <w:szCs w:val="20"/>
              </w:rPr>
              <w:t xml:space="preserve">→ </w:t>
            </w:r>
            <w:r>
              <w:rPr>
                <w:rFonts w:ascii="Times New Roman" w:eastAsia="Malgun Gothic" w:hAnsi="Times New Roman" w:cs="Times New Roman"/>
                <w:sz w:val="20"/>
                <w:szCs w:val="20"/>
                <w:lang w:eastAsia="ko-KR"/>
              </w:rPr>
              <w:t>-0.099</w:t>
            </w:r>
          </w:p>
        </w:tc>
        <w:tc>
          <w:tcPr>
            <w:tcW w:w="1182" w:type="dxa"/>
            <w:vAlign w:val="center"/>
          </w:tcPr>
          <w:p w14:paraId="650CAB47" w14:textId="77777777" w:rsidR="004F79D2" w:rsidRDefault="00000000">
            <w:pPr>
              <w:jc w:val="center"/>
              <w:rPr>
                <w:rFonts w:ascii="Times New Roman" w:hAnsi="Times New Roman" w:cs="Times New Roman"/>
                <w:sz w:val="20"/>
                <w:szCs w:val="20"/>
              </w:rPr>
            </w:pPr>
            <w:r>
              <w:rPr>
                <w:rFonts w:ascii="Times New Roman" w:eastAsia="Malgun Gothic" w:hAnsi="Times New Roman" w:cs="Times New Roman"/>
                <w:sz w:val="20"/>
                <w:szCs w:val="20"/>
                <w:lang w:eastAsia="ko-KR"/>
              </w:rPr>
              <w:t>0.0227</w:t>
            </w:r>
          </w:p>
        </w:tc>
        <w:tc>
          <w:tcPr>
            <w:tcW w:w="1250" w:type="dxa"/>
            <w:vAlign w:val="center"/>
          </w:tcPr>
          <w:p w14:paraId="3213A8F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3EBB12F3" w14:textId="77777777">
        <w:trPr>
          <w:jc w:val="center"/>
        </w:trPr>
        <w:tc>
          <w:tcPr>
            <w:tcW w:w="1289" w:type="dxa"/>
            <w:vMerge/>
            <w:vAlign w:val="center"/>
          </w:tcPr>
          <w:p w14:paraId="3C1E6207" w14:textId="77777777" w:rsidR="004F79D2" w:rsidRDefault="004F79D2">
            <w:pPr>
              <w:jc w:val="center"/>
              <w:rPr>
                <w:rFonts w:ascii="Times New Roman" w:hAnsi="Times New Roman" w:cs="Times New Roman"/>
                <w:sz w:val="20"/>
                <w:szCs w:val="20"/>
              </w:rPr>
            </w:pPr>
          </w:p>
        </w:tc>
        <w:tc>
          <w:tcPr>
            <w:tcW w:w="2087" w:type="dxa"/>
            <w:vAlign w:val="center"/>
          </w:tcPr>
          <w:p w14:paraId="74A38C38"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Non: NC vs siSFXN3</w:t>
            </w:r>
          </w:p>
        </w:tc>
        <w:tc>
          <w:tcPr>
            <w:tcW w:w="1027" w:type="dxa"/>
            <w:vAlign w:val="center"/>
          </w:tcPr>
          <w:p w14:paraId="41472CD7"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−0.213</w:t>
            </w:r>
          </w:p>
        </w:tc>
        <w:tc>
          <w:tcPr>
            <w:tcW w:w="1795" w:type="dxa"/>
            <w:vAlign w:val="center"/>
          </w:tcPr>
          <w:p w14:paraId="62900E8B"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−1.088 →   0.861</w:t>
            </w:r>
          </w:p>
        </w:tc>
        <w:tc>
          <w:tcPr>
            <w:tcW w:w="1182" w:type="dxa"/>
            <w:vAlign w:val="center"/>
          </w:tcPr>
          <w:p w14:paraId="4B8ACD8D"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0.9842</w:t>
            </w:r>
          </w:p>
        </w:tc>
        <w:tc>
          <w:tcPr>
            <w:tcW w:w="1250" w:type="dxa"/>
            <w:vAlign w:val="center"/>
          </w:tcPr>
          <w:p w14:paraId="26FC7902"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ns</w:t>
            </w:r>
          </w:p>
        </w:tc>
      </w:tr>
      <w:tr w:rsidR="004F79D2" w14:paraId="06436105" w14:textId="77777777">
        <w:trPr>
          <w:jc w:val="center"/>
        </w:trPr>
        <w:tc>
          <w:tcPr>
            <w:tcW w:w="1289" w:type="dxa"/>
            <w:vMerge/>
            <w:vAlign w:val="center"/>
          </w:tcPr>
          <w:p w14:paraId="29D2CA39" w14:textId="77777777" w:rsidR="004F79D2" w:rsidRDefault="004F79D2">
            <w:pPr>
              <w:jc w:val="center"/>
              <w:rPr>
                <w:rFonts w:ascii="Times New Roman" w:hAnsi="Times New Roman" w:cs="Times New Roman"/>
                <w:sz w:val="20"/>
                <w:szCs w:val="20"/>
              </w:rPr>
            </w:pPr>
          </w:p>
        </w:tc>
        <w:tc>
          <w:tcPr>
            <w:tcW w:w="2087" w:type="dxa"/>
            <w:vAlign w:val="center"/>
          </w:tcPr>
          <w:p w14:paraId="16A4AD4C"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Cis: NC vs siSFXN3</w:t>
            </w:r>
          </w:p>
        </w:tc>
        <w:tc>
          <w:tcPr>
            <w:tcW w:w="1027" w:type="dxa"/>
            <w:vAlign w:val="center"/>
          </w:tcPr>
          <w:p w14:paraId="4699061D"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−0.593</w:t>
            </w:r>
          </w:p>
        </w:tc>
        <w:tc>
          <w:tcPr>
            <w:tcW w:w="1795" w:type="dxa"/>
            <w:vAlign w:val="center"/>
          </w:tcPr>
          <w:p w14:paraId="778C67A4"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−1.488 →   0.281</w:t>
            </w:r>
          </w:p>
        </w:tc>
        <w:tc>
          <w:tcPr>
            <w:tcW w:w="1182" w:type="dxa"/>
            <w:vAlign w:val="center"/>
          </w:tcPr>
          <w:p w14:paraId="6070E800"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0.3372</w:t>
            </w:r>
          </w:p>
        </w:tc>
        <w:tc>
          <w:tcPr>
            <w:tcW w:w="1250" w:type="dxa"/>
            <w:vAlign w:val="center"/>
          </w:tcPr>
          <w:p w14:paraId="668137B7"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ns</w:t>
            </w:r>
          </w:p>
        </w:tc>
      </w:tr>
    </w:tbl>
    <w:p w14:paraId="61EDA1C1" w14:textId="77777777" w:rsidR="004F79D2" w:rsidRPr="00BF1E61" w:rsidRDefault="00BF1E61">
      <w:p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p&lt;0.05, ****p&lt;0.0001, ns no significance.</w:t>
      </w:r>
    </w:p>
    <w:p w14:paraId="74635801" w14:textId="77777777" w:rsidR="004F79D2" w:rsidRDefault="00000000">
      <w:pPr>
        <w:rPr>
          <w:rFonts w:ascii="Times New Roman" w:hAnsi="Times New Roman" w:cs="Times New Roman"/>
          <w:sz w:val="20"/>
          <w:szCs w:val="20"/>
        </w:rPr>
      </w:pPr>
      <w:r>
        <w:rPr>
          <w:rFonts w:ascii="Times New Roman" w:hAnsi="Times New Roman" w:cs="Times New Roman"/>
          <w:sz w:val="20"/>
          <w:szCs w:val="20"/>
        </w:rPr>
        <w:br w:type="page"/>
      </w:r>
    </w:p>
    <w:p w14:paraId="223417F9" w14:textId="31A116AD" w:rsidR="004F79D2" w:rsidRDefault="00000000">
      <w:pPr>
        <w:rPr>
          <w:rFonts w:ascii="Times New Roman" w:eastAsia="Malgun Gothic" w:hAnsi="Times New Roman" w:cs="Times New Roman"/>
          <w:sz w:val="20"/>
          <w:szCs w:val="20"/>
          <w:lang w:eastAsia="ko-KR"/>
        </w:rPr>
      </w:pPr>
      <w:r>
        <w:rPr>
          <w:rFonts w:ascii="Times New Roman" w:hAnsi="Times New Roman" w:cs="Times New Roman"/>
          <w:b/>
          <w:sz w:val="20"/>
          <w:szCs w:val="20"/>
        </w:rPr>
        <w:lastRenderedPageBreak/>
        <w:t xml:space="preserve">Supplementary </w:t>
      </w:r>
      <w:r w:rsidR="00351B62">
        <w:rPr>
          <w:rFonts w:ascii="Times New Roman" w:hAnsi="Times New Roman" w:cs="Times New Roman"/>
          <w:b/>
          <w:sz w:val="20"/>
          <w:szCs w:val="20"/>
        </w:rPr>
        <w:t>Table S</w:t>
      </w:r>
      <w:r>
        <w:rPr>
          <w:rFonts w:ascii="Times New Roman" w:eastAsia="Malgun Gothic" w:hAnsi="Times New Roman" w:cs="Times New Roman"/>
          <w:b/>
          <w:sz w:val="20"/>
          <w:szCs w:val="20"/>
          <w:lang w:eastAsia="ko-KR"/>
        </w:rPr>
        <w:t>3</w:t>
      </w:r>
      <w:r>
        <w:rPr>
          <w:rFonts w:ascii="Times New Roman" w:eastAsia="Malgun Gothic" w:hAnsi="Times New Roman" w:cs="Times New Roman" w:hint="eastAsia"/>
          <w:b/>
          <w:sz w:val="20"/>
          <w:szCs w:val="20"/>
          <w:lang w:eastAsia="ko-KR"/>
        </w:rPr>
        <w:t>.</w:t>
      </w:r>
      <w:r>
        <w:rPr>
          <w:rFonts w:ascii="Times New Roman" w:hAnsi="Times New Roman" w:cs="Times New Roman"/>
          <w:b/>
          <w:sz w:val="20"/>
          <w:szCs w:val="20"/>
        </w:rPr>
        <w:t xml:space="preserve">  Statistical analysis of apoptosis </w:t>
      </w:r>
      <w:r>
        <w:rPr>
          <w:rFonts w:ascii="Times New Roman" w:eastAsia="Malgun Gothic" w:hAnsi="Times New Roman" w:cs="Times New Roman" w:hint="eastAsia"/>
          <w:b/>
          <w:sz w:val="20"/>
          <w:szCs w:val="20"/>
          <w:lang w:eastAsia="ko-KR"/>
        </w:rPr>
        <w:t>in SCC25 cells.</w:t>
      </w:r>
    </w:p>
    <w:p w14:paraId="43887DCE" w14:textId="77777777" w:rsidR="004F79D2" w:rsidRDefault="00000000">
      <w:r>
        <w:rPr>
          <w:rFonts w:ascii="Times New Roman" w:hAnsi="Times New Roman" w:cs="Times New Roman"/>
          <w:sz w:val="20"/>
        </w:rPr>
        <w:t>Two-way ANOVA and Sidak’s multiple comparisons (NC vs siSFXN3 × non-treated vs Cisplatin)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258"/>
        <w:gridCol w:w="2000"/>
        <w:gridCol w:w="1027"/>
        <w:gridCol w:w="2066"/>
        <w:gridCol w:w="1185"/>
        <w:gridCol w:w="1094"/>
      </w:tblGrid>
      <w:tr w:rsidR="004F79D2" w14:paraId="439700C3" w14:textId="77777777" w:rsidTr="00BF1E61">
        <w:tc>
          <w:tcPr>
            <w:tcW w:w="1258" w:type="dxa"/>
            <w:vAlign w:val="center"/>
          </w:tcPr>
          <w:p w14:paraId="664F1336"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 xml:space="preserve">Endpoint </w:t>
            </w:r>
          </w:p>
        </w:tc>
        <w:tc>
          <w:tcPr>
            <w:tcW w:w="2000" w:type="dxa"/>
            <w:vAlign w:val="center"/>
          </w:tcPr>
          <w:p w14:paraId="02A0F47C"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Comparison</w:t>
            </w:r>
          </w:p>
        </w:tc>
        <w:tc>
          <w:tcPr>
            <w:tcW w:w="1027" w:type="dxa"/>
            <w:vAlign w:val="center"/>
          </w:tcPr>
          <w:p w14:paraId="73CFE1CE"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Mean difference</w:t>
            </w:r>
          </w:p>
        </w:tc>
        <w:tc>
          <w:tcPr>
            <w:tcW w:w="2066" w:type="dxa"/>
            <w:vAlign w:val="center"/>
          </w:tcPr>
          <w:p w14:paraId="091694DA"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95% CI</w:t>
            </w:r>
          </w:p>
        </w:tc>
        <w:tc>
          <w:tcPr>
            <w:tcW w:w="1185" w:type="dxa"/>
            <w:vAlign w:val="center"/>
          </w:tcPr>
          <w:p w14:paraId="425920B9"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Adjusted P</w:t>
            </w:r>
          </w:p>
        </w:tc>
        <w:tc>
          <w:tcPr>
            <w:tcW w:w="1094" w:type="dxa"/>
            <w:vAlign w:val="center"/>
          </w:tcPr>
          <w:p w14:paraId="70493584" w14:textId="77777777" w:rsidR="004F79D2" w:rsidRDefault="00000000">
            <w:pPr>
              <w:jc w:val="center"/>
              <w:rPr>
                <w:rFonts w:ascii="Times New Roman" w:eastAsia="宋体" w:hAnsi="Times New Roman" w:cs="Times New Roman"/>
                <w:sz w:val="20"/>
                <w:szCs w:val="20"/>
                <w:lang w:eastAsia="zh-CN"/>
              </w:rPr>
            </w:pPr>
            <w:r>
              <w:rPr>
                <w:rFonts w:ascii="Times New Roman" w:hAnsi="Times New Roman" w:cs="Times New Roman"/>
                <w:sz w:val="20"/>
                <w:szCs w:val="20"/>
              </w:rPr>
              <w:t>Significant</w:t>
            </w:r>
          </w:p>
        </w:tc>
      </w:tr>
      <w:tr w:rsidR="004F79D2" w14:paraId="21605E75" w14:textId="77777777" w:rsidTr="00BF1E61">
        <w:tc>
          <w:tcPr>
            <w:tcW w:w="1258" w:type="dxa"/>
            <w:vMerge w:val="restart"/>
            <w:vAlign w:val="center"/>
          </w:tcPr>
          <w:p w14:paraId="130523C4" w14:textId="77777777" w:rsidR="004F79D2" w:rsidRDefault="00000000">
            <w:pPr>
              <w:jc w:val="center"/>
              <w:rPr>
                <w:rFonts w:ascii="Times New Roman" w:eastAsia="Malgun Gothic" w:hAnsi="Times New Roman" w:cs="Times New Roman"/>
                <w:sz w:val="20"/>
                <w:szCs w:val="20"/>
                <w:lang w:eastAsia="ko-KR"/>
              </w:rPr>
            </w:pPr>
            <w:r>
              <w:rPr>
                <w:rFonts w:ascii="Times New Roman" w:eastAsia="Malgun Gothic" w:hAnsi="Times New Roman" w:cs="Times New Roman"/>
                <w:sz w:val="20"/>
                <w:szCs w:val="20"/>
                <w:lang w:eastAsia="ko-KR"/>
              </w:rPr>
              <w:t>Live cell (%)</w:t>
            </w:r>
          </w:p>
        </w:tc>
        <w:tc>
          <w:tcPr>
            <w:tcW w:w="2000" w:type="dxa"/>
            <w:vAlign w:val="center"/>
          </w:tcPr>
          <w:p w14:paraId="4739D165"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NC: non vs Cis</w:t>
            </w:r>
          </w:p>
        </w:tc>
        <w:tc>
          <w:tcPr>
            <w:tcW w:w="1027" w:type="dxa"/>
          </w:tcPr>
          <w:p w14:paraId="1022FC91"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21.77</w:t>
            </w:r>
          </w:p>
        </w:tc>
        <w:tc>
          <w:tcPr>
            <w:tcW w:w="2066" w:type="dxa"/>
          </w:tcPr>
          <w:p w14:paraId="293FF73B"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16.42 → 27.12</w:t>
            </w:r>
          </w:p>
        </w:tc>
        <w:tc>
          <w:tcPr>
            <w:tcW w:w="1185" w:type="dxa"/>
          </w:tcPr>
          <w:p w14:paraId="15FC60E3"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094" w:type="dxa"/>
          </w:tcPr>
          <w:p w14:paraId="0E1D9EC3"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668864E3" w14:textId="77777777" w:rsidTr="00BF1E61">
        <w:tc>
          <w:tcPr>
            <w:tcW w:w="1258" w:type="dxa"/>
            <w:vMerge/>
            <w:vAlign w:val="center"/>
          </w:tcPr>
          <w:p w14:paraId="09146A27" w14:textId="77777777" w:rsidR="004F79D2" w:rsidRDefault="004F79D2">
            <w:pPr>
              <w:jc w:val="center"/>
              <w:rPr>
                <w:rFonts w:ascii="Times New Roman" w:hAnsi="Times New Roman" w:cs="Times New Roman"/>
                <w:sz w:val="20"/>
                <w:szCs w:val="20"/>
              </w:rPr>
            </w:pPr>
          </w:p>
        </w:tc>
        <w:tc>
          <w:tcPr>
            <w:tcW w:w="2000" w:type="dxa"/>
            <w:vAlign w:val="center"/>
          </w:tcPr>
          <w:p w14:paraId="6F38FDC2"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siSFXN3: non vs Cis</w:t>
            </w:r>
          </w:p>
        </w:tc>
        <w:tc>
          <w:tcPr>
            <w:tcW w:w="1027" w:type="dxa"/>
          </w:tcPr>
          <w:p w14:paraId="786BE007"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33.01</w:t>
            </w:r>
          </w:p>
        </w:tc>
        <w:tc>
          <w:tcPr>
            <w:tcW w:w="2066" w:type="dxa"/>
          </w:tcPr>
          <w:p w14:paraId="5D7E63C1"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27.66 → 38.36</w:t>
            </w:r>
          </w:p>
        </w:tc>
        <w:tc>
          <w:tcPr>
            <w:tcW w:w="1185" w:type="dxa"/>
          </w:tcPr>
          <w:p w14:paraId="54C5BCA7"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094" w:type="dxa"/>
          </w:tcPr>
          <w:p w14:paraId="40E32ED4"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14E945EB" w14:textId="77777777" w:rsidTr="00BF1E61">
        <w:tc>
          <w:tcPr>
            <w:tcW w:w="1258" w:type="dxa"/>
            <w:vMerge/>
            <w:vAlign w:val="center"/>
          </w:tcPr>
          <w:p w14:paraId="19934B8F" w14:textId="77777777" w:rsidR="004F79D2" w:rsidRDefault="004F79D2">
            <w:pPr>
              <w:jc w:val="center"/>
              <w:rPr>
                <w:rFonts w:ascii="Times New Roman" w:hAnsi="Times New Roman" w:cs="Times New Roman"/>
                <w:sz w:val="20"/>
                <w:szCs w:val="20"/>
              </w:rPr>
            </w:pPr>
          </w:p>
        </w:tc>
        <w:tc>
          <w:tcPr>
            <w:tcW w:w="2000" w:type="dxa"/>
            <w:vAlign w:val="center"/>
          </w:tcPr>
          <w:p w14:paraId="42C6606D"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Non: NC vs siSFXN3</w:t>
            </w:r>
          </w:p>
        </w:tc>
        <w:tc>
          <w:tcPr>
            <w:tcW w:w="1027" w:type="dxa"/>
          </w:tcPr>
          <w:p w14:paraId="4F6E0745"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4.61</w:t>
            </w:r>
          </w:p>
        </w:tc>
        <w:tc>
          <w:tcPr>
            <w:tcW w:w="2066" w:type="dxa"/>
          </w:tcPr>
          <w:p w14:paraId="4B19BB75"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-0.7416 → 9.962</w:t>
            </w:r>
          </w:p>
        </w:tc>
        <w:tc>
          <w:tcPr>
            <w:tcW w:w="1185" w:type="dxa"/>
          </w:tcPr>
          <w:p w14:paraId="353945BB"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0.1577</w:t>
            </w:r>
          </w:p>
        </w:tc>
        <w:tc>
          <w:tcPr>
            <w:tcW w:w="1094" w:type="dxa"/>
          </w:tcPr>
          <w:p w14:paraId="7134E2A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ns</w:t>
            </w:r>
          </w:p>
        </w:tc>
      </w:tr>
      <w:tr w:rsidR="004F79D2" w14:paraId="0C43FF45" w14:textId="77777777" w:rsidTr="00BF1E61">
        <w:tc>
          <w:tcPr>
            <w:tcW w:w="1258" w:type="dxa"/>
            <w:vMerge/>
            <w:vAlign w:val="center"/>
          </w:tcPr>
          <w:p w14:paraId="542C030A" w14:textId="77777777" w:rsidR="004F79D2" w:rsidRDefault="004F79D2">
            <w:pPr>
              <w:jc w:val="center"/>
              <w:rPr>
                <w:rFonts w:ascii="Times New Roman" w:hAnsi="Times New Roman" w:cs="Times New Roman"/>
                <w:sz w:val="20"/>
                <w:szCs w:val="20"/>
              </w:rPr>
            </w:pPr>
          </w:p>
        </w:tc>
        <w:tc>
          <w:tcPr>
            <w:tcW w:w="2000" w:type="dxa"/>
            <w:vAlign w:val="center"/>
          </w:tcPr>
          <w:p w14:paraId="377D7917"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Cis: NC vs siSFXN3</w:t>
            </w:r>
          </w:p>
        </w:tc>
        <w:tc>
          <w:tcPr>
            <w:tcW w:w="1027" w:type="dxa"/>
          </w:tcPr>
          <w:p w14:paraId="639B34C1"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15.84</w:t>
            </w:r>
          </w:p>
        </w:tc>
        <w:tc>
          <w:tcPr>
            <w:tcW w:w="2066" w:type="dxa"/>
          </w:tcPr>
          <w:p w14:paraId="5443C24E"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10.49 → 21.19</w:t>
            </w:r>
          </w:p>
        </w:tc>
        <w:tc>
          <w:tcPr>
            <w:tcW w:w="1185" w:type="dxa"/>
          </w:tcPr>
          <w:p w14:paraId="4681FD48"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0.0003</w:t>
            </w:r>
          </w:p>
        </w:tc>
        <w:tc>
          <w:tcPr>
            <w:tcW w:w="1094" w:type="dxa"/>
          </w:tcPr>
          <w:p w14:paraId="03DE8FEC"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4664FB0F" w14:textId="77777777" w:rsidTr="00BF1E61">
        <w:tc>
          <w:tcPr>
            <w:tcW w:w="1258" w:type="dxa"/>
            <w:vMerge w:val="restart"/>
            <w:vAlign w:val="center"/>
          </w:tcPr>
          <w:p w14:paraId="27A4A5D4" w14:textId="77777777" w:rsidR="004F79D2" w:rsidRDefault="00000000">
            <w:pPr>
              <w:jc w:val="center"/>
              <w:rPr>
                <w:rFonts w:ascii="Times New Roman" w:eastAsia="宋体" w:hAnsi="Times New Roman" w:cs="Times New Roman"/>
                <w:sz w:val="20"/>
                <w:szCs w:val="20"/>
                <w:lang w:eastAsia="zh-CN"/>
              </w:rPr>
            </w:pPr>
            <w:r>
              <w:rPr>
                <w:rFonts w:ascii="Times New Roman" w:hAnsi="Times New Roman" w:cs="Times New Roman"/>
                <w:sz w:val="20"/>
                <w:szCs w:val="20"/>
              </w:rPr>
              <w:t>Early apoptosis (%)</w:t>
            </w:r>
          </w:p>
        </w:tc>
        <w:tc>
          <w:tcPr>
            <w:tcW w:w="2000" w:type="dxa"/>
            <w:vAlign w:val="center"/>
          </w:tcPr>
          <w:p w14:paraId="727A6C7C"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NC: non vs Cis</w:t>
            </w:r>
          </w:p>
        </w:tc>
        <w:tc>
          <w:tcPr>
            <w:tcW w:w="1027" w:type="dxa"/>
          </w:tcPr>
          <w:p w14:paraId="5DA0D345"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-9.28</w:t>
            </w:r>
          </w:p>
        </w:tc>
        <w:tc>
          <w:tcPr>
            <w:tcW w:w="2066" w:type="dxa"/>
          </w:tcPr>
          <w:p w14:paraId="7DD5F294"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-11.83 → -6.731</w:t>
            </w:r>
          </w:p>
        </w:tc>
        <w:tc>
          <w:tcPr>
            <w:tcW w:w="1185" w:type="dxa"/>
          </w:tcPr>
          <w:p w14:paraId="13C802EB"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094" w:type="dxa"/>
          </w:tcPr>
          <w:p w14:paraId="7B249B41"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29552316" w14:textId="77777777" w:rsidTr="00BF1E61">
        <w:tc>
          <w:tcPr>
            <w:tcW w:w="1258" w:type="dxa"/>
            <w:vMerge/>
            <w:vAlign w:val="center"/>
          </w:tcPr>
          <w:p w14:paraId="2B003E66" w14:textId="77777777" w:rsidR="004F79D2" w:rsidRDefault="004F79D2">
            <w:pPr>
              <w:jc w:val="center"/>
              <w:rPr>
                <w:rFonts w:ascii="Times New Roman" w:hAnsi="Times New Roman" w:cs="Times New Roman"/>
                <w:sz w:val="20"/>
                <w:szCs w:val="20"/>
              </w:rPr>
            </w:pPr>
          </w:p>
        </w:tc>
        <w:tc>
          <w:tcPr>
            <w:tcW w:w="2000" w:type="dxa"/>
            <w:vAlign w:val="center"/>
          </w:tcPr>
          <w:p w14:paraId="4366A1A0"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siSFXN3: non vs Cis</w:t>
            </w:r>
          </w:p>
        </w:tc>
        <w:tc>
          <w:tcPr>
            <w:tcW w:w="1027" w:type="dxa"/>
          </w:tcPr>
          <w:p w14:paraId="53535768"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-21.16</w:t>
            </w:r>
          </w:p>
        </w:tc>
        <w:tc>
          <w:tcPr>
            <w:tcW w:w="2066" w:type="dxa"/>
          </w:tcPr>
          <w:p w14:paraId="3F4D1A48"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-23.71 → -18.61</w:t>
            </w:r>
          </w:p>
        </w:tc>
        <w:tc>
          <w:tcPr>
            <w:tcW w:w="1185" w:type="dxa"/>
          </w:tcPr>
          <w:p w14:paraId="0BF60C68"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094" w:type="dxa"/>
          </w:tcPr>
          <w:p w14:paraId="7946B9DC"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67B9FD7D" w14:textId="77777777" w:rsidTr="00BF1E61">
        <w:trPr>
          <w:trHeight w:val="295"/>
        </w:trPr>
        <w:tc>
          <w:tcPr>
            <w:tcW w:w="1258" w:type="dxa"/>
            <w:vMerge/>
            <w:vAlign w:val="center"/>
          </w:tcPr>
          <w:p w14:paraId="422FC7B4" w14:textId="77777777" w:rsidR="004F79D2" w:rsidRDefault="004F79D2">
            <w:pPr>
              <w:jc w:val="center"/>
              <w:rPr>
                <w:rFonts w:ascii="Times New Roman" w:hAnsi="Times New Roman" w:cs="Times New Roman"/>
                <w:sz w:val="20"/>
                <w:szCs w:val="20"/>
              </w:rPr>
            </w:pPr>
          </w:p>
        </w:tc>
        <w:tc>
          <w:tcPr>
            <w:tcW w:w="2000" w:type="dxa"/>
            <w:vAlign w:val="center"/>
          </w:tcPr>
          <w:p w14:paraId="3E0D0D85"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Non: NC vs siSFXN3</w:t>
            </w:r>
          </w:p>
        </w:tc>
        <w:tc>
          <w:tcPr>
            <w:tcW w:w="1027" w:type="dxa"/>
          </w:tcPr>
          <w:p w14:paraId="15CC8BF3"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-2.77</w:t>
            </w:r>
          </w:p>
        </w:tc>
        <w:tc>
          <w:tcPr>
            <w:tcW w:w="2066" w:type="dxa"/>
          </w:tcPr>
          <w:p w14:paraId="63219A94"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-5.319 → -0.221</w:t>
            </w:r>
          </w:p>
        </w:tc>
        <w:tc>
          <w:tcPr>
            <w:tcW w:w="1185" w:type="dxa"/>
          </w:tcPr>
          <w:p w14:paraId="1B340D8A"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0.0719</w:t>
            </w:r>
          </w:p>
        </w:tc>
        <w:tc>
          <w:tcPr>
            <w:tcW w:w="1094" w:type="dxa"/>
          </w:tcPr>
          <w:p w14:paraId="36F81E95"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ns</w:t>
            </w:r>
          </w:p>
        </w:tc>
      </w:tr>
      <w:tr w:rsidR="004F79D2" w14:paraId="74451DB5" w14:textId="77777777" w:rsidTr="00BF1E61">
        <w:tc>
          <w:tcPr>
            <w:tcW w:w="1258" w:type="dxa"/>
            <w:vMerge/>
            <w:vAlign w:val="center"/>
          </w:tcPr>
          <w:p w14:paraId="653E8990" w14:textId="77777777" w:rsidR="004F79D2" w:rsidRDefault="004F79D2">
            <w:pPr>
              <w:jc w:val="center"/>
              <w:rPr>
                <w:rFonts w:ascii="Times New Roman" w:hAnsi="Times New Roman" w:cs="Times New Roman"/>
                <w:sz w:val="20"/>
                <w:szCs w:val="20"/>
              </w:rPr>
            </w:pPr>
          </w:p>
        </w:tc>
        <w:tc>
          <w:tcPr>
            <w:tcW w:w="2000" w:type="dxa"/>
            <w:vAlign w:val="center"/>
          </w:tcPr>
          <w:p w14:paraId="2B303B65"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Cis: NC vs siSFXN3</w:t>
            </w:r>
          </w:p>
        </w:tc>
        <w:tc>
          <w:tcPr>
            <w:tcW w:w="1027" w:type="dxa"/>
          </w:tcPr>
          <w:p w14:paraId="7463629C"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-14.65</w:t>
            </w:r>
          </w:p>
        </w:tc>
        <w:tc>
          <w:tcPr>
            <w:tcW w:w="2066" w:type="dxa"/>
          </w:tcPr>
          <w:p w14:paraId="23CB0178"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-17.2 → -12.1</w:t>
            </w:r>
          </w:p>
        </w:tc>
        <w:tc>
          <w:tcPr>
            <w:tcW w:w="1185" w:type="dxa"/>
          </w:tcPr>
          <w:p w14:paraId="3E0429BE"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094" w:type="dxa"/>
          </w:tcPr>
          <w:p w14:paraId="40C22D00"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698935BA" w14:textId="77777777" w:rsidTr="00BF1E61">
        <w:tc>
          <w:tcPr>
            <w:tcW w:w="1258" w:type="dxa"/>
            <w:vMerge w:val="restart"/>
            <w:vAlign w:val="center"/>
          </w:tcPr>
          <w:p w14:paraId="1A919840" w14:textId="77777777" w:rsidR="004F79D2" w:rsidRDefault="00000000">
            <w:pPr>
              <w:jc w:val="center"/>
              <w:rPr>
                <w:rFonts w:ascii="Times New Roman" w:eastAsia="宋体" w:hAnsi="Times New Roman" w:cs="Times New Roman"/>
                <w:sz w:val="20"/>
                <w:szCs w:val="20"/>
                <w:lang w:eastAsia="zh-CN"/>
              </w:rPr>
            </w:pPr>
            <w:r>
              <w:rPr>
                <w:rFonts w:ascii="Times New Roman" w:hAnsi="Times New Roman" w:cs="Times New Roman"/>
                <w:sz w:val="20"/>
                <w:szCs w:val="20"/>
              </w:rPr>
              <w:t>Late apoptosis (%)</w:t>
            </w:r>
          </w:p>
        </w:tc>
        <w:tc>
          <w:tcPr>
            <w:tcW w:w="2000" w:type="dxa"/>
            <w:vAlign w:val="center"/>
          </w:tcPr>
          <w:p w14:paraId="5E8A8D84"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NC: non vs Cis</w:t>
            </w:r>
          </w:p>
        </w:tc>
        <w:tc>
          <w:tcPr>
            <w:tcW w:w="1027" w:type="dxa"/>
          </w:tcPr>
          <w:p w14:paraId="0463D8A0"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-11.05</w:t>
            </w:r>
          </w:p>
        </w:tc>
        <w:tc>
          <w:tcPr>
            <w:tcW w:w="2066" w:type="dxa"/>
          </w:tcPr>
          <w:p w14:paraId="057A132C"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-13.9 → -8.204</w:t>
            </w:r>
          </w:p>
        </w:tc>
        <w:tc>
          <w:tcPr>
            <w:tcW w:w="1185" w:type="dxa"/>
          </w:tcPr>
          <w:p w14:paraId="373E366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094" w:type="dxa"/>
          </w:tcPr>
          <w:p w14:paraId="68BB03A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28133146" w14:textId="77777777" w:rsidTr="00BF1E61">
        <w:tc>
          <w:tcPr>
            <w:tcW w:w="1258" w:type="dxa"/>
            <w:vMerge/>
            <w:vAlign w:val="center"/>
          </w:tcPr>
          <w:p w14:paraId="4FDF02A7" w14:textId="77777777" w:rsidR="004F79D2" w:rsidRDefault="004F79D2">
            <w:pPr>
              <w:jc w:val="center"/>
              <w:rPr>
                <w:rFonts w:ascii="Times New Roman" w:hAnsi="Times New Roman" w:cs="Times New Roman"/>
                <w:sz w:val="20"/>
                <w:szCs w:val="20"/>
              </w:rPr>
            </w:pPr>
          </w:p>
        </w:tc>
        <w:tc>
          <w:tcPr>
            <w:tcW w:w="2000" w:type="dxa"/>
            <w:vAlign w:val="center"/>
          </w:tcPr>
          <w:p w14:paraId="39759197"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siSFXN3: non vs Cis</w:t>
            </w:r>
          </w:p>
        </w:tc>
        <w:tc>
          <w:tcPr>
            <w:tcW w:w="1027" w:type="dxa"/>
          </w:tcPr>
          <w:p w14:paraId="6E5F2E49"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-14.56</w:t>
            </w:r>
          </w:p>
        </w:tc>
        <w:tc>
          <w:tcPr>
            <w:tcW w:w="2066" w:type="dxa"/>
          </w:tcPr>
          <w:p w14:paraId="547F9DF4"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-17.41 → -11.71</w:t>
            </w:r>
          </w:p>
        </w:tc>
        <w:tc>
          <w:tcPr>
            <w:tcW w:w="1185" w:type="dxa"/>
          </w:tcPr>
          <w:p w14:paraId="3EDB8829"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&lt;0.0001</w:t>
            </w:r>
          </w:p>
        </w:tc>
        <w:tc>
          <w:tcPr>
            <w:tcW w:w="1094" w:type="dxa"/>
          </w:tcPr>
          <w:p w14:paraId="070363AA"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389E9CD7" w14:textId="77777777" w:rsidTr="00BF1E61">
        <w:tc>
          <w:tcPr>
            <w:tcW w:w="1258" w:type="dxa"/>
            <w:vMerge/>
            <w:vAlign w:val="center"/>
          </w:tcPr>
          <w:p w14:paraId="03560CF8" w14:textId="77777777" w:rsidR="004F79D2" w:rsidRDefault="004F79D2">
            <w:pPr>
              <w:jc w:val="center"/>
              <w:rPr>
                <w:rFonts w:ascii="Times New Roman" w:hAnsi="Times New Roman" w:cs="Times New Roman"/>
                <w:sz w:val="20"/>
                <w:szCs w:val="20"/>
              </w:rPr>
            </w:pPr>
          </w:p>
        </w:tc>
        <w:tc>
          <w:tcPr>
            <w:tcW w:w="2000" w:type="dxa"/>
            <w:vAlign w:val="center"/>
          </w:tcPr>
          <w:p w14:paraId="173C44F6"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Non: NC vs siSFXN3</w:t>
            </w:r>
          </w:p>
        </w:tc>
        <w:tc>
          <w:tcPr>
            <w:tcW w:w="1027" w:type="dxa"/>
          </w:tcPr>
          <w:p w14:paraId="7E2E540D" w14:textId="77777777" w:rsidR="004F79D2" w:rsidRDefault="00000000">
            <w:pPr>
              <w:spacing w:after="0" w:line="240" w:lineRule="auto"/>
              <w:jc w:val="center"/>
              <w:rPr>
                <w:rFonts w:ascii="Times New Roman" w:eastAsia="Gulim" w:hAnsi="Times New Roman" w:cs="Times New Roman"/>
                <w:vanish/>
                <w:sz w:val="20"/>
                <w:szCs w:val="20"/>
                <w:lang w:eastAsia="ko-KR"/>
              </w:rPr>
            </w:pPr>
            <w:r>
              <w:rPr>
                <w:rFonts w:ascii="Times New Roman" w:hAnsi="Times New Roman" w:cs="Times New Roman"/>
                <w:sz w:val="20"/>
                <w:szCs w:val="20"/>
              </w:rPr>
              <w:t>-1.6333</w:t>
            </w:r>
          </w:p>
        </w:tc>
        <w:tc>
          <w:tcPr>
            <w:tcW w:w="2066" w:type="dxa"/>
          </w:tcPr>
          <w:p w14:paraId="525B69E3" w14:textId="77777777" w:rsidR="004F79D2" w:rsidRDefault="00000000">
            <w:pPr>
              <w:jc w:val="center"/>
              <w:rPr>
                <w:rFonts w:ascii="Times New Roman" w:eastAsia="Malgun Gothic" w:hAnsi="Times New Roman" w:cs="Times New Roman"/>
                <w:sz w:val="20"/>
                <w:szCs w:val="20"/>
                <w:lang w:eastAsia="ko-KR"/>
              </w:rPr>
            </w:pPr>
            <w:r>
              <w:rPr>
                <w:rFonts w:ascii="Times New Roman" w:hAnsi="Times New Roman" w:cs="Times New Roman"/>
                <w:sz w:val="20"/>
                <w:szCs w:val="20"/>
              </w:rPr>
              <w:t>-4.482 → 1.216</w:t>
            </w:r>
          </w:p>
        </w:tc>
        <w:tc>
          <w:tcPr>
            <w:tcW w:w="1185" w:type="dxa"/>
          </w:tcPr>
          <w:p w14:paraId="17FA0A5A"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0.3958</w:t>
            </w:r>
          </w:p>
        </w:tc>
        <w:tc>
          <w:tcPr>
            <w:tcW w:w="1094" w:type="dxa"/>
          </w:tcPr>
          <w:p w14:paraId="6E6BCCD9"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ns</w:t>
            </w:r>
          </w:p>
        </w:tc>
      </w:tr>
      <w:tr w:rsidR="004F79D2" w14:paraId="77CC169A" w14:textId="77777777" w:rsidTr="00BF1E61">
        <w:tc>
          <w:tcPr>
            <w:tcW w:w="1258" w:type="dxa"/>
            <w:vMerge/>
            <w:vAlign w:val="center"/>
          </w:tcPr>
          <w:p w14:paraId="37F3AF42" w14:textId="77777777" w:rsidR="004F79D2" w:rsidRDefault="004F79D2">
            <w:pPr>
              <w:jc w:val="center"/>
              <w:rPr>
                <w:rFonts w:ascii="Times New Roman" w:hAnsi="Times New Roman" w:cs="Times New Roman"/>
                <w:sz w:val="20"/>
                <w:szCs w:val="20"/>
              </w:rPr>
            </w:pPr>
          </w:p>
        </w:tc>
        <w:tc>
          <w:tcPr>
            <w:tcW w:w="2000" w:type="dxa"/>
            <w:vAlign w:val="center"/>
          </w:tcPr>
          <w:p w14:paraId="1A9757F0"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Cis: NC vs siSFXN3</w:t>
            </w:r>
          </w:p>
        </w:tc>
        <w:tc>
          <w:tcPr>
            <w:tcW w:w="1027" w:type="dxa"/>
          </w:tcPr>
          <w:p w14:paraId="3B154750"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-5.1433</w:t>
            </w:r>
          </w:p>
        </w:tc>
        <w:tc>
          <w:tcPr>
            <w:tcW w:w="2066" w:type="dxa"/>
          </w:tcPr>
          <w:p w14:paraId="3A5D9996"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-7.992 → -2.294</w:t>
            </w:r>
          </w:p>
        </w:tc>
        <w:tc>
          <w:tcPr>
            <w:tcW w:w="1185" w:type="dxa"/>
          </w:tcPr>
          <w:p w14:paraId="33D9DAF2"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0.0063</w:t>
            </w:r>
          </w:p>
        </w:tc>
        <w:tc>
          <w:tcPr>
            <w:tcW w:w="1094" w:type="dxa"/>
          </w:tcPr>
          <w:p w14:paraId="47B14C62"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7A904736" w14:textId="77777777" w:rsidTr="00BF1E61">
        <w:tc>
          <w:tcPr>
            <w:tcW w:w="1258" w:type="dxa"/>
            <w:vMerge w:val="restart"/>
            <w:vAlign w:val="center"/>
          </w:tcPr>
          <w:p w14:paraId="6B8C0B54" w14:textId="77777777" w:rsidR="004F79D2" w:rsidRDefault="00000000">
            <w:pPr>
              <w:jc w:val="center"/>
              <w:rPr>
                <w:rFonts w:ascii="Times New Roman" w:eastAsia="宋体" w:hAnsi="Times New Roman" w:cs="Times New Roman"/>
                <w:sz w:val="20"/>
                <w:szCs w:val="20"/>
                <w:lang w:eastAsia="zh-CN"/>
              </w:rPr>
            </w:pPr>
            <w:r>
              <w:rPr>
                <w:rFonts w:ascii="Times New Roman" w:hAnsi="Times New Roman" w:cs="Times New Roman"/>
                <w:sz w:val="20"/>
                <w:szCs w:val="20"/>
              </w:rPr>
              <w:t>Necrosis (%)</w:t>
            </w:r>
          </w:p>
        </w:tc>
        <w:tc>
          <w:tcPr>
            <w:tcW w:w="2000" w:type="dxa"/>
            <w:vAlign w:val="center"/>
          </w:tcPr>
          <w:p w14:paraId="769B793E"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NC: non vs Cis</w:t>
            </w:r>
          </w:p>
        </w:tc>
        <w:tc>
          <w:tcPr>
            <w:tcW w:w="1027" w:type="dxa"/>
          </w:tcPr>
          <w:p w14:paraId="458736BC"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-0.3833</w:t>
            </w:r>
          </w:p>
        </w:tc>
        <w:tc>
          <w:tcPr>
            <w:tcW w:w="2066" w:type="dxa"/>
          </w:tcPr>
          <w:p w14:paraId="6F4BA3D5"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-0.5339 → -0.2328</w:t>
            </w:r>
          </w:p>
        </w:tc>
        <w:tc>
          <w:tcPr>
            <w:tcW w:w="1185" w:type="dxa"/>
          </w:tcPr>
          <w:p w14:paraId="43D924E7"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0.0007</w:t>
            </w:r>
          </w:p>
        </w:tc>
        <w:tc>
          <w:tcPr>
            <w:tcW w:w="1094" w:type="dxa"/>
          </w:tcPr>
          <w:p w14:paraId="7C699BF0"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1BBB00FB" w14:textId="77777777" w:rsidTr="00BF1E61">
        <w:tc>
          <w:tcPr>
            <w:tcW w:w="1258" w:type="dxa"/>
            <w:vMerge/>
            <w:vAlign w:val="center"/>
          </w:tcPr>
          <w:p w14:paraId="0C08DABB" w14:textId="77777777" w:rsidR="004F79D2" w:rsidRDefault="004F79D2">
            <w:pPr>
              <w:jc w:val="center"/>
              <w:rPr>
                <w:rFonts w:ascii="Times New Roman" w:hAnsi="Times New Roman" w:cs="Times New Roman"/>
                <w:sz w:val="20"/>
                <w:szCs w:val="20"/>
              </w:rPr>
            </w:pPr>
          </w:p>
        </w:tc>
        <w:tc>
          <w:tcPr>
            <w:tcW w:w="2000" w:type="dxa"/>
            <w:vAlign w:val="center"/>
          </w:tcPr>
          <w:p w14:paraId="4ABBF201"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siSFXN3: non vs Cis</w:t>
            </w:r>
          </w:p>
        </w:tc>
        <w:tc>
          <w:tcPr>
            <w:tcW w:w="1027" w:type="dxa"/>
          </w:tcPr>
          <w:p w14:paraId="273FE170"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-0.1833</w:t>
            </w:r>
          </w:p>
        </w:tc>
        <w:tc>
          <w:tcPr>
            <w:tcW w:w="2066" w:type="dxa"/>
          </w:tcPr>
          <w:p w14:paraId="58B84DB1"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-0.3339 → -0.0328</w:t>
            </w:r>
          </w:p>
        </w:tc>
        <w:tc>
          <w:tcPr>
            <w:tcW w:w="1185" w:type="dxa"/>
          </w:tcPr>
          <w:p w14:paraId="31896E7F"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0.0453</w:t>
            </w:r>
          </w:p>
        </w:tc>
        <w:tc>
          <w:tcPr>
            <w:tcW w:w="1094" w:type="dxa"/>
          </w:tcPr>
          <w:p w14:paraId="0060C6E5"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w:t>
            </w:r>
          </w:p>
        </w:tc>
      </w:tr>
      <w:tr w:rsidR="004F79D2" w14:paraId="3399E091" w14:textId="77777777" w:rsidTr="00BF1E61">
        <w:tc>
          <w:tcPr>
            <w:tcW w:w="1258" w:type="dxa"/>
            <w:vMerge/>
            <w:vAlign w:val="center"/>
          </w:tcPr>
          <w:p w14:paraId="70216317" w14:textId="77777777" w:rsidR="004F79D2" w:rsidRDefault="004F79D2">
            <w:pPr>
              <w:jc w:val="center"/>
              <w:rPr>
                <w:rFonts w:ascii="Times New Roman" w:hAnsi="Times New Roman" w:cs="Times New Roman"/>
                <w:sz w:val="20"/>
                <w:szCs w:val="20"/>
              </w:rPr>
            </w:pPr>
          </w:p>
        </w:tc>
        <w:tc>
          <w:tcPr>
            <w:tcW w:w="2000" w:type="dxa"/>
            <w:vAlign w:val="center"/>
          </w:tcPr>
          <w:p w14:paraId="4BE363A3"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Non: NC vs siSFXN3</w:t>
            </w:r>
          </w:p>
        </w:tc>
        <w:tc>
          <w:tcPr>
            <w:tcW w:w="1027" w:type="dxa"/>
          </w:tcPr>
          <w:p w14:paraId="6D724ED6"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-0.16</w:t>
            </w:r>
          </w:p>
        </w:tc>
        <w:tc>
          <w:tcPr>
            <w:tcW w:w="2066" w:type="dxa"/>
          </w:tcPr>
          <w:p w14:paraId="554753CA"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-0.3105 → -0.009471</w:t>
            </w:r>
          </w:p>
        </w:tc>
        <w:tc>
          <w:tcPr>
            <w:tcW w:w="1185" w:type="dxa"/>
          </w:tcPr>
          <w:p w14:paraId="2C664387"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0.0781</w:t>
            </w:r>
          </w:p>
        </w:tc>
        <w:tc>
          <w:tcPr>
            <w:tcW w:w="1094" w:type="dxa"/>
          </w:tcPr>
          <w:p w14:paraId="6A394F08"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ns</w:t>
            </w:r>
          </w:p>
        </w:tc>
      </w:tr>
      <w:tr w:rsidR="004F79D2" w14:paraId="6B0AB564" w14:textId="77777777" w:rsidTr="00BF1E61">
        <w:tc>
          <w:tcPr>
            <w:tcW w:w="1258" w:type="dxa"/>
            <w:vMerge/>
            <w:vAlign w:val="center"/>
          </w:tcPr>
          <w:p w14:paraId="3148DB6A" w14:textId="77777777" w:rsidR="004F79D2" w:rsidRDefault="004F79D2">
            <w:pPr>
              <w:jc w:val="center"/>
              <w:rPr>
                <w:rFonts w:ascii="Times New Roman" w:hAnsi="Times New Roman" w:cs="Times New Roman"/>
                <w:sz w:val="20"/>
                <w:szCs w:val="20"/>
              </w:rPr>
            </w:pPr>
          </w:p>
        </w:tc>
        <w:tc>
          <w:tcPr>
            <w:tcW w:w="2000" w:type="dxa"/>
            <w:vAlign w:val="center"/>
          </w:tcPr>
          <w:p w14:paraId="531648F3"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Cis: NC vs siSFXN3</w:t>
            </w:r>
          </w:p>
        </w:tc>
        <w:tc>
          <w:tcPr>
            <w:tcW w:w="1027" w:type="dxa"/>
          </w:tcPr>
          <w:p w14:paraId="18F96B25"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0.04</w:t>
            </w:r>
          </w:p>
        </w:tc>
        <w:tc>
          <w:tcPr>
            <w:tcW w:w="2066" w:type="dxa"/>
          </w:tcPr>
          <w:p w14:paraId="33902E41"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-0.1105 → 0.1905</w:t>
            </w:r>
          </w:p>
        </w:tc>
        <w:tc>
          <w:tcPr>
            <w:tcW w:w="1185" w:type="dxa"/>
          </w:tcPr>
          <w:p w14:paraId="3D4B35DA"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0.8038</w:t>
            </w:r>
          </w:p>
        </w:tc>
        <w:tc>
          <w:tcPr>
            <w:tcW w:w="1094" w:type="dxa"/>
          </w:tcPr>
          <w:p w14:paraId="095DB58E" w14:textId="77777777" w:rsidR="004F79D2" w:rsidRDefault="00000000">
            <w:pPr>
              <w:jc w:val="center"/>
              <w:rPr>
                <w:rFonts w:ascii="Times New Roman" w:hAnsi="Times New Roman" w:cs="Times New Roman"/>
                <w:sz w:val="20"/>
                <w:szCs w:val="20"/>
              </w:rPr>
            </w:pPr>
            <w:r>
              <w:rPr>
                <w:rFonts w:ascii="Times New Roman" w:hAnsi="Times New Roman" w:cs="Times New Roman"/>
                <w:sz w:val="20"/>
                <w:szCs w:val="20"/>
              </w:rPr>
              <w:t>ns</w:t>
            </w:r>
          </w:p>
        </w:tc>
      </w:tr>
    </w:tbl>
    <w:p w14:paraId="14DDAEFF" w14:textId="77777777" w:rsidR="00BF1E61" w:rsidRPr="00BF1E61" w:rsidRDefault="00BF1E61" w:rsidP="00BF1E61">
      <w:pPr>
        <w:rPr>
          <w:rFonts w:ascii="Times New Roman" w:eastAsia="宋体" w:hAnsi="Times New Roman" w:cs="Times New Roman"/>
          <w:sz w:val="20"/>
          <w:szCs w:val="20"/>
          <w:lang w:eastAsia="zh-CN"/>
        </w:rPr>
      </w:pPr>
      <w:r>
        <w:rPr>
          <w:rFonts w:ascii="Times New Roman" w:eastAsia="宋体" w:hAnsi="Times New Roman" w:cs="Times New Roman" w:hint="eastAsia"/>
          <w:sz w:val="20"/>
          <w:szCs w:val="20"/>
          <w:lang w:eastAsia="zh-CN"/>
        </w:rPr>
        <w:t>* p&lt;0.05, ** p&lt;0.01, ***p&lt;0.001, ****p&lt;0.0001, ns no significance.</w:t>
      </w:r>
    </w:p>
    <w:p w14:paraId="178F353F" w14:textId="77777777" w:rsidR="004F79D2" w:rsidRDefault="004F79D2"/>
    <w:p w14:paraId="6BFA65BC" w14:textId="068D7A4E" w:rsidR="004F79D2" w:rsidRDefault="00000000">
      <w:pPr>
        <w:rPr>
          <w:lang w:eastAsia="ko-KR"/>
        </w:rPr>
      </w:pPr>
      <w:r>
        <w:rPr>
          <w:rFonts w:ascii="Times New Roman" w:hAnsi="Times New Roman" w:cs="Times New Roman"/>
          <w:sz w:val="20"/>
          <w:szCs w:val="20"/>
        </w:rPr>
        <w:br w:type="page"/>
      </w:r>
      <w:bookmarkStart w:id="1" w:name="_Hlk222347592"/>
      <w:r>
        <w:rPr>
          <w:rFonts w:ascii="Times New Roman" w:hAnsi="Times New Roman"/>
          <w:b/>
          <w:sz w:val="26"/>
          <w:szCs w:val="26"/>
        </w:rPr>
        <w:lastRenderedPageBreak/>
        <w:t xml:space="preserve">Supplementary </w:t>
      </w:r>
      <w:r w:rsidR="00351B62">
        <w:rPr>
          <w:rFonts w:ascii="Times New Roman" w:hAnsi="Times New Roman"/>
          <w:b/>
          <w:sz w:val="26"/>
          <w:szCs w:val="26"/>
        </w:rPr>
        <w:t>Table S</w:t>
      </w:r>
      <w:r>
        <w:rPr>
          <w:rFonts w:ascii="Times New Roman" w:hAnsi="Times New Roman"/>
          <w:b/>
          <w:sz w:val="26"/>
          <w:szCs w:val="26"/>
          <w:lang w:eastAsia="ko-KR"/>
        </w:rPr>
        <w:t>4</w:t>
      </w:r>
      <w:r>
        <w:rPr>
          <w:rFonts w:ascii="Times New Roman" w:hAnsi="Times New Roman"/>
          <w:b/>
          <w:sz w:val="26"/>
          <w:szCs w:val="26"/>
        </w:rPr>
        <w:t>. Multivariate Cox regression analysis in HPV-positive HNSCC patients (n=98).</w:t>
      </w:r>
      <w:bookmarkEnd w:id="1"/>
    </w:p>
    <w:p w14:paraId="001DD1D1" w14:textId="77777777" w:rsidR="004F79D2" w:rsidRDefault="004F79D2">
      <w:pPr>
        <w:rPr>
          <w:lang w:eastAsia="ko-KR"/>
        </w:rPr>
      </w:pPr>
    </w:p>
    <w:tbl>
      <w:tblPr>
        <w:tblStyle w:val="TableGrid"/>
        <w:tblW w:w="8789"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15"/>
        <w:gridCol w:w="1221"/>
        <w:gridCol w:w="1976"/>
        <w:gridCol w:w="1701"/>
        <w:gridCol w:w="1276"/>
      </w:tblGrid>
      <w:tr w:rsidR="004F79D2" w14:paraId="26609F68" w14:textId="77777777">
        <w:tc>
          <w:tcPr>
            <w:tcW w:w="2615" w:type="dxa"/>
            <w:tcBorders>
              <w:top w:val="single" w:sz="4" w:space="0" w:color="auto"/>
              <w:bottom w:val="single" w:sz="4" w:space="0" w:color="auto"/>
            </w:tcBorders>
          </w:tcPr>
          <w:p w14:paraId="1306DD6D" w14:textId="77777777" w:rsidR="004F79D2" w:rsidRDefault="00000000">
            <w:pPr>
              <w:spacing w:after="0" w:line="360" w:lineRule="auto"/>
              <w:jc w:val="center"/>
              <w:rPr>
                <w:lang w:eastAsia="ko-KR"/>
              </w:rPr>
            </w:pPr>
            <w:r>
              <w:rPr>
                <w:lang w:eastAsia="ko-KR"/>
              </w:rPr>
              <w:t>Variable</w:t>
            </w:r>
          </w:p>
        </w:tc>
        <w:tc>
          <w:tcPr>
            <w:tcW w:w="1221" w:type="dxa"/>
            <w:tcBorders>
              <w:top w:val="single" w:sz="4" w:space="0" w:color="auto"/>
              <w:bottom w:val="single" w:sz="4" w:space="0" w:color="auto"/>
            </w:tcBorders>
          </w:tcPr>
          <w:p w14:paraId="09694F4E" w14:textId="77777777" w:rsidR="004F79D2" w:rsidRDefault="00000000">
            <w:pPr>
              <w:spacing w:after="0" w:line="360" w:lineRule="auto"/>
              <w:jc w:val="center"/>
              <w:rPr>
                <w:lang w:eastAsia="ko-KR"/>
              </w:rPr>
            </w:pPr>
            <w:r>
              <w:rPr>
                <w:lang w:eastAsia="ko-KR"/>
              </w:rPr>
              <w:t>Coefficient</w:t>
            </w:r>
          </w:p>
        </w:tc>
        <w:tc>
          <w:tcPr>
            <w:tcW w:w="1976" w:type="dxa"/>
            <w:tcBorders>
              <w:top w:val="single" w:sz="4" w:space="0" w:color="auto"/>
              <w:bottom w:val="single" w:sz="4" w:space="0" w:color="auto"/>
            </w:tcBorders>
          </w:tcPr>
          <w:p w14:paraId="281427BB" w14:textId="77777777" w:rsidR="004F79D2" w:rsidRDefault="00000000">
            <w:pPr>
              <w:spacing w:after="0" w:line="360" w:lineRule="auto"/>
              <w:jc w:val="center"/>
              <w:rPr>
                <w:lang w:eastAsia="ko-KR"/>
              </w:rPr>
            </w:pPr>
            <w:r>
              <w:rPr>
                <w:lang w:eastAsia="ko-KR"/>
              </w:rPr>
              <w:t>Hazard Ratio (HR)</w:t>
            </w:r>
          </w:p>
        </w:tc>
        <w:tc>
          <w:tcPr>
            <w:tcW w:w="1701" w:type="dxa"/>
            <w:tcBorders>
              <w:top w:val="single" w:sz="4" w:space="0" w:color="auto"/>
              <w:bottom w:val="single" w:sz="4" w:space="0" w:color="auto"/>
            </w:tcBorders>
          </w:tcPr>
          <w:p w14:paraId="2844E60A" w14:textId="77777777" w:rsidR="004F79D2" w:rsidRDefault="00000000">
            <w:pPr>
              <w:spacing w:after="0" w:line="360" w:lineRule="auto"/>
              <w:jc w:val="center"/>
              <w:rPr>
                <w:lang w:eastAsia="ko-KR"/>
              </w:rPr>
            </w:pPr>
            <w:r>
              <w:rPr>
                <w:lang w:eastAsia="ko-KR"/>
              </w:rPr>
              <w:t>95% CI</w:t>
            </w:r>
          </w:p>
        </w:tc>
        <w:tc>
          <w:tcPr>
            <w:tcW w:w="1276" w:type="dxa"/>
            <w:tcBorders>
              <w:top w:val="single" w:sz="4" w:space="0" w:color="auto"/>
              <w:bottom w:val="single" w:sz="4" w:space="0" w:color="auto"/>
            </w:tcBorders>
          </w:tcPr>
          <w:p w14:paraId="7639E705" w14:textId="77777777" w:rsidR="004F79D2" w:rsidRDefault="00000000">
            <w:pPr>
              <w:spacing w:after="0" w:line="360" w:lineRule="auto"/>
              <w:jc w:val="center"/>
              <w:rPr>
                <w:lang w:eastAsia="ko-KR"/>
              </w:rPr>
            </w:pPr>
            <w:r>
              <w:rPr>
                <w:rFonts w:hint="eastAsia"/>
                <w:lang w:eastAsia="ko-KR"/>
              </w:rPr>
              <w:t>p</w:t>
            </w:r>
            <w:r>
              <w:rPr>
                <w:lang w:eastAsia="ko-KR"/>
              </w:rPr>
              <w:t>-value</w:t>
            </w:r>
          </w:p>
        </w:tc>
      </w:tr>
      <w:tr w:rsidR="004F79D2" w14:paraId="464073CB" w14:textId="77777777">
        <w:tc>
          <w:tcPr>
            <w:tcW w:w="2615" w:type="dxa"/>
            <w:tcBorders>
              <w:top w:val="single" w:sz="4" w:space="0" w:color="auto"/>
            </w:tcBorders>
          </w:tcPr>
          <w:p w14:paraId="63D02488" w14:textId="77777777" w:rsidR="004F79D2" w:rsidRDefault="00000000">
            <w:pPr>
              <w:spacing w:after="0" w:line="360" w:lineRule="auto"/>
              <w:jc w:val="center"/>
              <w:rPr>
                <w:b/>
                <w:bCs/>
                <w:lang w:eastAsia="ko-KR"/>
              </w:rPr>
            </w:pPr>
            <w:r>
              <w:rPr>
                <w:b/>
                <w:bCs/>
                <w:lang w:eastAsia="ko-KR"/>
              </w:rPr>
              <w:t>SFXN3 (Expression)</w:t>
            </w:r>
          </w:p>
        </w:tc>
        <w:tc>
          <w:tcPr>
            <w:tcW w:w="1221" w:type="dxa"/>
            <w:tcBorders>
              <w:top w:val="single" w:sz="4" w:space="0" w:color="auto"/>
            </w:tcBorders>
          </w:tcPr>
          <w:p w14:paraId="431667BF" w14:textId="77777777" w:rsidR="004F79D2" w:rsidRDefault="00000000">
            <w:pPr>
              <w:spacing w:after="0" w:line="360" w:lineRule="auto"/>
              <w:jc w:val="center"/>
              <w:rPr>
                <w:b/>
                <w:bCs/>
                <w:lang w:eastAsia="ko-KR"/>
              </w:rPr>
            </w:pPr>
            <w:r>
              <w:rPr>
                <w:b/>
                <w:bCs/>
                <w:lang w:eastAsia="ko-KR"/>
              </w:rPr>
              <w:t>0.</w:t>
            </w:r>
            <w:r>
              <w:rPr>
                <w:rFonts w:hint="eastAsia"/>
                <w:b/>
                <w:bCs/>
                <w:lang w:eastAsia="ko-KR"/>
              </w:rPr>
              <w:t>833</w:t>
            </w:r>
          </w:p>
        </w:tc>
        <w:tc>
          <w:tcPr>
            <w:tcW w:w="1976" w:type="dxa"/>
            <w:tcBorders>
              <w:top w:val="single" w:sz="4" w:space="0" w:color="auto"/>
            </w:tcBorders>
          </w:tcPr>
          <w:p w14:paraId="4D96EB45" w14:textId="77777777" w:rsidR="004F79D2" w:rsidRDefault="00000000">
            <w:pPr>
              <w:spacing w:after="0" w:line="360" w:lineRule="auto"/>
              <w:jc w:val="center"/>
              <w:rPr>
                <w:b/>
                <w:bCs/>
                <w:lang w:eastAsia="ko-KR"/>
              </w:rPr>
            </w:pPr>
            <w:r>
              <w:rPr>
                <w:rFonts w:hint="eastAsia"/>
                <w:b/>
                <w:bCs/>
                <w:lang w:eastAsia="ko-KR"/>
              </w:rPr>
              <w:t>2.301</w:t>
            </w:r>
          </w:p>
        </w:tc>
        <w:tc>
          <w:tcPr>
            <w:tcW w:w="1701" w:type="dxa"/>
            <w:tcBorders>
              <w:top w:val="single" w:sz="4" w:space="0" w:color="auto"/>
            </w:tcBorders>
          </w:tcPr>
          <w:p w14:paraId="31CC8A96" w14:textId="77777777" w:rsidR="004F79D2" w:rsidRDefault="00000000">
            <w:pPr>
              <w:spacing w:after="0" w:line="360" w:lineRule="auto"/>
              <w:jc w:val="center"/>
              <w:rPr>
                <w:b/>
                <w:bCs/>
                <w:lang w:eastAsia="ko-KR"/>
              </w:rPr>
            </w:pPr>
            <w:r>
              <w:rPr>
                <w:b/>
                <w:bCs/>
                <w:lang w:eastAsia="ko-KR"/>
              </w:rPr>
              <w:t>1.</w:t>
            </w:r>
            <w:r>
              <w:rPr>
                <w:rFonts w:hint="eastAsia"/>
                <w:b/>
                <w:bCs/>
                <w:lang w:eastAsia="ko-KR"/>
              </w:rPr>
              <w:t>322</w:t>
            </w:r>
            <w:r>
              <w:rPr>
                <w:b/>
                <w:bCs/>
                <w:lang w:eastAsia="ko-KR"/>
              </w:rPr>
              <w:t xml:space="preserve"> – </w:t>
            </w:r>
            <w:r>
              <w:rPr>
                <w:rFonts w:hint="eastAsia"/>
                <w:b/>
                <w:bCs/>
                <w:lang w:eastAsia="ko-KR"/>
              </w:rPr>
              <w:t>4.003</w:t>
            </w:r>
          </w:p>
        </w:tc>
        <w:tc>
          <w:tcPr>
            <w:tcW w:w="1276" w:type="dxa"/>
            <w:tcBorders>
              <w:top w:val="single" w:sz="4" w:space="0" w:color="auto"/>
            </w:tcBorders>
          </w:tcPr>
          <w:p w14:paraId="0EED7223" w14:textId="77777777" w:rsidR="004F79D2" w:rsidRDefault="00000000">
            <w:pPr>
              <w:spacing w:after="0" w:line="360" w:lineRule="auto"/>
              <w:ind w:leftChars="11" w:left="24"/>
              <w:rPr>
                <w:b/>
                <w:bCs/>
                <w:lang w:eastAsia="ko-KR"/>
              </w:rPr>
            </w:pPr>
            <w:r>
              <w:rPr>
                <w:b/>
                <w:bCs/>
                <w:lang w:eastAsia="ko-KR"/>
              </w:rPr>
              <w:t>0.0</w:t>
            </w:r>
            <w:r>
              <w:rPr>
                <w:rFonts w:hint="eastAsia"/>
                <w:b/>
                <w:bCs/>
                <w:lang w:eastAsia="ko-KR"/>
              </w:rPr>
              <w:t>03</w:t>
            </w:r>
            <w:r>
              <w:rPr>
                <w:b/>
                <w:bCs/>
                <w:lang w:eastAsia="ko-KR"/>
              </w:rPr>
              <w:t>*</w:t>
            </w:r>
            <w:r>
              <w:rPr>
                <w:rFonts w:hint="eastAsia"/>
                <w:b/>
                <w:bCs/>
                <w:lang w:eastAsia="ko-KR"/>
              </w:rPr>
              <w:t>*</w:t>
            </w:r>
          </w:p>
        </w:tc>
      </w:tr>
      <w:tr w:rsidR="004F79D2" w14:paraId="2547B394" w14:textId="77777777">
        <w:tc>
          <w:tcPr>
            <w:tcW w:w="2615" w:type="dxa"/>
          </w:tcPr>
          <w:p w14:paraId="31A70CBC" w14:textId="77777777" w:rsidR="004F79D2" w:rsidRDefault="00000000">
            <w:pPr>
              <w:spacing w:after="0" w:line="360" w:lineRule="auto"/>
              <w:jc w:val="center"/>
              <w:rPr>
                <w:lang w:eastAsia="ko-KR"/>
              </w:rPr>
            </w:pPr>
            <w:r>
              <w:rPr>
                <w:lang w:eastAsia="ko-KR"/>
              </w:rPr>
              <w:t>Age</w:t>
            </w:r>
          </w:p>
        </w:tc>
        <w:tc>
          <w:tcPr>
            <w:tcW w:w="1221" w:type="dxa"/>
          </w:tcPr>
          <w:p w14:paraId="70A067E7" w14:textId="77777777" w:rsidR="004F79D2" w:rsidRDefault="00000000">
            <w:pPr>
              <w:spacing w:after="0" w:line="360" w:lineRule="auto"/>
              <w:jc w:val="center"/>
              <w:rPr>
                <w:lang w:eastAsia="ko-KR"/>
              </w:rPr>
            </w:pPr>
            <w:r>
              <w:rPr>
                <w:lang w:eastAsia="ko-KR"/>
              </w:rPr>
              <w:t>0.02</w:t>
            </w:r>
            <w:r>
              <w:rPr>
                <w:rFonts w:hint="eastAsia"/>
                <w:lang w:eastAsia="ko-KR"/>
              </w:rPr>
              <w:t>2</w:t>
            </w:r>
          </w:p>
        </w:tc>
        <w:tc>
          <w:tcPr>
            <w:tcW w:w="1976" w:type="dxa"/>
          </w:tcPr>
          <w:p w14:paraId="54BF006D" w14:textId="77777777" w:rsidR="004F79D2" w:rsidRDefault="00000000">
            <w:pPr>
              <w:spacing w:after="0" w:line="360" w:lineRule="auto"/>
              <w:jc w:val="center"/>
              <w:rPr>
                <w:lang w:eastAsia="ko-KR"/>
              </w:rPr>
            </w:pPr>
            <w:r>
              <w:rPr>
                <w:lang w:eastAsia="ko-KR"/>
              </w:rPr>
              <w:t>1.02</w:t>
            </w:r>
            <w:r>
              <w:rPr>
                <w:rFonts w:hint="eastAsia"/>
                <w:lang w:eastAsia="ko-KR"/>
              </w:rPr>
              <w:t>3</w:t>
            </w:r>
          </w:p>
        </w:tc>
        <w:tc>
          <w:tcPr>
            <w:tcW w:w="1701" w:type="dxa"/>
          </w:tcPr>
          <w:p w14:paraId="3E804B03" w14:textId="77777777" w:rsidR="004F79D2" w:rsidRDefault="00000000">
            <w:pPr>
              <w:spacing w:after="0" w:line="360" w:lineRule="auto"/>
              <w:jc w:val="center"/>
              <w:rPr>
                <w:lang w:eastAsia="ko-KR"/>
              </w:rPr>
            </w:pPr>
            <w:r>
              <w:rPr>
                <w:rFonts w:hint="eastAsia"/>
                <w:lang w:eastAsia="ko-KR"/>
              </w:rPr>
              <w:t>0.</w:t>
            </w:r>
            <w:r>
              <w:rPr>
                <w:lang w:eastAsia="ko-KR"/>
              </w:rPr>
              <w:t>9</w:t>
            </w:r>
            <w:r>
              <w:rPr>
                <w:rFonts w:hint="eastAsia"/>
                <w:lang w:eastAsia="ko-KR"/>
              </w:rPr>
              <w:t>74</w:t>
            </w:r>
            <w:r>
              <w:rPr>
                <w:lang w:eastAsia="ko-KR"/>
              </w:rPr>
              <w:t xml:space="preserve"> – 1.0</w:t>
            </w:r>
            <w:r>
              <w:rPr>
                <w:rFonts w:hint="eastAsia"/>
                <w:lang w:eastAsia="ko-KR"/>
              </w:rPr>
              <w:t>73</w:t>
            </w:r>
          </w:p>
        </w:tc>
        <w:tc>
          <w:tcPr>
            <w:tcW w:w="1276" w:type="dxa"/>
          </w:tcPr>
          <w:p w14:paraId="5ACA7DC4" w14:textId="77777777" w:rsidR="004F79D2" w:rsidRDefault="00000000">
            <w:pPr>
              <w:spacing w:after="0" w:line="360" w:lineRule="auto"/>
              <w:ind w:leftChars="11" w:left="24"/>
              <w:rPr>
                <w:lang w:eastAsia="ko-KR"/>
              </w:rPr>
            </w:pPr>
            <w:r>
              <w:rPr>
                <w:lang w:eastAsia="ko-KR"/>
              </w:rPr>
              <w:t>0.</w:t>
            </w:r>
            <w:r>
              <w:rPr>
                <w:rFonts w:hint="eastAsia"/>
                <w:lang w:eastAsia="ko-KR"/>
              </w:rPr>
              <w:t>365</w:t>
            </w:r>
          </w:p>
        </w:tc>
      </w:tr>
      <w:tr w:rsidR="004F79D2" w14:paraId="78296F76" w14:textId="77777777">
        <w:tc>
          <w:tcPr>
            <w:tcW w:w="2615" w:type="dxa"/>
          </w:tcPr>
          <w:p w14:paraId="4AC0F368" w14:textId="77777777" w:rsidR="004F79D2" w:rsidRDefault="00000000">
            <w:pPr>
              <w:spacing w:after="0" w:line="360" w:lineRule="auto"/>
              <w:rPr>
                <w:rFonts w:eastAsia="Malgun Gothic"/>
                <w:lang w:eastAsia="ko-KR"/>
              </w:rPr>
            </w:pPr>
            <w:r>
              <w:rPr>
                <w:rFonts w:eastAsia="Malgun Gothic" w:hint="eastAsia"/>
                <w:lang w:eastAsia="ko-KR"/>
              </w:rPr>
              <w:t>G</w:t>
            </w:r>
            <w:r>
              <w:rPr>
                <w:rFonts w:eastAsia="Malgun Gothic"/>
                <w:lang w:eastAsia="ko-KR"/>
              </w:rPr>
              <w:t>ender</w:t>
            </w:r>
          </w:p>
        </w:tc>
        <w:tc>
          <w:tcPr>
            <w:tcW w:w="1221" w:type="dxa"/>
          </w:tcPr>
          <w:p w14:paraId="6746B0EC" w14:textId="77777777" w:rsidR="004F79D2" w:rsidRDefault="004F79D2">
            <w:pPr>
              <w:spacing w:after="0" w:line="360" w:lineRule="auto"/>
              <w:jc w:val="center"/>
              <w:rPr>
                <w:lang w:eastAsia="ko-KR"/>
              </w:rPr>
            </w:pPr>
          </w:p>
        </w:tc>
        <w:tc>
          <w:tcPr>
            <w:tcW w:w="1976" w:type="dxa"/>
          </w:tcPr>
          <w:p w14:paraId="1DFE4D44" w14:textId="77777777" w:rsidR="004F79D2" w:rsidRDefault="004F79D2">
            <w:pPr>
              <w:spacing w:after="0" w:line="360" w:lineRule="auto"/>
              <w:jc w:val="center"/>
              <w:rPr>
                <w:lang w:eastAsia="ko-KR"/>
              </w:rPr>
            </w:pPr>
          </w:p>
        </w:tc>
        <w:tc>
          <w:tcPr>
            <w:tcW w:w="1701" w:type="dxa"/>
          </w:tcPr>
          <w:p w14:paraId="3FE6E306" w14:textId="77777777" w:rsidR="004F79D2" w:rsidRDefault="004F79D2">
            <w:pPr>
              <w:spacing w:after="0" w:line="360" w:lineRule="auto"/>
              <w:jc w:val="center"/>
              <w:rPr>
                <w:lang w:eastAsia="ko-KR"/>
              </w:rPr>
            </w:pPr>
          </w:p>
        </w:tc>
        <w:tc>
          <w:tcPr>
            <w:tcW w:w="1276" w:type="dxa"/>
          </w:tcPr>
          <w:p w14:paraId="17A0354C" w14:textId="77777777" w:rsidR="004F79D2" w:rsidRDefault="004F79D2">
            <w:pPr>
              <w:spacing w:after="0" w:line="360" w:lineRule="auto"/>
              <w:ind w:leftChars="11" w:left="24"/>
              <w:rPr>
                <w:lang w:eastAsia="ko-KR"/>
              </w:rPr>
            </w:pPr>
          </w:p>
        </w:tc>
      </w:tr>
      <w:tr w:rsidR="004F79D2" w14:paraId="59686152" w14:textId="77777777">
        <w:tc>
          <w:tcPr>
            <w:tcW w:w="2615" w:type="dxa"/>
          </w:tcPr>
          <w:p w14:paraId="68A5ED50" w14:textId="77777777" w:rsidR="004F79D2" w:rsidRDefault="00000000">
            <w:pPr>
              <w:spacing w:after="0" w:line="360" w:lineRule="auto"/>
              <w:jc w:val="center"/>
              <w:rPr>
                <w:rFonts w:eastAsia="Malgun Gothic"/>
                <w:lang w:eastAsia="ko-KR"/>
              </w:rPr>
            </w:pPr>
            <w:r>
              <w:rPr>
                <w:rFonts w:eastAsia="Malgun Gothic" w:hint="eastAsia"/>
                <w:lang w:eastAsia="ko-KR"/>
              </w:rPr>
              <w:t>F</w:t>
            </w:r>
            <w:r>
              <w:rPr>
                <w:rFonts w:eastAsia="Malgun Gothic"/>
                <w:lang w:eastAsia="ko-KR"/>
              </w:rPr>
              <w:t>emale</w:t>
            </w:r>
          </w:p>
        </w:tc>
        <w:tc>
          <w:tcPr>
            <w:tcW w:w="1221" w:type="dxa"/>
          </w:tcPr>
          <w:p w14:paraId="408E022F" w14:textId="77777777" w:rsidR="004F79D2" w:rsidRDefault="004F79D2">
            <w:pPr>
              <w:spacing w:after="0" w:line="360" w:lineRule="auto"/>
              <w:jc w:val="center"/>
              <w:rPr>
                <w:lang w:eastAsia="ko-KR"/>
              </w:rPr>
            </w:pPr>
          </w:p>
        </w:tc>
        <w:tc>
          <w:tcPr>
            <w:tcW w:w="1976" w:type="dxa"/>
          </w:tcPr>
          <w:p w14:paraId="22F6A309" w14:textId="77777777" w:rsidR="004F79D2" w:rsidRDefault="00000000">
            <w:pPr>
              <w:spacing w:after="0" w:line="360" w:lineRule="auto"/>
              <w:jc w:val="center"/>
              <w:rPr>
                <w:rFonts w:eastAsia="Malgun Gothic"/>
                <w:lang w:eastAsia="ko-KR"/>
              </w:rPr>
            </w:pPr>
            <w:r>
              <w:rPr>
                <w:rFonts w:eastAsia="Malgun Gothic" w:hint="eastAsia"/>
                <w:lang w:eastAsia="ko-KR"/>
              </w:rPr>
              <w:t>1</w:t>
            </w:r>
            <w:r>
              <w:rPr>
                <w:rFonts w:eastAsia="Malgun Gothic"/>
                <w:lang w:eastAsia="ko-KR"/>
              </w:rPr>
              <w:t>.000</w:t>
            </w:r>
          </w:p>
        </w:tc>
        <w:tc>
          <w:tcPr>
            <w:tcW w:w="1701" w:type="dxa"/>
          </w:tcPr>
          <w:p w14:paraId="6AD96190" w14:textId="77777777" w:rsidR="004F79D2" w:rsidRDefault="004F79D2">
            <w:pPr>
              <w:spacing w:after="0" w:line="360" w:lineRule="auto"/>
              <w:jc w:val="center"/>
              <w:rPr>
                <w:lang w:eastAsia="ko-KR"/>
              </w:rPr>
            </w:pPr>
          </w:p>
        </w:tc>
        <w:tc>
          <w:tcPr>
            <w:tcW w:w="1276" w:type="dxa"/>
          </w:tcPr>
          <w:p w14:paraId="3080D497" w14:textId="77777777" w:rsidR="004F79D2" w:rsidRDefault="004F79D2">
            <w:pPr>
              <w:spacing w:after="0" w:line="360" w:lineRule="auto"/>
              <w:ind w:leftChars="11" w:left="24"/>
              <w:rPr>
                <w:lang w:eastAsia="ko-KR"/>
              </w:rPr>
            </w:pPr>
          </w:p>
        </w:tc>
      </w:tr>
      <w:tr w:rsidR="004F79D2" w14:paraId="00AEAAF5" w14:textId="77777777">
        <w:tc>
          <w:tcPr>
            <w:tcW w:w="2615" w:type="dxa"/>
          </w:tcPr>
          <w:p w14:paraId="146A7709" w14:textId="77777777" w:rsidR="004F79D2" w:rsidRDefault="00000000">
            <w:pPr>
              <w:spacing w:after="0" w:line="360" w:lineRule="auto"/>
              <w:jc w:val="center"/>
              <w:rPr>
                <w:lang w:eastAsia="ko-KR"/>
              </w:rPr>
            </w:pPr>
            <w:r>
              <w:rPr>
                <w:lang w:eastAsia="ko-KR"/>
              </w:rPr>
              <w:t>Male</w:t>
            </w:r>
          </w:p>
        </w:tc>
        <w:tc>
          <w:tcPr>
            <w:tcW w:w="1221" w:type="dxa"/>
          </w:tcPr>
          <w:p w14:paraId="53654B7E" w14:textId="77777777" w:rsidR="004F79D2" w:rsidRDefault="00000000">
            <w:pPr>
              <w:spacing w:after="0" w:line="360" w:lineRule="auto"/>
              <w:jc w:val="center"/>
              <w:rPr>
                <w:lang w:eastAsia="ko-KR"/>
              </w:rPr>
            </w:pPr>
            <w:r>
              <w:rPr>
                <w:lang w:eastAsia="ko-KR"/>
              </w:rPr>
              <w:t>-0.</w:t>
            </w:r>
            <w:r>
              <w:rPr>
                <w:rFonts w:hint="eastAsia"/>
                <w:lang w:eastAsia="ko-KR"/>
              </w:rPr>
              <w:t>426</w:t>
            </w:r>
          </w:p>
        </w:tc>
        <w:tc>
          <w:tcPr>
            <w:tcW w:w="1976" w:type="dxa"/>
          </w:tcPr>
          <w:p w14:paraId="700DF597" w14:textId="77777777" w:rsidR="004F79D2" w:rsidRDefault="00000000">
            <w:pPr>
              <w:spacing w:after="0" w:line="360" w:lineRule="auto"/>
              <w:jc w:val="center"/>
              <w:rPr>
                <w:lang w:eastAsia="ko-KR"/>
              </w:rPr>
            </w:pPr>
            <w:r>
              <w:rPr>
                <w:lang w:eastAsia="ko-KR"/>
              </w:rPr>
              <w:t>0.</w:t>
            </w:r>
            <w:r>
              <w:rPr>
                <w:rFonts w:hint="eastAsia"/>
                <w:lang w:eastAsia="ko-KR"/>
              </w:rPr>
              <w:t>653</w:t>
            </w:r>
          </w:p>
        </w:tc>
        <w:tc>
          <w:tcPr>
            <w:tcW w:w="1701" w:type="dxa"/>
          </w:tcPr>
          <w:p w14:paraId="6293935F" w14:textId="77777777" w:rsidR="004F79D2" w:rsidRDefault="00000000">
            <w:pPr>
              <w:spacing w:after="0" w:line="360" w:lineRule="auto"/>
              <w:jc w:val="center"/>
              <w:rPr>
                <w:lang w:eastAsia="ko-KR"/>
              </w:rPr>
            </w:pPr>
            <w:r>
              <w:rPr>
                <w:lang w:eastAsia="ko-KR"/>
              </w:rPr>
              <w:t>0.</w:t>
            </w:r>
            <w:r>
              <w:rPr>
                <w:rFonts w:hint="eastAsia"/>
                <w:lang w:eastAsia="ko-KR"/>
              </w:rPr>
              <w:t>232</w:t>
            </w:r>
            <w:r>
              <w:rPr>
                <w:lang w:eastAsia="ko-KR"/>
              </w:rPr>
              <w:t xml:space="preserve"> – 1.8</w:t>
            </w:r>
            <w:r>
              <w:rPr>
                <w:rFonts w:hint="eastAsia"/>
                <w:lang w:eastAsia="ko-KR"/>
              </w:rPr>
              <w:t>41</w:t>
            </w:r>
          </w:p>
        </w:tc>
        <w:tc>
          <w:tcPr>
            <w:tcW w:w="1276" w:type="dxa"/>
          </w:tcPr>
          <w:p w14:paraId="5289848B" w14:textId="77777777" w:rsidR="004F79D2" w:rsidRDefault="00000000">
            <w:pPr>
              <w:spacing w:after="0" w:line="360" w:lineRule="auto"/>
              <w:ind w:leftChars="11" w:left="24"/>
              <w:rPr>
                <w:lang w:eastAsia="ko-KR"/>
              </w:rPr>
            </w:pPr>
            <w:r>
              <w:rPr>
                <w:lang w:eastAsia="ko-KR"/>
              </w:rPr>
              <w:t>0.4</w:t>
            </w:r>
            <w:r>
              <w:rPr>
                <w:rFonts w:hint="eastAsia"/>
                <w:lang w:eastAsia="ko-KR"/>
              </w:rPr>
              <w:t>20</w:t>
            </w:r>
          </w:p>
        </w:tc>
      </w:tr>
      <w:tr w:rsidR="004F79D2" w14:paraId="42630394" w14:textId="77777777">
        <w:tc>
          <w:tcPr>
            <w:tcW w:w="2615" w:type="dxa"/>
          </w:tcPr>
          <w:p w14:paraId="47E1200B" w14:textId="77777777" w:rsidR="004F79D2" w:rsidRDefault="00000000">
            <w:pPr>
              <w:spacing w:after="0" w:line="360" w:lineRule="auto"/>
              <w:jc w:val="center"/>
              <w:rPr>
                <w:lang w:eastAsia="ko-KR"/>
              </w:rPr>
            </w:pPr>
            <w:r>
              <w:rPr>
                <w:lang w:eastAsia="ko-KR"/>
              </w:rPr>
              <w:t>Tumor Purity</w:t>
            </w:r>
          </w:p>
        </w:tc>
        <w:tc>
          <w:tcPr>
            <w:tcW w:w="1221" w:type="dxa"/>
          </w:tcPr>
          <w:p w14:paraId="229711D4" w14:textId="77777777" w:rsidR="004F79D2" w:rsidRDefault="00000000">
            <w:pPr>
              <w:spacing w:after="0" w:line="360" w:lineRule="auto"/>
              <w:jc w:val="center"/>
              <w:rPr>
                <w:lang w:eastAsia="ko-KR"/>
              </w:rPr>
            </w:pPr>
            <w:r>
              <w:rPr>
                <w:rFonts w:hint="eastAsia"/>
                <w:lang w:eastAsia="ko-KR"/>
              </w:rPr>
              <w:t>-1.719</w:t>
            </w:r>
          </w:p>
        </w:tc>
        <w:tc>
          <w:tcPr>
            <w:tcW w:w="1976" w:type="dxa"/>
          </w:tcPr>
          <w:p w14:paraId="1893AA11" w14:textId="77777777" w:rsidR="004F79D2" w:rsidRDefault="00000000">
            <w:pPr>
              <w:spacing w:after="0" w:line="360" w:lineRule="auto"/>
              <w:jc w:val="center"/>
              <w:rPr>
                <w:lang w:eastAsia="ko-KR"/>
              </w:rPr>
            </w:pPr>
            <w:r>
              <w:rPr>
                <w:rFonts w:hint="eastAsia"/>
                <w:lang w:eastAsia="ko-KR"/>
              </w:rPr>
              <w:t>0</w:t>
            </w:r>
            <w:r>
              <w:rPr>
                <w:lang w:eastAsia="ko-KR"/>
              </w:rPr>
              <w:t>.</w:t>
            </w:r>
            <w:r>
              <w:rPr>
                <w:rFonts w:hint="eastAsia"/>
                <w:lang w:eastAsia="ko-KR"/>
              </w:rPr>
              <w:t>179</w:t>
            </w:r>
          </w:p>
        </w:tc>
        <w:tc>
          <w:tcPr>
            <w:tcW w:w="1701" w:type="dxa"/>
          </w:tcPr>
          <w:p w14:paraId="73EFFC8E" w14:textId="77777777" w:rsidR="004F79D2" w:rsidRDefault="00000000">
            <w:pPr>
              <w:spacing w:after="0" w:line="360" w:lineRule="auto"/>
              <w:jc w:val="center"/>
              <w:rPr>
                <w:lang w:eastAsia="ko-KR"/>
              </w:rPr>
            </w:pPr>
            <w:r>
              <w:rPr>
                <w:lang w:eastAsia="ko-KR"/>
              </w:rPr>
              <w:t>0.</w:t>
            </w:r>
            <w:r>
              <w:rPr>
                <w:rFonts w:hint="eastAsia"/>
                <w:lang w:eastAsia="ko-KR"/>
              </w:rPr>
              <w:t>02</w:t>
            </w:r>
            <w:r>
              <w:rPr>
                <w:lang w:eastAsia="ko-KR"/>
              </w:rPr>
              <w:t xml:space="preserve">1 – </w:t>
            </w:r>
            <w:r>
              <w:rPr>
                <w:rFonts w:hint="eastAsia"/>
                <w:lang w:eastAsia="ko-KR"/>
              </w:rPr>
              <w:t>1.537</w:t>
            </w:r>
          </w:p>
        </w:tc>
        <w:tc>
          <w:tcPr>
            <w:tcW w:w="1276" w:type="dxa"/>
          </w:tcPr>
          <w:p w14:paraId="58B8BE22" w14:textId="77777777" w:rsidR="004F79D2" w:rsidRDefault="00000000">
            <w:pPr>
              <w:spacing w:after="0" w:line="360" w:lineRule="auto"/>
              <w:ind w:leftChars="11" w:left="24"/>
              <w:rPr>
                <w:lang w:eastAsia="ko-KR"/>
              </w:rPr>
            </w:pPr>
            <w:r>
              <w:rPr>
                <w:lang w:eastAsia="ko-KR"/>
              </w:rPr>
              <w:t>0.</w:t>
            </w:r>
            <w:r>
              <w:rPr>
                <w:rFonts w:hint="eastAsia"/>
                <w:lang w:eastAsia="ko-KR"/>
              </w:rPr>
              <w:t>1</w:t>
            </w:r>
            <w:r>
              <w:rPr>
                <w:lang w:eastAsia="ko-KR"/>
              </w:rPr>
              <w:t>17</w:t>
            </w:r>
          </w:p>
        </w:tc>
      </w:tr>
      <w:tr w:rsidR="004F79D2" w14:paraId="26387CB6" w14:textId="77777777">
        <w:tc>
          <w:tcPr>
            <w:tcW w:w="2615" w:type="dxa"/>
            <w:tcBorders>
              <w:bottom w:val="single" w:sz="4" w:space="0" w:color="auto"/>
            </w:tcBorders>
          </w:tcPr>
          <w:p w14:paraId="6B8D2DD0" w14:textId="77777777" w:rsidR="004F79D2" w:rsidRDefault="00000000">
            <w:pPr>
              <w:spacing w:after="0" w:line="360" w:lineRule="auto"/>
              <w:jc w:val="center"/>
              <w:rPr>
                <w:lang w:eastAsia="ko-KR"/>
              </w:rPr>
            </w:pPr>
            <w:r>
              <w:rPr>
                <w:rFonts w:hint="eastAsia"/>
                <w:lang w:eastAsia="ko-KR"/>
              </w:rPr>
              <w:t>Stage/</w:t>
            </w:r>
            <w:r>
              <w:rPr>
                <w:lang w:eastAsia="ko-KR"/>
              </w:rPr>
              <w:t>Race</w:t>
            </w:r>
          </w:p>
        </w:tc>
        <w:tc>
          <w:tcPr>
            <w:tcW w:w="1221" w:type="dxa"/>
            <w:tcBorders>
              <w:bottom w:val="single" w:sz="4" w:space="0" w:color="auto"/>
            </w:tcBorders>
          </w:tcPr>
          <w:p w14:paraId="222377BB" w14:textId="77777777" w:rsidR="004F79D2" w:rsidRDefault="00000000">
            <w:pPr>
              <w:spacing w:after="0" w:line="360" w:lineRule="auto"/>
              <w:jc w:val="center"/>
              <w:rPr>
                <w:lang w:eastAsia="ko-KR"/>
              </w:rPr>
            </w:pPr>
            <w:r>
              <w:rPr>
                <w:rFonts w:hint="eastAsia"/>
                <w:lang w:eastAsia="ko-KR"/>
              </w:rPr>
              <w:t>N/A</w:t>
            </w:r>
          </w:p>
        </w:tc>
        <w:tc>
          <w:tcPr>
            <w:tcW w:w="1976" w:type="dxa"/>
            <w:tcBorders>
              <w:bottom w:val="single" w:sz="4" w:space="0" w:color="auto"/>
            </w:tcBorders>
          </w:tcPr>
          <w:p w14:paraId="45B4FB74" w14:textId="77777777" w:rsidR="004F79D2" w:rsidRDefault="00000000">
            <w:pPr>
              <w:spacing w:after="0" w:line="360" w:lineRule="auto"/>
              <w:jc w:val="center"/>
              <w:rPr>
                <w:lang w:eastAsia="ko-KR"/>
              </w:rPr>
            </w:pPr>
            <w:r>
              <w:rPr>
                <w:rFonts w:hint="eastAsia"/>
                <w:lang w:eastAsia="ko-KR"/>
              </w:rPr>
              <w:t>N/A</w:t>
            </w:r>
          </w:p>
        </w:tc>
        <w:tc>
          <w:tcPr>
            <w:tcW w:w="1701" w:type="dxa"/>
            <w:tcBorders>
              <w:bottom w:val="single" w:sz="4" w:space="0" w:color="auto"/>
            </w:tcBorders>
          </w:tcPr>
          <w:p w14:paraId="4B1F65A9" w14:textId="77777777" w:rsidR="004F79D2" w:rsidRDefault="00000000">
            <w:pPr>
              <w:spacing w:after="0" w:line="360" w:lineRule="auto"/>
              <w:jc w:val="center"/>
              <w:rPr>
                <w:lang w:eastAsia="ko-KR"/>
              </w:rPr>
            </w:pPr>
            <w:r>
              <w:rPr>
                <w:rFonts w:hint="eastAsia"/>
                <w:lang w:eastAsia="ko-KR"/>
              </w:rPr>
              <w:t>N/A</w:t>
            </w:r>
          </w:p>
        </w:tc>
        <w:tc>
          <w:tcPr>
            <w:tcW w:w="1276" w:type="dxa"/>
            <w:tcBorders>
              <w:bottom w:val="single" w:sz="4" w:space="0" w:color="auto"/>
            </w:tcBorders>
          </w:tcPr>
          <w:p w14:paraId="0E8BDA0A" w14:textId="77777777" w:rsidR="004F79D2" w:rsidRDefault="00000000">
            <w:pPr>
              <w:spacing w:after="0" w:line="360" w:lineRule="auto"/>
              <w:ind w:leftChars="11" w:left="24"/>
              <w:rPr>
                <w:lang w:eastAsia="ko-KR"/>
              </w:rPr>
            </w:pPr>
            <w:r>
              <w:rPr>
                <w:lang w:eastAsia="ko-KR"/>
              </w:rPr>
              <w:t>&gt; 0.999</w:t>
            </w:r>
            <w:r>
              <w:rPr>
                <w:rFonts w:hint="eastAsia"/>
                <w:lang w:eastAsia="ko-KR"/>
              </w:rPr>
              <w:t>†</w:t>
            </w:r>
          </w:p>
        </w:tc>
      </w:tr>
    </w:tbl>
    <w:p w14:paraId="60152C1B" w14:textId="77777777" w:rsidR="004F79D2" w:rsidRDefault="00000000">
      <w:pPr>
        <w:rPr>
          <w:lang w:eastAsia="ko-KR"/>
        </w:rPr>
      </w:pPr>
      <w:r>
        <w:rPr>
          <w:lang w:eastAsia="ko-KR"/>
        </w:rPr>
        <w:t>*CI: Confidence Interval. ** p &lt; 0.01.</w:t>
      </w:r>
      <w:r>
        <w:rPr>
          <w:rFonts w:eastAsia="宋体" w:hint="eastAsia"/>
          <w:lang w:eastAsia="zh-CN"/>
        </w:rPr>
        <w:t xml:space="preserve"> </w:t>
      </w:r>
      <w:r>
        <w:rPr>
          <w:rFonts w:hint="eastAsia"/>
          <w:lang w:eastAsia="ko-KR"/>
        </w:rPr>
        <w:t>†</w:t>
      </w:r>
      <w:r>
        <w:rPr>
          <w:lang w:eastAsia="ko-KR"/>
        </w:rPr>
        <w:t>Due to the limited sample size and number of events in the HPV-positive cohort, the hazard ratios for Stage and Race could not be reliably estimated (statistical convergence failure).</w:t>
      </w:r>
    </w:p>
    <w:p w14:paraId="2749E76B" w14:textId="77777777" w:rsidR="004F79D2" w:rsidRDefault="00000000">
      <w:pPr>
        <w:rPr>
          <w:rFonts w:ascii="Times New Roman" w:hAnsi="Times New Roman" w:cs="Times New Roman"/>
          <w:sz w:val="20"/>
          <w:szCs w:val="20"/>
        </w:rPr>
      </w:pPr>
      <w:r>
        <w:rPr>
          <w:rFonts w:ascii="Times New Roman" w:hAnsi="Times New Roman" w:cs="Times New Roman"/>
          <w:sz w:val="20"/>
          <w:szCs w:val="20"/>
        </w:rPr>
        <w:br w:type="page"/>
      </w:r>
    </w:p>
    <w:p w14:paraId="593FC504" w14:textId="30E37299" w:rsidR="004F79D2" w:rsidRDefault="00000000">
      <w:pPr>
        <w:rPr>
          <w:rFonts w:eastAsia="Malgun Gothic"/>
          <w:lang w:eastAsia="ko-KR"/>
        </w:rPr>
      </w:pPr>
      <w:bookmarkStart w:id="2" w:name="_Hlk222347617"/>
      <w:r>
        <w:rPr>
          <w:rFonts w:ascii="Times New Roman" w:hAnsi="Times New Roman"/>
          <w:b/>
          <w:sz w:val="26"/>
          <w:szCs w:val="26"/>
        </w:rPr>
        <w:lastRenderedPageBreak/>
        <w:t xml:space="preserve">Supplementary </w:t>
      </w:r>
      <w:r w:rsidR="00351B62">
        <w:rPr>
          <w:rFonts w:ascii="Times New Roman" w:hAnsi="Times New Roman"/>
          <w:b/>
          <w:sz w:val="26"/>
          <w:szCs w:val="26"/>
        </w:rPr>
        <w:t>Table S</w:t>
      </w:r>
      <w:r>
        <w:rPr>
          <w:rFonts w:ascii="Times New Roman" w:hAnsi="Times New Roman"/>
          <w:b/>
          <w:sz w:val="26"/>
          <w:szCs w:val="26"/>
        </w:rPr>
        <w:t>5. Multivariate Cox regression analysis in HPV-negative HNSCC patients (n=422).</w:t>
      </w:r>
      <w:bookmarkEnd w:id="2"/>
    </w:p>
    <w:tbl>
      <w:tblPr>
        <w:tblStyle w:val="TableGrid"/>
        <w:tblW w:w="9072"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694"/>
        <w:gridCol w:w="1302"/>
        <w:gridCol w:w="2241"/>
        <w:gridCol w:w="1701"/>
        <w:gridCol w:w="1134"/>
      </w:tblGrid>
      <w:tr w:rsidR="004F79D2" w14:paraId="5FA53D4E" w14:textId="77777777">
        <w:tc>
          <w:tcPr>
            <w:tcW w:w="2694" w:type="dxa"/>
            <w:tcBorders>
              <w:top w:val="single" w:sz="4" w:space="0" w:color="auto"/>
              <w:bottom w:val="single" w:sz="4" w:space="0" w:color="auto"/>
            </w:tcBorders>
          </w:tcPr>
          <w:p w14:paraId="7E761FCA" w14:textId="77777777" w:rsidR="004F79D2" w:rsidRDefault="00000000">
            <w:pPr>
              <w:spacing w:after="0" w:line="360" w:lineRule="auto"/>
              <w:jc w:val="center"/>
              <w:rPr>
                <w:lang w:eastAsia="ko-KR"/>
              </w:rPr>
            </w:pPr>
            <w:r>
              <w:rPr>
                <w:lang w:eastAsia="ko-KR"/>
              </w:rPr>
              <w:t>Variable</w:t>
            </w:r>
          </w:p>
        </w:tc>
        <w:tc>
          <w:tcPr>
            <w:tcW w:w="1302" w:type="dxa"/>
            <w:tcBorders>
              <w:top w:val="single" w:sz="4" w:space="0" w:color="auto"/>
              <w:bottom w:val="single" w:sz="4" w:space="0" w:color="auto"/>
            </w:tcBorders>
          </w:tcPr>
          <w:p w14:paraId="14AE7375" w14:textId="77777777" w:rsidR="004F79D2" w:rsidRDefault="00000000">
            <w:pPr>
              <w:spacing w:after="0" w:line="360" w:lineRule="auto"/>
              <w:jc w:val="center"/>
              <w:rPr>
                <w:lang w:eastAsia="ko-KR"/>
              </w:rPr>
            </w:pPr>
            <w:r>
              <w:rPr>
                <w:lang w:eastAsia="ko-KR"/>
              </w:rPr>
              <w:t>Coefficient</w:t>
            </w:r>
          </w:p>
        </w:tc>
        <w:tc>
          <w:tcPr>
            <w:tcW w:w="2241" w:type="dxa"/>
            <w:tcBorders>
              <w:top w:val="single" w:sz="4" w:space="0" w:color="auto"/>
              <w:bottom w:val="single" w:sz="4" w:space="0" w:color="auto"/>
            </w:tcBorders>
          </w:tcPr>
          <w:p w14:paraId="039018B6" w14:textId="77777777" w:rsidR="004F79D2" w:rsidRDefault="00000000">
            <w:pPr>
              <w:spacing w:after="0" w:line="360" w:lineRule="auto"/>
              <w:jc w:val="center"/>
              <w:rPr>
                <w:lang w:eastAsia="ko-KR"/>
              </w:rPr>
            </w:pPr>
            <w:r>
              <w:rPr>
                <w:lang w:eastAsia="ko-KR"/>
              </w:rPr>
              <w:t>Hazard Ratio (HR)</w:t>
            </w:r>
          </w:p>
        </w:tc>
        <w:tc>
          <w:tcPr>
            <w:tcW w:w="1701" w:type="dxa"/>
            <w:tcBorders>
              <w:top w:val="single" w:sz="4" w:space="0" w:color="auto"/>
              <w:bottom w:val="single" w:sz="4" w:space="0" w:color="auto"/>
            </w:tcBorders>
          </w:tcPr>
          <w:p w14:paraId="4A10C35A" w14:textId="77777777" w:rsidR="004F79D2" w:rsidRDefault="00000000">
            <w:pPr>
              <w:spacing w:after="0" w:line="360" w:lineRule="auto"/>
              <w:jc w:val="center"/>
              <w:rPr>
                <w:lang w:eastAsia="ko-KR"/>
              </w:rPr>
            </w:pPr>
            <w:r>
              <w:rPr>
                <w:lang w:eastAsia="ko-KR"/>
              </w:rPr>
              <w:t>95% CI</w:t>
            </w:r>
          </w:p>
        </w:tc>
        <w:tc>
          <w:tcPr>
            <w:tcW w:w="1134" w:type="dxa"/>
            <w:tcBorders>
              <w:top w:val="single" w:sz="4" w:space="0" w:color="auto"/>
              <w:bottom w:val="single" w:sz="4" w:space="0" w:color="auto"/>
            </w:tcBorders>
          </w:tcPr>
          <w:p w14:paraId="0023273F" w14:textId="77777777" w:rsidR="004F79D2" w:rsidRDefault="00000000">
            <w:pPr>
              <w:spacing w:after="0" w:line="360" w:lineRule="auto"/>
              <w:jc w:val="center"/>
              <w:rPr>
                <w:lang w:eastAsia="ko-KR"/>
              </w:rPr>
            </w:pPr>
            <w:r>
              <w:rPr>
                <w:rFonts w:hint="eastAsia"/>
                <w:lang w:eastAsia="ko-KR"/>
              </w:rPr>
              <w:t>p</w:t>
            </w:r>
            <w:r>
              <w:rPr>
                <w:lang w:eastAsia="ko-KR"/>
              </w:rPr>
              <w:t>-value</w:t>
            </w:r>
          </w:p>
        </w:tc>
      </w:tr>
      <w:tr w:rsidR="004F79D2" w14:paraId="44DCF9F4" w14:textId="77777777">
        <w:tc>
          <w:tcPr>
            <w:tcW w:w="2694" w:type="dxa"/>
            <w:tcBorders>
              <w:top w:val="single" w:sz="4" w:space="0" w:color="auto"/>
            </w:tcBorders>
          </w:tcPr>
          <w:p w14:paraId="612DB3A0" w14:textId="77777777" w:rsidR="004F79D2" w:rsidRDefault="00000000">
            <w:pPr>
              <w:spacing w:after="0" w:line="360" w:lineRule="auto"/>
              <w:jc w:val="center"/>
              <w:rPr>
                <w:lang w:eastAsia="ko-KR"/>
              </w:rPr>
            </w:pPr>
            <w:r>
              <w:rPr>
                <w:lang w:eastAsia="ko-KR"/>
              </w:rPr>
              <w:t>SFXN3 (Expression)</w:t>
            </w:r>
          </w:p>
        </w:tc>
        <w:tc>
          <w:tcPr>
            <w:tcW w:w="1302" w:type="dxa"/>
            <w:tcBorders>
              <w:top w:val="single" w:sz="4" w:space="0" w:color="auto"/>
            </w:tcBorders>
          </w:tcPr>
          <w:p w14:paraId="3150E4A2" w14:textId="77777777" w:rsidR="004F79D2" w:rsidRDefault="00000000">
            <w:pPr>
              <w:spacing w:after="0" w:line="360" w:lineRule="auto"/>
              <w:jc w:val="center"/>
              <w:rPr>
                <w:lang w:eastAsia="ko-KR"/>
              </w:rPr>
            </w:pPr>
            <w:r>
              <w:rPr>
                <w:rFonts w:hint="eastAsia"/>
                <w:lang w:eastAsia="ko-KR"/>
              </w:rPr>
              <w:t>0.144</w:t>
            </w:r>
          </w:p>
        </w:tc>
        <w:tc>
          <w:tcPr>
            <w:tcW w:w="2241" w:type="dxa"/>
            <w:tcBorders>
              <w:top w:val="single" w:sz="4" w:space="0" w:color="auto"/>
            </w:tcBorders>
          </w:tcPr>
          <w:p w14:paraId="075FD6B9" w14:textId="77777777" w:rsidR="004F79D2" w:rsidRDefault="00000000">
            <w:pPr>
              <w:spacing w:after="0" w:line="360" w:lineRule="auto"/>
              <w:jc w:val="center"/>
              <w:rPr>
                <w:lang w:eastAsia="ko-KR"/>
              </w:rPr>
            </w:pPr>
            <w:r>
              <w:rPr>
                <w:rFonts w:hint="eastAsia"/>
                <w:lang w:eastAsia="ko-KR"/>
              </w:rPr>
              <w:t>1.155</w:t>
            </w:r>
          </w:p>
        </w:tc>
        <w:tc>
          <w:tcPr>
            <w:tcW w:w="1701" w:type="dxa"/>
            <w:tcBorders>
              <w:top w:val="single" w:sz="4" w:space="0" w:color="auto"/>
            </w:tcBorders>
          </w:tcPr>
          <w:p w14:paraId="02BD2FB5" w14:textId="77777777" w:rsidR="004F79D2" w:rsidRDefault="00000000">
            <w:pPr>
              <w:spacing w:after="0" w:line="360" w:lineRule="auto"/>
              <w:jc w:val="center"/>
              <w:rPr>
                <w:lang w:eastAsia="ko-KR"/>
              </w:rPr>
            </w:pPr>
            <w:r>
              <w:rPr>
                <w:lang w:eastAsia="ko-KR"/>
              </w:rPr>
              <w:t>0.929 – 1.435</w:t>
            </w:r>
          </w:p>
        </w:tc>
        <w:tc>
          <w:tcPr>
            <w:tcW w:w="1134" w:type="dxa"/>
            <w:tcBorders>
              <w:top w:val="single" w:sz="4" w:space="0" w:color="auto"/>
            </w:tcBorders>
          </w:tcPr>
          <w:p w14:paraId="2EDBE495" w14:textId="77777777" w:rsidR="004F79D2" w:rsidRDefault="00000000">
            <w:pPr>
              <w:spacing w:after="0" w:line="360" w:lineRule="auto"/>
              <w:ind w:leftChars="11" w:left="24"/>
              <w:rPr>
                <w:lang w:eastAsia="ko-KR"/>
              </w:rPr>
            </w:pPr>
            <w:r>
              <w:rPr>
                <w:rFonts w:hint="eastAsia"/>
                <w:lang w:eastAsia="ko-KR"/>
              </w:rPr>
              <w:t>0.194</w:t>
            </w:r>
          </w:p>
        </w:tc>
      </w:tr>
      <w:tr w:rsidR="004F79D2" w14:paraId="011BF57F" w14:textId="77777777">
        <w:tc>
          <w:tcPr>
            <w:tcW w:w="2694" w:type="dxa"/>
          </w:tcPr>
          <w:p w14:paraId="6C6DDD9B" w14:textId="77777777" w:rsidR="004F79D2" w:rsidRDefault="00000000">
            <w:pPr>
              <w:spacing w:after="0" w:line="360" w:lineRule="auto"/>
              <w:jc w:val="center"/>
              <w:rPr>
                <w:b/>
                <w:bCs/>
                <w:lang w:eastAsia="ko-KR"/>
              </w:rPr>
            </w:pPr>
            <w:r>
              <w:rPr>
                <w:b/>
                <w:bCs/>
                <w:lang w:eastAsia="ko-KR"/>
              </w:rPr>
              <w:t>Age</w:t>
            </w:r>
          </w:p>
        </w:tc>
        <w:tc>
          <w:tcPr>
            <w:tcW w:w="1302" w:type="dxa"/>
          </w:tcPr>
          <w:p w14:paraId="4DDB6697" w14:textId="77777777" w:rsidR="004F79D2" w:rsidRDefault="00000000">
            <w:pPr>
              <w:spacing w:after="0" w:line="360" w:lineRule="auto"/>
              <w:jc w:val="center"/>
              <w:rPr>
                <w:b/>
                <w:bCs/>
                <w:lang w:eastAsia="ko-KR"/>
              </w:rPr>
            </w:pPr>
            <w:r>
              <w:rPr>
                <w:rFonts w:hint="eastAsia"/>
                <w:b/>
                <w:bCs/>
                <w:lang w:eastAsia="ko-KR"/>
              </w:rPr>
              <w:t>0.028</w:t>
            </w:r>
          </w:p>
        </w:tc>
        <w:tc>
          <w:tcPr>
            <w:tcW w:w="2241" w:type="dxa"/>
          </w:tcPr>
          <w:p w14:paraId="74FB7C41" w14:textId="77777777" w:rsidR="004F79D2" w:rsidRDefault="00000000">
            <w:pPr>
              <w:spacing w:after="0" w:line="360" w:lineRule="auto"/>
              <w:jc w:val="center"/>
              <w:rPr>
                <w:b/>
                <w:bCs/>
                <w:lang w:eastAsia="ko-KR"/>
              </w:rPr>
            </w:pPr>
            <w:r>
              <w:rPr>
                <w:rFonts w:hint="eastAsia"/>
                <w:b/>
                <w:bCs/>
                <w:lang w:eastAsia="ko-KR"/>
              </w:rPr>
              <w:t>1.029</w:t>
            </w:r>
          </w:p>
        </w:tc>
        <w:tc>
          <w:tcPr>
            <w:tcW w:w="1701" w:type="dxa"/>
          </w:tcPr>
          <w:p w14:paraId="6EDABBCD" w14:textId="77777777" w:rsidR="004F79D2" w:rsidRDefault="00000000">
            <w:pPr>
              <w:spacing w:after="0" w:line="360" w:lineRule="auto"/>
              <w:jc w:val="center"/>
              <w:rPr>
                <w:b/>
                <w:bCs/>
                <w:lang w:eastAsia="ko-KR"/>
              </w:rPr>
            </w:pPr>
            <w:r>
              <w:rPr>
                <w:b/>
                <w:bCs/>
                <w:lang w:eastAsia="ko-KR"/>
              </w:rPr>
              <w:t>1.012 – 1.046</w:t>
            </w:r>
          </w:p>
        </w:tc>
        <w:tc>
          <w:tcPr>
            <w:tcW w:w="1134" w:type="dxa"/>
          </w:tcPr>
          <w:p w14:paraId="5863A0C8" w14:textId="77777777" w:rsidR="004F79D2" w:rsidRDefault="00000000">
            <w:pPr>
              <w:spacing w:after="0" w:line="360" w:lineRule="auto"/>
              <w:ind w:leftChars="11" w:left="24"/>
              <w:rPr>
                <w:b/>
                <w:bCs/>
                <w:lang w:eastAsia="ko-KR"/>
              </w:rPr>
            </w:pPr>
            <w:r>
              <w:rPr>
                <w:rFonts w:hint="eastAsia"/>
                <w:b/>
                <w:bCs/>
                <w:lang w:eastAsia="ko-KR"/>
              </w:rPr>
              <w:t>0.001**</w:t>
            </w:r>
          </w:p>
        </w:tc>
      </w:tr>
      <w:tr w:rsidR="004F79D2" w14:paraId="593338E5" w14:textId="77777777">
        <w:tc>
          <w:tcPr>
            <w:tcW w:w="2694" w:type="dxa"/>
          </w:tcPr>
          <w:p w14:paraId="28A5BEA3" w14:textId="77777777" w:rsidR="004F79D2" w:rsidRDefault="00000000">
            <w:pPr>
              <w:spacing w:after="0" w:line="360" w:lineRule="auto"/>
              <w:rPr>
                <w:rFonts w:eastAsia="Malgun Gothic"/>
                <w:lang w:eastAsia="ko-KR"/>
              </w:rPr>
            </w:pPr>
            <w:r>
              <w:rPr>
                <w:rFonts w:eastAsia="Malgun Gothic" w:hint="eastAsia"/>
                <w:lang w:eastAsia="ko-KR"/>
              </w:rPr>
              <w:t>G</w:t>
            </w:r>
            <w:r>
              <w:rPr>
                <w:rFonts w:eastAsia="Malgun Gothic"/>
                <w:lang w:eastAsia="ko-KR"/>
              </w:rPr>
              <w:t>ender</w:t>
            </w:r>
          </w:p>
        </w:tc>
        <w:tc>
          <w:tcPr>
            <w:tcW w:w="1302" w:type="dxa"/>
          </w:tcPr>
          <w:p w14:paraId="798F4137" w14:textId="77777777" w:rsidR="004F79D2" w:rsidRDefault="004F79D2">
            <w:pPr>
              <w:spacing w:after="0" w:line="360" w:lineRule="auto"/>
              <w:jc w:val="center"/>
              <w:rPr>
                <w:lang w:eastAsia="ko-KR"/>
              </w:rPr>
            </w:pPr>
          </w:p>
        </w:tc>
        <w:tc>
          <w:tcPr>
            <w:tcW w:w="2241" w:type="dxa"/>
          </w:tcPr>
          <w:p w14:paraId="07C5C3B2" w14:textId="77777777" w:rsidR="004F79D2" w:rsidRDefault="004F79D2">
            <w:pPr>
              <w:spacing w:after="0" w:line="360" w:lineRule="auto"/>
              <w:jc w:val="center"/>
              <w:rPr>
                <w:lang w:eastAsia="ko-KR"/>
              </w:rPr>
            </w:pPr>
          </w:p>
        </w:tc>
        <w:tc>
          <w:tcPr>
            <w:tcW w:w="1701" w:type="dxa"/>
          </w:tcPr>
          <w:p w14:paraId="48F14454" w14:textId="77777777" w:rsidR="004F79D2" w:rsidRDefault="004F79D2">
            <w:pPr>
              <w:spacing w:after="0" w:line="360" w:lineRule="auto"/>
              <w:jc w:val="center"/>
              <w:rPr>
                <w:lang w:eastAsia="ko-KR"/>
              </w:rPr>
            </w:pPr>
          </w:p>
        </w:tc>
        <w:tc>
          <w:tcPr>
            <w:tcW w:w="1134" w:type="dxa"/>
          </w:tcPr>
          <w:p w14:paraId="6AD71AFC" w14:textId="77777777" w:rsidR="004F79D2" w:rsidRDefault="004F79D2">
            <w:pPr>
              <w:spacing w:after="0" w:line="360" w:lineRule="auto"/>
              <w:ind w:leftChars="11" w:left="24"/>
              <w:rPr>
                <w:lang w:eastAsia="ko-KR"/>
              </w:rPr>
            </w:pPr>
          </w:p>
        </w:tc>
      </w:tr>
      <w:tr w:rsidR="004F79D2" w14:paraId="640D1163" w14:textId="77777777">
        <w:tc>
          <w:tcPr>
            <w:tcW w:w="2694" w:type="dxa"/>
          </w:tcPr>
          <w:p w14:paraId="1D1A9311" w14:textId="77777777" w:rsidR="004F79D2" w:rsidRDefault="00000000">
            <w:pPr>
              <w:spacing w:after="0" w:line="360" w:lineRule="auto"/>
              <w:jc w:val="center"/>
              <w:rPr>
                <w:rFonts w:eastAsia="Malgun Gothic"/>
                <w:lang w:eastAsia="ko-KR"/>
              </w:rPr>
            </w:pPr>
            <w:r>
              <w:rPr>
                <w:rFonts w:eastAsia="Malgun Gothic" w:hint="eastAsia"/>
                <w:lang w:eastAsia="ko-KR"/>
              </w:rPr>
              <w:t>F</w:t>
            </w:r>
            <w:r>
              <w:rPr>
                <w:rFonts w:eastAsia="Malgun Gothic"/>
                <w:lang w:eastAsia="ko-KR"/>
              </w:rPr>
              <w:t>emale</w:t>
            </w:r>
          </w:p>
        </w:tc>
        <w:tc>
          <w:tcPr>
            <w:tcW w:w="1302" w:type="dxa"/>
          </w:tcPr>
          <w:p w14:paraId="1F88BFE8" w14:textId="77777777" w:rsidR="004F79D2" w:rsidRDefault="004F79D2">
            <w:pPr>
              <w:spacing w:after="0" w:line="360" w:lineRule="auto"/>
              <w:jc w:val="center"/>
              <w:rPr>
                <w:lang w:eastAsia="ko-KR"/>
              </w:rPr>
            </w:pPr>
          </w:p>
        </w:tc>
        <w:tc>
          <w:tcPr>
            <w:tcW w:w="2241" w:type="dxa"/>
          </w:tcPr>
          <w:p w14:paraId="5C36DAC1" w14:textId="77777777" w:rsidR="004F79D2" w:rsidRDefault="00000000">
            <w:pPr>
              <w:spacing w:after="0" w:line="360" w:lineRule="auto"/>
              <w:jc w:val="center"/>
              <w:rPr>
                <w:rFonts w:eastAsia="Malgun Gothic"/>
                <w:lang w:eastAsia="ko-KR"/>
              </w:rPr>
            </w:pPr>
            <w:r>
              <w:rPr>
                <w:rFonts w:eastAsia="Malgun Gothic" w:hint="eastAsia"/>
                <w:lang w:eastAsia="ko-KR"/>
              </w:rPr>
              <w:t>1</w:t>
            </w:r>
            <w:r>
              <w:rPr>
                <w:rFonts w:eastAsia="Malgun Gothic"/>
                <w:lang w:eastAsia="ko-KR"/>
              </w:rPr>
              <w:t>.000</w:t>
            </w:r>
          </w:p>
        </w:tc>
        <w:tc>
          <w:tcPr>
            <w:tcW w:w="1701" w:type="dxa"/>
          </w:tcPr>
          <w:p w14:paraId="3F731626" w14:textId="77777777" w:rsidR="004F79D2" w:rsidRDefault="004F79D2">
            <w:pPr>
              <w:spacing w:after="0" w:line="360" w:lineRule="auto"/>
              <w:jc w:val="center"/>
              <w:rPr>
                <w:lang w:eastAsia="ko-KR"/>
              </w:rPr>
            </w:pPr>
          </w:p>
        </w:tc>
        <w:tc>
          <w:tcPr>
            <w:tcW w:w="1134" w:type="dxa"/>
          </w:tcPr>
          <w:p w14:paraId="3D258932" w14:textId="77777777" w:rsidR="004F79D2" w:rsidRDefault="004F79D2">
            <w:pPr>
              <w:spacing w:after="0" w:line="360" w:lineRule="auto"/>
              <w:ind w:leftChars="11" w:left="24"/>
              <w:rPr>
                <w:lang w:eastAsia="ko-KR"/>
              </w:rPr>
            </w:pPr>
          </w:p>
        </w:tc>
      </w:tr>
      <w:tr w:rsidR="004F79D2" w14:paraId="5EE99F2A" w14:textId="77777777">
        <w:tc>
          <w:tcPr>
            <w:tcW w:w="2694" w:type="dxa"/>
          </w:tcPr>
          <w:p w14:paraId="6460F514" w14:textId="77777777" w:rsidR="004F79D2" w:rsidRDefault="00000000">
            <w:pPr>
              <w:spacing w:after="0" w:line="360" w:lineRule="auto"/>
              <w:jc w:val="center"/>
              <w:rPr>
                <w:lang w:eastAsia="ko-KR"/>
              </w:rPr>
            </w:pPr>
            <w:r>
              <w:rPr>
                <w:lang w:eastAsia="ko-KR"/>
              </w:rPr>
              <w:t>Male</w:t>
            </w:r>
          </w:p>
        </w:tc>
        <w:tc>
          <w:tcPr>
            <w:tcW w:w="1302" w:type="dxa"/>
          </w:tcPr>
          <w:p w14:paraId="76A6F29A" w14:textId="77777777" w:rsidR="004F79D2" w:rsidRDefault="00000000">
            <w:pPr>
              <w:spacing w:after="0" w:line="360" w:lineRule="auto"/>
              <w:jc w:val="center"/>
              <w:rPr>
                <w:lang w:eastAsia="ko-KR"/>
              </w:rPr>
            </w:pPr>
            <w:r>
              <w:rPr>
                <w:rFonts w:hint="eastAsia"/>
                <w:lang w:eastAsia="ko-KR"/>
              </w:rPr>
              <w:t>-0.279</w:t>
            </w:r>
          </w:p>
        </w:tc>
        <w:tc>
          <w:tcPr>
            <w:tcW w:w="2241" w:type="dxa"/>
          </w:tcPr>
          <w:p w14:paraId="7DB60530" w14:textId="77777777" w:rsidR="004F79D2" w:rsidRDefault="00000000">
            <w:pPr>
              <w:spacing w:after="0" w:line="360" w:lineRule="auto"/>
              <w:jc w:val="center"/>
              <w:rPr>
                <w:lang w:eastAsia="ko-KR"/>
              </w:rPr>
            </w:pPr>
            <w:r>
              <w:rPr>
                <w:rFonts w:hint="eastAsia"/>
                <w:lang w:eastAsia="ko-KR"/>
              </w:rPr>
              <w:t>0.757</w:t>
            </w:r>
          </w:p>
        </w:tc>
        <w:tc>
          <w:tcPr>
            <w:tcW w:w="1701" w:type="dxa"/>
          </w:tcPr>
          <w:p w14:paraId="4AF1FD65" w14:textId="77777777" w:rsidR="004F79D2" w:rsidRDefault="00000000">
            <w:pPr>
              <w:spacing w:after="0" w:line="360" w:lineRule="auto"/>
              <w:jc w:val="center"/>
              <w:rPr>
                <w:lang w:eastAsia="ko-KR"/>
              </w:rPr>
            </w:pPr>
            <w:r>
              <w:rPr>
                <w:lang w:eastAsia="ko-KR"/>
              </w:rPr>
              <w:t>0.529 – 1.083</w:t>
            </w:r>
          </w:p>
        </w:tc>
        <w:tc>
          <w:tcPr>
            <w:tcW w:w="1134" w:type="dxa"/>
          </w:tcPr>
          <w:p w14:paraId="4092E861" w14:textId="77777777" w:rsidR="004F79D2" w:rsidRDefault="00000000">
            <w:pPr>
              <w:spacing w:after="0" w:line="360" w:lineRule="auto"/>
              <w:ind w:leftChars="11" w:left="24"/>
              <w:rPr>
                <w:lang w:eastAsia="ko-KR"/>
              </w:rPr>
            </w:pPr>
            <w:r>
              <w:rPr>
                <w:rFonts w:hint="eastAsia"/>
                <w:lang w:eastAsia="ko-KR"/>
              </w:rPr>
              <w:t>0.128</w:t>
            </w:r>
          </w:p>
        </w:tc>
      </w:tr>
      <w:tr w:rsidR="004F79D2" w14:paraId="2B25A4A4" w14:textId="77777777">
        <w:tc>
          <w:tcPr>
            <w:tcW w:w="2694" w:type="dxa"/>
          </w:tcPr>
          <w:p w14:paraId="438BE480" w14:textId="77777777" w:rsidR="004F79D2" w:rsidRDefault="00000000">
            <w:pPr>
              <w:spacing w:after="0" w:line="360" w:lineRule="auto"/>
              <w:rPr>
                <w:rFonts w:eastAsia="Malgun Gothic"/>
                <w:lang w:eastAsia="ko-KR"/>
              </w:rPr>
            </w:pPr>
            <w:r>
              <w:rPr>
                <w:rFonts w:eastAsia="Malgun Gothic" w:hint="eastAsia"/>
                <w:lang w:eastAsia="ko-KR"/>
              </w:rPr>
              <w:t>R</w:t>
            </w:r>
            <w:r>
              <w:rPr>
                <w:rFonts w:eastAsia="Malgun Gothic"/>
                <w:lang w:eastAsia="ko-KR"/>
              </w:rPr>
              <w:t>ace</w:t>
            </w:r>
          </w:p>
        </w:tc>
        <w:tc>
          <w:tcPr>
            <w:tcW w:w="1302" w:type="dxa"/>
          </w:tcPr>
          <w:p w14:paraId="68C9DEF6" w14:textId="77777777" w:rsidR="004F79D2" w:rsidRDefault="004F79D2">
            <w:pPr>
              <w:spacing w:after="0" w:line="360" w:lineRule="auto"/>
              <w:jc w:val="center"/>
              <w:rPr>
                <w:lang w:eastAsia="ko-KR"/>
              </w:rPr>
            </w:pPr>
          </w:p>
        </w:tc>
        <w:tc>
          <w:tcPr>
            <w:tcW w:w="2241" w:type="dxa"/>
          </w:tcPr>
          <w:p w14:paraId="237B62C1" w14:textId="77777777" w:rsidR="004F79D2" w:rsidRDefault="004F79D2">
            <w:pPr>
              <w:spacing w:after="0" w:line="360" w:lineRule="auto"/>
              <w:jc w:val="center"/>
              <w:rPr>
                <w:lang w:eastAsia="ko-KR"/>
              </w:rPr>
            </w:pPr>
          </w:p>
        </w:tc>
        <w:tc>
          <w:tcPr>
            <w:tcW w:w="1701" w:type="dxa"/>
          </w:tcPr>
          <w:p w14:paraId="4F88425B" w14:textId="77777777" w:rsidR="004F79D2" w:rsidRDefault="004F79D2">
            <w:pPr>
              <w:spacing w:after="0" w:line="360" w:lineRule="auto"/>
              <w:jc w:val="center"/>
              <w:rPr>
                <w:lang w:eastAsia="ko-KR"/>
              </w:rPr>
            </w:pPr>
          </w:p>
        </w:tc>
        <w:tc>
          <w:tcPr>
            <w:tcW w:w="1134" w:type="dxa"/>
          </w:tcPr>
          <w:p w14:paraId="39667866" w14:textId="77777777" w:rsidR="004F79D2" w:rsidRDefault="004F79D2">
            <w:pPr>
              <w:spacing w:after="0" w:line="360" w:lineRule="auto"/>
              <w:ind w:leftChars="11" w:left="24"/>
              <w:rPr>
                <w:lang w:eastAsia="ko-KR"/>
              </w:rPr>
            </w:pPr>
          </w:p>
        </w:tc>
      </w:tr>
      <w:tr w:rsidR="004F79D2" w14:paraId="54426ABC" w14:textId="77777777">
        <w:tc>
          <w:tcPr>
            <w:tcW w:w="2694" w:type="dxa"/>
          </w:tcPr>
          <w:p w14:paraId="5E29FB46" w14:textId="77777777" w:rsidR="004F79D2" w:rsidRDefault="00000000">
            <w:pPr>
              <w:spacing w:after="0" w:line="360" w:lineRule="auto"/>
              <w:jc w:val="center"/>
              <w:rPr>
                <w:rFonts w:eastAsia="Malgun Gothic"/>
                <w:lang w:eastAsia="ko-KR"/>
              </w:rPr>
            </w:pPr>
            <w:r>
              <w:rPr>
                <w:rFonts w:eastAsia="Malgun Gothic" w:hint="eastAsia"/>
                <w:lang w:eastAsia="ko-KR"/>
              </w:rPr>
              <w:t>O</w:t>
            </w:r>
            <w:r>
              <w:rPr>
                <w:rFonts w:eastAsia="Malgun Gothic"/>
                <w:lang w:eastAsia="ko-KR"/>
              </w:rPr>
              <w:t>thers</w:t>
            </w:r>
          </w:p>
        </w:tc>
        <w:tc>
          <w:tcPr>
            <w:tcW w:w="1302" w:type="dxa"/>
          </w:tcPr>
          <w:p w14:paraId="0B998227" w14:textId="77777777" w:rsidR="004F79D2" w:rsidRDefault="004F79D2">
            <w:pPr>
              <w:spacing w:after="0" w:line="360" w:lineRule="auto"/>
              <w:jc w:val="center"/>
              <w:rPr>
                <w:lang w:eastAsia="ko-KR"/>
              </w:rPr>
            </w:pPr>
          </w:p>
        </w:tc>
        <w:tc>
          <w:tcPr>
            <w:tcW w:w="2241" w:type="dxa"/>
          </w:tcPr>
          <w:p w14:paraId="1B22BDDB" w14:textId="77777777" w:rsidR="004F79D2" w:rsidRDefault="00000000">
            <w:pPr>
              <w:spacing w:after="0" w:line="360" w:lineRule="auto"/>
              <w:jc w:val="center"/>
              <w:rPr>
                <w:rFonts w:eastAsia="Malgun Gothic"/>
                <w:lang w:eastAsia="ko-KR"/>
              </w:rPr>
            </w:pPr>
            <w:r>
              <w:rPr>
                <w:rFonts w:eastAsia="Malgun Gothic" w:hint="eastAsia"/>
                <w:lang w:eastAsia="ko-KR"/>
              </w:rPr>
              <w:t>1</w:t>
            </w:r>
            <w:r>
              <w:rPr>
                <w:rFonts w:eastAsia="Malgun Gothic"/>
                <w:lang w:eastAsia="ko-KR"/>
              </w:rPr>
              <w:t>.000</w:t>
            </w:r>
          </w:p>
        </w:tc>
        <w:tc>
          <w:tcPr>
            <w:tcW w:w="1701" w:type="dxa"/>
          </w:tcPr>
          <w:p w14:paraId="1EDA2A11" w14:textId="77777777" w:rsidR="004F79D2" w:rsidRDefault="004F79D2">
            <w:pPr>
              <w:spacing w:after="0" w:line="360" w:lineRule="auto"/>
              <w:jc w:val="center"/>
              <w:rPr>
                <w:lang w:eastAsia="ko-KR"/>
              </w:rPr>
            </w:pPr>
          </w:p>
        </w:tc>
        <w:tc>
          <w:tcPr>
            <w:tcW w:w="1134" w:type="dxa"/>
          </w:tcPr>
          <w:p w14:paraId="328C87CC" w14:textId="77777777" w:rsidR="004F79D2" w:rsidRDefault="004F79D2">
            <w:pPr>
              <w:spacing w:after="0" w:line="360" w:lineRule="auto"/>
              <w:ind w:leftChars="11" w:left="24"/>
              <w:rPr>
                <w:lang w:eastAsia="ko-KR"/>
              </w:rPr>
            </w:pPr>
          </w:p>
        </w:tc>
      </w:tr>
      <w:tr w:rsidR="004F79D2" w14:paraId="78FEBCCC" w14:textId="77777777">
        <w:tc>
          <w:tcPr>
            <w:tcW w:w="2694" w:type="dxa"/>
          </w:tcPr>
          <w:p w14:paraId="13058F08" w14:textId="77777777" w:rsidR="004F79D2" w:rsidRDefault="00000000">
            <w:pPr>
              <w:spacing w:after="0" w:line="360" w:lineRule="auto"/>
              <w:jc w:val="center"/>
              <w:rPr>
                <w:lang w:eastAsia="ko-KR"/>
              </w:rPr>
            </w:pPr>
            <w:r>
              <w:rPr>
                <w:lang w:eastAsia="ko-KR"/>
              </w:rPr>
              <w:t>Black</w:t>
            </w:r>
          </w:p>
        </w:tc>
        <w:tc>
          <w:tcPr>
            <w:tcW w:w="1302" w:type="dxa"/>
          </w:tcPr>
          <w:p w14:paraId="574CEC7D" w14:textId="77777777" w:rsidR="004F79D2" w:rsidRDefault="00000000">
            <w:pPr>
              <w:spacing w:after="0" w:line="360" w:lineRule="auto"/>
              <w:jc w:val="center"/>
              <w:rPr>
                <w:lang w:eastAsia="ko-KR"/>
              </w:rPr>
            </w:pPr>
            <w:r>
              <w:rPr>
                <w:rFonts w:hint="eastAsia"/>
                <w:lang w:eastAsia="ko-KR"/>
              </w:rPr>
              <w:t>-0.011</w:t>
            </w:r>
          </w:p>
        </w:tc>
        <w:tc>
          <w:tcPr>
            <w:tcW w:w="2241" w:type="dxa"/>
          </w:tcPr>
          <w:p w14:paraId="3D19554C" w14:textId="77777777" w:rsidR="004F79D2" w:rsidRDefault="00000000">
            <w:pPr>
              <w:spacing w:after="0" w:line="360" w:lineRule="auto"/>
              <w:jc w:val="center"/>
              <w:rPr>
                <w:lang w:eastAsia="ko-KR"/>
              </w:rPr>
            </w:pPr>
            <w:r>
              <w:rPr>
                <w:rFonts w:hint="eastAsia"/>
                <w:lang w:eastAsia="ko-KR"/>
              </w:rPr>
              <w:t>0.989</w:t>
            </w:r>
          </w:p>
        </w:tc>
        <w:tc>
          <w:tcPr>
            <w:tcW w:w="1701" w:type="dxa"/>
          </w:tcPr>
          <w:p w14:paraId="0FEA0EF1" w14:textId="77777777" w:rsidR="004F79D2" w:rsidRDefault="00000000">
            <w:pPr>
              <w:spacing w:after="0" w:line="360" w:lineRule="auto"/>
              <w:jc w:val="center"/>
              <w:rPr>
                <w:lang w:eastAsia="ko-KR"/>
              </w:rPr>
            </w:pPr>
            <w:r>
              <w:rPr>
                <w:lang w:eastAsia="ko-KR"/>
              </w:rPr>
              <w:t>0.327 – 2.989</w:t>
            </w:r>
          </w:p>
        </w:tc>
        <w:tc>
          <w:tcPr>
            <w:tcW w:w="1134" w:type="dxa"/>
          </w:tcPr>
          <w:p w14:paraId="214BEE39" w14:textId="77777777" w:rsidR="004F79D2" w:rsidRDefault="00000000">
            <w:pPr>
              <w:spacing w:after="0" w:line="360" w:lineRule="auto"/>
              <w:ind w:leftChars="11" w:left="24"/>
              <w:rPr>
                <w:lang w:eastAsia="ko-KR"/>
              </w:rPr>
            </w:pPr>
            <w:r>
              <w:rPr>
                <w:rFonts w:hint="eastAsia"/>
                <w:lang w:eastAsia="ko-KR"/>
              </w:rPr>
              <w:t>0.985</w:t>
            </w:r>
          </w:p>
        </w:tc>
      </w:tr>
      <w:tr w:rsidR="004F79D2" w14:paraId="5076F9F7" w14:textId="77777777">
        <w:tc>
          <w:tcPr>
            <w:tcW w:w="2694" w:type="dxa"/>
          </w:tcPr>
          <w:p w14:paraId="5F9DD1DF" w14:textId="77777777" w:rsidR="004F79D2" w:rsidRDefault="00000000">
            <w:pPr>
              <w:spacing w:after="0" w:line="360" w:lineRule="auto"/>
              <w:jc w:val="center"/>
              <w:rPr>
                <w:lang w:eastAsia="ko-KR"/>
              </w:rPr>
            </w:pPr>
            <w:r>
              <w:rPr>
                <w:lang w:eastAsia="ko-KR"/>
              </w:rPr>
              <w:t>White</w:t>
            </w:r>
          </w:p>
        </w:tc>
        <w:tc>
          <w:tcPr>
            <w:tcW w:w="1302" w:type="dxa"/>
          </w:tcPr>
          <w:p w14:paraId="44894A47" w14:textId="77777777" w:rsidR="004F79D2" w:rsidRDefault="00000000">
            <w:pPr>
              <w:spacing w:after="0" w:line="360" w:lineRule="auto"/>
              <w:jc w:val="center"/>
              <w:rPr>
                <w:lang w:eastAsia="ko-KR"/>
              </w:rPr>
            </w:pPr>
            <w:r>
              <w:rPr>
                <w:rFonts w:hint="eastAsia"/>
                <w:lang w:eastAsia="ko-KR"/>
              </w:rPr>
              <w:t>-0.378</w:t>
            </w:r>
          </w:p>
        </w:tc>
        <w:tc>
          <w:tcPr>
            <w:tcW w:w="2241" w:type="dxa"/>
          </w:tcPr>
          <w:p w14:paraId="61F35FB5" w14:textId="77777777" w:rsidR="004F79D2" w:rsidRDefault="00000000">
            <w:pPr>
              <w:spacing w:after="0" w:line="360" w:lineRule="auto"/>
              <w:jc w:val="center"/>
              <w:rPr>
                <w:lang w:eastAsia="ko-KR"/>
              </w:rPr>
            </w:pPr>
            <w:r>
              <w:rPr>
                <w:rFonts w:hint="eastAsia"/>
                <w:lang w:eastAsia="ko-KR"/>
              </w:rPr>
              <w:t>0.685</w:t>
            </w:r>
          </w:p>
        </w:tc>
        <w:tc>
          <w:tcPr>
            <w:tcW w:w="1701" w:type="dxa"/>
          </w:tcPr>
          <w:p w14:paraId="50AB7B65" w14:textId="77777777" w:rsidR="004F79D2" w:rsidRDefault="00000000">
            <w:pPr>
              <w:spacing w:after="0" w:line="360" w:lineRule="auto"/>
              <w:jc w:val="center"/>
              <w:rPr>
                <w:lang w:eastAsia="ko-KR"/>
              </w:rPr>
            </w:pPr>
            <w:r>
              <w:rPr>
                <w:lang w:eastAsia="ko-KR"/>
              </w:rPr>
              <w:t>0.251 – 1.871</w:t>
            </w:r>
          </w:p>
        </w:tc>
        <w:tc>
          <w:tcPr>
            <w:tcW w:w="1134" w:type="dxa"/>
          </w:tcPr>
          <w:p w14:paraId="5DA9A6F5" w14:textId="77777777" w:rsidR="004F79D2" w:rsidRDefault="00000000">
            <w:pPr>
              <w:spacing w:after="0" w:line="360" w:lineRule="auto"/>
              <w:ind w:leftChars="11" w:left="24"/>
              <w:rPr>
                <w:lang w:eastAsia="ko-KR"/>
              </w:rPr>
            </w:pPr>
            <w:r>
              <w:rPr>
                <w:rFonts w:hint="eastAsia"/>
                <w:lang w:eastAsia="ko-KR"/>
              </w:rPr>
              <w:t>0.461</w:t>
            </w:r>
          </w:p>
        </w:tc>
      </w:tr>
      <w:tr w:rsidR="004F79D2" w14:paraId="115A5375" w14:textId="77777777">
        <w:tc>
          <w:tcPr>
            <w:tcW w:w="2694" w:type="dxa"/>
          </w:tcPr>
          <w:p w14:paraId="7F606752" w14:textId="77777777" w:rsidR="004F79D2" w:rsidRDefault="00000000">
            <w:pPr>
              <w:spacing w:after="0" w:line="360" w:lineRule="auto"/>
              <w:rPr>
                <w:rFonts w:eastAsia="Malgun Gothic"/>
                <w:lang w:eastAsia="ko-KR"/>
              </w:rPr>
            </w:pPr>
            <w:r>
              <w:rPr>
                <w:rFonts w:eastAsia="Malgun Gothic" w:hint="eastAsia"/>
                <w:lang w:eastAsia="ko-KR"/>
              </w:rPr>
              <w:t>S</w:t>
            </w:r>
            <w:r>
              <w:rPr>
                <w:rFonts w:eastAsia="Malgun Gothic"/>
                <w:lang w:eastAsia="ko-KR"/>
              </w:rPr>
              <w:t>tage</w:t>
            </w:r>
          </w:p>
        </w:tc>
        <w:tc>
          <w:tcPr>
            <w:tcW w:w="1302" w:type="dxa"/>
          </w:tcPr>
          <w:p w14:paraId="3068B8E4" w14:textId="77777777" w:rsidR="004F79D2" w:rsidRDefault="004F79D2">
            <w:pPr>
              <w:spacing w:after="0" w:line="360" w:lineRule="auto"/>
              <w:jc w:val="center"/>
              <w:rPr>
                <w:lang w:eastAsia="ko-KR"/>
              </w:rPr>
            </w:pPr>
          </w:p>
        </w:tc>
        <w:tc>
          <w:tcPr>
            <w:tcW w:w="2241" w:type="dxa"/>
          </w:tcPr>
          <w:p w14:paraId="3C89BF4C" w14:textId="77777777" w:rsidR="004F79D2" w:rsidRDefault="004F79D2">
            <w:pPr>
              <w:spacing w:after="0" w:line="360" w:lineRule="auto"/>
              <w:jc w:val="center"/>
              <w:rPr>
                <w:lang w:eastAsia="ko-KR"/>
              </w:rPr>
            </w:pPr>
          </w:p>
        </w:tc>
        <w:tc>
          <w:tcPr>
            <w:tcW w:w="1701" w:type="dxa"/>
          </w:tcPr>
          <w:p w14:paraId="0B7C907E" w14:textId="77777777" w:rsidR="004F79D2" w:rsidRDefault="004F79D2">
            <w:pPr>
              <w:spacing w:after="0" w:line="360" w:lineRule="auto"/>
              <w:jc w:val="center"/>
              <w:rPr>
                <w:lang w:eastAsia="ko-KR"/>
              </w:rPr>
            </w:pPr>
          </w:p>
        </w:tc>
        <w:tc>
          <w:tcPr>
            <w:tcW w:w="1134" w:type="dxa"/>
          </w:tcPr>
          <w:p w14:paraId="44BFE8FF" w14:textId="77777777" w:rsidR="004F79D2" w:rsidRDefault="004F79D2">
            <w:pPr>
              <w:spacing w:after="0" w:line="360" w:lineRule="auto"/>
              <w:ind w:leftChars="11" w:left="24"/>
              <w:rPr>
                <w:lang w:eastAsia="ko-KR"/>
              </w:rPr>
            </w:pPr>
          </w:p>
        </w:tc>
      </w:tr>
      <w:tr w:rsidR="004F79D2" w14:paraId="3E7C81D0" w14:textId="77777777">
        <w:tc>
          <w:tcPr>
            <w:tcW w:w="2694" w:type="dxa"/>
          </w:tcPr>
          <w:p w14:paraId="51407AA8" w14:textId="77777777" w:rsidR="004F79D2" w:rsidRDefault="00000000">
            <w:pPr>
              <w:spacing w:after="0" w:line="360" w:lineRule="auto"/>
              <w:jc w:val="center"/>
              <w:rPr>
                <w:rFonts w:eastAsia="Malgun Gothic"/>
                <w:lang w:eastAsia="ko-KR"/>
              </w:rPr>
            </w:pPr>
            <w:r>
              <w:rPr>
                <w:rFonts w:eastAsia="Malgun Gothic" w:hint="eastAsia"/>
                <w:lang w:eastAsia="ko-KR"/>
              </w:rPr>
              <w:t>S</w:t>
            </w:r>
            <w:r>
              <w:rPr>
                <w:rFonts w:eastAsia="Malgun Gothic"/>
                <w:lang w:eastAsia="ko-KR"/>
              </w:rPr>
              <w:t>tage 1</w:t>
            </w:r>
          </w:p>
        </w:tc>
        <w:tc>
          <w:tcPr>
            <w:tcW w:w="1302" w:type="dxa"/>
          </w:tcPr>
          <w:p w14:paraId="31AE5FFD" w14:textId="77777777" w:rsidR="004F79D2" w:rsidRDefault="004F79D2">
            <w:pPr>
              <w:spacing w:after="0" w:line="360" w:lineRule="auto"/>
              <w:jc w:val="center"/>
              <w:rPr>
                <w:lang w:eastAsia="ko-KR"/>
              </w:rPr>
            </w:pPr>
          </w:p>
        </w:tc>
        <w:tc>
          <w:tcPr>
            <w:tcW w:w="2241" w:type="dxa"/>
          </w:tcPr>
          <w:p w14:paraId="09A54867" w14:textId="77777777" w:rsidR="004F79D2" w:rsidRDefault="00000000">
            <w:pPr>
              <w:spacing w:after="0" w:line="360" w:lineRule="auto"/>
              <w:jc w:val="center"/>
              <w:rPr>
                <w:rFonts w:eastAsia="Malgun Gothic"/>
                <w:lang w:eastAsia="ko-KR"/>
              </w:rPr>
            </w:pPr>
            <w:r>
              <w:rPr>
                <w:rFonts w:eastAsia="Malgun Gothic" w:hint="eastAsia"/>
                <w:lang w:eastAsia="ko-KR"/>
              </w:rPr>
              <w:t>1</w:t>
            </w:r>
            <w:r>
              <w:rPr>
                <w:rFonts w:eastAsia="Malgun Gothic"/>
                <w:lang w:eastAsia="ko-KR"/>
              </w:rPr>
              <w:t>.000</w:t>
            </w:r>
          </w:p>
        </w:tc>
        <w:tc>
          <w:tcPr>
            <w:tcW w:w="1701" w:type="dxa"/>
          </w:tcPr>
          <w:p w14:paraId="24D74294" w14:textId="77777777" w:rsidR="004F79D2" w:rsidRDefault="004F79D2">
            <w:pPr>
              <w:spacing w:after="0" w:line="360" w:lineRule="auto"/>
              <w:jc w:val="center"/>
              <w:rPr>
                <w:lang w:eastAsia="ko-KR"/>
              </w:rPr>
            </w:pPr>
          </w:p>
        </w:tc>
        <w:tc>
          <w:tcPr>
            <w:tcW w:w="1134" w:type="dxa"/>
          </w:tcPr>
          <w:p w14:paraId="7121F337" w14:textId="77777777" w:rsidR="004F79D2" w:rsidRDefault="004F79D2">
            <w:pPr>
              <w:spacing w:after="0" w:line="360" w:lineRule="auto"/>
              <w:ind w:leftChars="11" w:left="24"/>
              <w:rPr>
                <w:lang w:eastAsia="ko-KR"/>
              </w:rPr>
            </w:pPr>
          </w:p>
        </w:tc>
      </w:tr>
      <w:tr w:rsidR="004F79D2" w14:paraId="05C3F8B4" w14:textId="77777777">
        <w:tc>
          <w:tcPr>
            <w:tcW w:w="2694" w:type="dxa"/>
          </w:tcPr>
          <w:p w14:paraId="498CD3B7" w14:textId="77777777" w:rsidR="004F79D2" w:rsidRDefault="00000000">
            <w:pPr>
              <w:spacing w:after="0" w:line="360" w:lineRule="auto"/>
              <w:jc w:val="center"/>
              <w:rPr>
                <w:lang w:eastAsia="ko-KR"/>
              </w:rPr>
            </w:pPr>
            <w:r>
              <w:rPr>
                <w:lang w:eastAsia="ko-KR"/>
              </w:rPr>
              <w:t>Stage 2</w:t>
            </w:r>
          </w:p>
        </w:tc>
        <w:tc>
          <w:tcPr>
            <w:tcW w:w="1302" w:type="dxa"/>
          </w:tcPr>
          <w:p w14:paraId="3AA2F470" w14:textId="77777777" w:rsidR="004F79D2" w:rsidRDefault="00000000">
            <w:pPr>
              <w:spacing w:after="0" w:line="360" w:lineRule="auto"/>
              <w:jc w:val="center"/>
              <w:rPr>
                <w:lang w:eastAsia="ko-KR"/>
              </w:rPr>
            </w:pPr>
            <w:r>
              <w:rPr>
                <w:rFonts w:hint="eastAsia"/>
                <w:lang w:eastAsia="ko-KR"/>
              </w:rPr>
              <w:t>0.363</w:t>
            </w:r>
          </w:p>
        </w:tc>
        <w:tc>
          <w:tcPr>
            <w:tcW w:w="2241" w:type="dxa"/>
          </w:tcPr>
          <w:p w14:paraId="1888482D" w14:textId="77777777" w:rsidR="004F79D2" w:rsidRDefault="00000000">
            <w:pPr>
              <w:spacing w:after="0" w:line="360" w:lineRule="auto"/>
              <w:jc w:val="center"/>
              <w:rPr>
                <w:lang w:eastAsia="ko-KR"/>
              </w:rPr>
            </w:pPr>
            <w:r>
              <w:rPr>
                <w:rFonts w:hint="eastAsia"/>
                <w:lang w:eastAsia="ko-KR"/>
              </w:rPr>
              <w:t>1.437</w:t>
            </w:r>
          </w:p>
        </w:tc>
        <w:tc>
          <w:tcPr>
            <w:tcW w:w="1701" w:type="dxa"/>
          </w:tcPr>
          <w:p w14:paraId="3F45B7DF" w14:textId="77777777" w:rsidR="004F79D2" w:rsidRDefault="00000000">
            <w:pPr>
              <w:spacing w:after="0" w:line="360" w:lineRule="auto"/>
              <w:jc w:val="center"/>
              <w:rPr>
                <w:lang w:eastAsia="ko-KR"/>
              </w:rPr>
            </w:pPr>
            <w:r>
              <w:rPr>
                <w:lang w:eastAsia="ko-KR"/>
              </w:rPr>
              <w:t>0.486 – 4.256</w:t>
            </w:r>
          </w:p>
        </w:tc>
        <w:tc>
          <w:tcPr>
            <w:tcW w:w="1134" w:type="dxa"/>
          </w:tcPr>
          <w:p w14:paraId="70ABB176" w14:textId="77777777" w:rsidR="004F79D2" w:rsidRDefault="00000000">
            <w:pPr>
              <w:spacing w:after="0" w:line="360" w:lineRule="auto"/>
              <w:ind w:leftChars="11" w:left="24"/>
              <w:rPr>
                <w:lang w:eastAsia="ko-KR"/>
              </w:rPr>
            </w:pPr>
            <w:r>
              <w:rPr>
                <w:rFonts w:hint="eastAsia"/>
                <w:lang w:eastAsia="ko-KR"/>
              </w:rPr>
              <w:t>0.512</w:t>
            </w:r>
          </w:p>
        </w:tc>
      </w:tr>
      <w:tr w:rsidR="004F79D2" w14:paraId="344604DE" w14:textId="77777777">
        <w:tc>
          <w:tcPr>
            <w:tcW w:w="2694" w:type="dxa"/>
          </w:tcPr>
          <w:p w14:paraId="4A28B62E" w14:textId="77777777" w:rsidR="004F79D2" w:rsidRDefault="00000000">
            <w:pPr>
              <w:spacing w:after="0" w:line="360" w:lineRule="auto"/>
              <w:jc w:val="center"/>
              <w:rPr>
                <w:lang w:eastAsia="ko-KR"/>
              </w:rPr>
            </w:pPr>
            <w:r>
              <w:rPr>
                <w:lang w:eastAsia="ko-KR"/>
              </w:rPr>
              <w:t>Stage 3</w:t>
            </w:r>
          </w:p>
        </w:tc>
        <w:tc>
          <w:tcPr>
            <w:tcW w:w="1302" w:type="dxa"/>
          </w:tcPr>
          <w:p w14:paraId="16E1E3AC" w14:textId="77777777" w:rsidR="004F79D2" w:rsidRDefault="00000000">
            <w:pPr>
              <w:spacing w:after="0" w:line="360" w:lineRule="auto"/>
              <w:jc w:val="center"/>
              <w:rPr>
                <w:lang w:eastAsia="ko-KR"/>
              </w:rPr>
            </w:pPr>
            <w:r>
              <w:rPr>
                <w:rFonts w:hint="eastAsia"/>
                <w:lang w:eastAsia="ko-KR"/>
              </w:rPr>
              <w:t>0.758</w:t>
            </w:r>
          </w:p>
        </w:tc>
        <w:tc>
          <w:tcPr>
            <w:tcW w:w="2241" w:type="dxa"/>
          </w:tcPr>
          <w:p w14:paraId="72E7F29B" w14:textId="77777777" w:rsidR="004F79D2" w:rsidRDefault="00000000">
            <w:pPr>
              <w:spacing w:after="0" w:line="360" w:lineRule="auto"/>
              <w:jc w:val="center"/>
              <w:rPr>
                <w:lang w:eastAsia="ko-KR"/>
              </w:rPr>
            </w:pPr>
            <w:r>
              <w:rPr>
                <w:rFonts w:hint="eastAsia"/>
                <w:lang w:eastAsia="ko-KR"/>
              </w:rPr>
              <w:t>2.134</w:t>
            </w:r>
          </w:p>
        </w:tc>
        <w:tc>
          <w:tcPr>
            <w:tcW w:w="1701" w:type="dxa"/>
          </w:tcPr>
          <w:p w14:paraId="47531C32" w14:textId="77777777" w:rsidR="004F79D2" w:rsidRDefault="00000000">
            <w:pPr>
              <w:spacing w:after="0" w:line="360" w:lineRule="auto"/>
              <w:jc w:val="center"/>
              <w:rPr>
                <w:lang w:eastAsia="ko-KR"/>
              </w:rPr>
            </w:pPr>
            <w:r>
              <w:rPr>
                <w:lang w:eastAsia="ko-KR"/>
              </w:rPr>
              <w:t>0.738 – 6.167</w:t>
            </w:r>
          </w:p>
        </w:tc>
        <w:tc>
          <w:tcPr>
            <w:tcW w:w="1134" w:type="dxa"/>
          </w:tcPr>
          <w:p w14:paraId="5A6D759E" w14:textId="77777777" w:rsidR="004F79D2" w:rsidRDefault="00000000">
            <w:pPr>
              <w:spacing w:after="0" w:line="360" w:lineRule="auto"/>
              <w:ind w:leftChars="11" w:left="24"/>
              <w:rPr>
                <w:lang w:eastAsia="ko-KR"/>
              </w:rPr>
            </w:pPr>
            <w:r>
              <w:rPr>
                <w:rFonts w:hint="eastAsia"/>
                <w:lang w:eastAsia="ko-KR"/>
              </w:rPr>
              <w:t>0.162</w:t>
            </w:r>
          </w:p>
        </w:tc>
      </w:tr>
      <w:tr w:rsidR="004F79D2" w14:paraId="6E669F40" w14:textId="77777777">
        <w:tc>
          <w:tcPr>
            <w:tcW w:w="2694" w:type="dxa"/>
          </w:tcPr>
          <w:p w14:paraId="7D3583A6" w14:textId="77777777" w:rsidR="004F79D2" w:rsidRDefault="00000000">
            <w:pPr>
              <w:spacing w:after="0" w:line="360" w:lineRule="auto"/>
              <w:jc w:val="center"/>
              <w:rPr>
                <w:b/>
                <w:bCs/>
                <w:lang w:eastAsia="ko-KR"/>
              </w:rPr>
            </w:pPr>
            <w:r>
              <w:rPr>
                <w:b/>
                <w:bCs/>
                <w:lang w:eastAsia="ko-KR"/>
              </w:rPr>
              <w:t>Stage 4</w:t>
            </w:r>
          </w:p>
        </w:tc>
        <w:tc>
          <w:tcPr>
            <w:tcW w:w="1302" w:type="dxa"/>
          </w:tcPr>
          <w:p w14:paraId="090870B1" w14:textId="77777777" w:rsidR="004F79D2" w:rsidRDefault="00000000">
            <w:pPr>
              <w:spacing w:after="0" w:line="360" w:lineRule="auto"/>
              <w:jc w:val="center"/>
              <w:rPr>
                <w:b/>
                <w:bCs/>
                <w:lang w:eastAsia="ko-KR"/>
              </w:rPr>
            </w:pPr>
            <w:r>
              <w:rPr>
                <w:rFonts w:hint="eastAsia"/>
                <w:b/>
                <w:bCs/>
                <w:lang w:eastAsia="ko-KR"/>
              </w:rPr>
              <w:t>1.16</w:t>
            </w:r>
          </w:p>
        </w:tc>
        <w:tc>
          <w:tcPr>
            <w:tcW w:w="2241" w:type="dxa"/>
          </w:tcPr>
          <w:p w14:paraId="23D7F3AB" w14:textId="77777777" w:rsidR="004F79D2" w:rsidRDefault="00000000">
            <w:pPr>
              <w:spacing w:after="0" w:line="360" w:lineRule="auto"/>
              <w:jc w:val="center"/>
              <w:rPr>
                <w:b/>
                <w:bCs/>
                <w:lang w:eastAsia="ko-KR"/>
              </w:rPr>
            </w:pPr>
            <w:r>
              <w:rPr>
                <w:rFonts w:hint="eastAsia"/>
                <w:b/>
                <w:bCs/>
                <w:lang w:eastAsia="ko-KR"/>
              </w:rPr>
              <w:t>3.190</w:t>
            </w:r>
          </w:p>
        </w:tc>
        <w:tc>
          <w:tcPr>
            <w:tcW w:w="1701" w:type="dxa"/>
          </w:tcPr>
          <w:p w14:paraId="2EABB7E5" w14:textId="77777777" w:rsidR="004F79D2" w:rsidRDefault="00000000">
            <w:pPr>
              <w:spacing w:after="0" w:line="360" w:lineRule="auto"/>
              <w:jc w:val="center"/>
              <w:rPr>
                <w:b/>
                <w:bCs/>
                <w:lang w:eastAsia="ko-KR"/>
              </w:rPr>
            </w:pPr>
            <w:r>
              <w:rPr>
                <w:b/>
                <w:bCs/>
                <w:lang w:eastAsia="ko-KR"/>
              </w:rPr>
              <w:t>1.169 – 8.704</w:t>
            </w:r>
          </w:p>
        </w:tc>
        <w:tc>
          <w:tcPr>
            <w:tcW w:w="1134" w:type="dxa"/>
          </w:tcPr>
          <w:p w14:paraId="0CBA9EB1" w14:textId="77777777" w:rsidR="004F79D2" w:rsidRDefault="00000000">
            <w:pPr>
              <w:spacing w:after="0" w:line="360" w:lineRule="auto"/>
              <w:ind w:leftChars="11" w:left="24"/>
              <w:rPr>
                <w:b/>
                <w:bCs/>
                <w:lang w:eastAsia="ko-KR"/>
              </w:rPr>
            </w:pPr>
            <w:r>
              <w:rPr>
                <w:rFonts w:hint="eastAsia"/>
                <w:b/>
                <w:bCs/>
                <w:lang w:eastAsia="ko-KR"/>
              </w:rPr>
              <w:t>0.024*</w:t>
            </w:r>
          </w:p>
        </w:tc>
      </w:tr>
      <w:tr w:rsidR="004F79D2" w14:paraId="1869392C" w14:textId="77777777">
        <w:tc>
          <w:tcPr>
            <w:tcW w:w="2694" w:type="dxa"/>
            <w:tcBorders>
              <w:bottom w:val="single" w:sz="4" w:space="0" w:color="auto"/>
            </w:tcBorders>
          </w:tcPr>
          <w:p w14:paraId="71F847DE" w14:textId="77777777" w:rsidR="004F79D2" w:rsidRDefault="00000000">
            <w:pPr>
              <w:spacing w:after="0" w:line="360" w:lineRule="auto"/>
              <w:jc w:val="center"/>
              <w:rPr>
                <w:lang w:eastAsia="ko-KR"/>
              </w:rPr>
            </w:pPr>
            <w:r>
              <w:rPr>
                <w:lang w:eastAsia="ko-KR"/>
              </w:rPr>
              <w:t>Tumor Purity</w:t>
            </w:r>
          </w:p>
        </w:tc>
        <w:tc>
          <w:tcPr>
            <w:tcW w:w="1302" w:type="dxa"/>
            <w:tcBorders>
              <w:bottom w:val="single" w:sz="4" w:space="0" w:color="auto"/>
            </w:tcBorders>
          </w:tcPr>
          <w:p w14:paraId="5CEA05F5" w14:textId="77777777" w:rsidR="004F79D2" w:rsidRDefault="00000000">
            <w:pPr>
              <w:spacing w:after="0" w:line="360" w:lineRule="auto"/>
              <w:jc w:val="center"/>
              <w:rPr>
                <w:lang w:eastAsia="ko-KR"/>
              </w:rPr>
            </w:pPr>
            <w:r>
              <w:rPr>
                <w:rFonts w:hint="eastAsia"/>
                <w:lang w:eastAsia="ko-KR"/>
              </w:rPr>
              <w:t>0.328</w:t>
            </w:r>
          </w:p>
        </w:tc>
        <w:tc>
          <w:tcPr>
            <w:tcW w:w="2241" w:type="dxa"/>
            <w:tcBorders>
              <w:bottom w:val="single" w:sz="4" w:space="0" w:color="auto"/>
            </w:tcBorders>
          </w:tcPr>
          <w:p w14:paraId="18F38104" w14:textId="77777777" w:rsidR="004F79D2" w:rsidRDefault="00000000">
            <w:pPr>
              <w:spacing w:after="0" w:line="360" w:lineRule="auto"/>
              <w:jc w:val="center"/>
              <w:rPr>
                <w:lang w:eastAsia="ko-KR"/>
              </w:rPr>
            </w:pPr>
            <w:r>
              <w:rPr>
                <w:rFonts w:hint="eastAsia"/>
                <w:lang w:eastAsia="ko-KR"/>
              </w:rPr>
              <w:t>1.388</w:t>
            </w:r>
          </w:p>
        </w:tc>
        <w:tc>
          <w:tcPr>
            <w:tcW w:w="1701" w:type="dxa"/>
            <w:tcBorders>
              <w:bottom w:val="single" w:sz="4" w:space="0" w:color="auto"/>
            </w:tcBorders>
          </w:tcPr>
          <w:p w14:paraId="50A93757" w14:textId="77777777" w:rsidR="004F79D2" w:rsidRDefault="00000000">
            <w:pPr>
              <w:spacing w:after="0" w:line="360" w:lineRule="auto"/>
              <w:jc w:val="center"/>
              <w:rPr>
                <w:lang w:eastAsia="ko-KR"/>
              </w:rPr>
            </w:pPr>
            <w:r>
              <w:rPr>
                <w:lang w:eastAsia="ko-KR"/>
              </w:rPr>
              <w:t>0.623 – 3.091</w:t>
            </w:r>
          </w:p>
        </w:tc>
        <w:tc>
          <w:tcPr>
            <w:tcW w:w="1134" w:type="dxa"/>
            <w:tcBorders>
              <w:bottom w:val="single" w:sz="4" w:space="0" w:color="auto"/>
            </w:tcBorders>
          </w:tcPr>
          <w:p w14:paraId="06BCE9FD" w14:textId="77777777" w:rsidR="004F79D2" w:rsidRDefault="00000000">
            <w:pPr>
              <w:spacing w:after="0" w:line="360" w:lineRule="auto"/>
              <w:ind w:leftChars="11" w:left="24"/>
              <w:rPr>
                <w:lang w:eastAsia="ko-KR"/>
              </w:rPr>
            </w:pPr>
            <w:r>
              <w:rPr>
                <w:rFonts w:hint="eastAsia"/>
                <w:lang w:eastAsia="ko-KR"/>
              </w:rPr>
              <w:t>0.422</w:t>
            </w:r>
          </w:p>
        </w:tc>
      </w:tr>
    </w:tbl>
    <w:p w14:paraId="17C3118C" w14:textId="77777777" w:rsidR="004F79D2" w:rsidRDefault="00000000">
      <w:pPr>
        <w:rPr>
          <w:lang w:eastAsia="ko-KR"/>
        </w:rPr>
      </w:pPr>
      <w:r>
        <w:rPr>
          <w:lang w:eastAsia="ko-KR"/>
        </w:rPr>
        <w:t>*CI: Confidence Interval. * p &lt; 0.05, ** p &lt; 0.01.</w:t>
      </w:r>
    </w:p>
    <w:p w14:paraId="3184E30E" w14:textId="77777777" w:rsidR="004F79D2" w:rsidRDefault="004F79D2">
      <w:pPr>
        <w:rPr>
          <w:rFonts w:ascii="Times New Roman" w:hAnsi="Times New Roman" w:cs="Times New Roman"/>
          <w:sz w:val="20"/>
          <w:szCs w:val="20"/>
        </w:rPr>
      </w:pPr>
    </w:p>
    <w:sectPr w:rsidR="004F79D2">
      <w:pgSz w:w="12240" w:h="15840"/>
      <w:pgMar w:top="1440" w:right="1800" w:bottom="1440" w:left="1800" w:header="720" w:footer="720"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1AD2A376" w14:textId="77777777" w:rsidR="00AC24FC" w:rsidRDefault="00AC24FC">
      <w:pPr>
        <w:spacing w:line="240" w:lineRule="auto"/>
      </w:pPr>
      <w:r>
        <w:separator/>
      </w:r>
    </w:p>
  </w:endnote>
  <w:endnote w:type="continuationSeparator" w:id="0">
    <w:p w14:paraId="2A3CCA8B" w14:textId="77777777" w:rsidR="00AC24FC" w:rsidRDefault="00AC24F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mbria">
    <w:panose1 w:val="02040503050406030204"/>
    <w:charset w:val="00"/>
    <w:family w:val="roman"/>
    <w:pitch w:val="variable"/>
    <w:sig w:usb0="E00006FF" w:usb1="420024FF" w:usb2="02000000"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Calibri">
    <w:panose1 w:val="020F0502020204030204"/>
    <w:charset w:val="00"/>
    <w:family w:val="swiss"/>
    <w:pitch w:val="variable"/>
    <w:sig w:usb0="E4002EFF" w:usb1="C200247B" w:usb2="00000009" w:usb3="00000000" w:csb0="000001FF" w:csb1="00000000"/>
  </w:font>
  <w:font w:name="MS Gothic">
    <w:altName w:val="ＭＳ ゴシック"/>
    <w:panose1 w:val="020B0609070205080204"/>
    <w:charset w:val="80"/>
    <w:family w:val="modern"/>
    <w:pitch w:val="fixed"/>
    <w:sig w:usb0="E00002FF" w:usb1="6AC7FDFB" w:usb2="08000012" w:usb3="00000000" w:csb0="0002009F" w:csb1="00000000"/>
  </w:font>
  <w:font w:name="Courier">
    <w:panose1 w:val="02070409020205020404"/>
    <w:charset w:val="00"/>
    <w:family w:val="auto"/>
    <w:pitch w:val="default"/>
    <w:sig w:usb0="00000000" w:usb1="00000000" w:usb2="00000000" w:usb3="00000000" w:csb0="00000001" w:csb1="00000000"/>
  </w:font>
  <w:font w:name="Minion Pro">
    <w:altName w:val="Times New Roman"/>
    <w:panose1 w:val="02040503050201020203"/>
    <w:charset w:val="00"/>
    <w:family w:val="roman"/>
    <w:notTrueType/>
    <w:pitch w:val="variable"/>
    <w:sig w:usb0="E00002AF" w:usb1="5000E07B" w:usb2="00000000" w:usb3="00000000" w:csb0="0000019F" w:csb1="00000000"/>
  </w:font>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宋体">
    <w:altName w:val="SimSun"/>
    <w:panose1 w:val="02010600030101010101"/>
    <w:charset w:val="86"/>
    <w:family w:val="auto"/>
    <w:pitch w:val="variable"/>
    <w:sig w:usb0="00000203" w:usb1="288F0000" w:usb2="00000016" w:usb3="00000000" w:csb0="00040001" w:csb1="00000000"/>
  </w:font>
  <w:font w:name="Gulim">
    <w:altName w:val="굴림"/>
    <w:panose1 w:val="020B0600000101010101"/>
    <w:charset w:val="81"/>
    <w:family w:val="swiss"/>
    <w:pitch w:val="variable"/>
    <w:sig w:usb0="B00002AF" w:usb1="69D77CFB" w:usb2="00000030" w:usb3="00000000" w:csb0="0008009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1B50038C" w14:textId="77777777" w:rsidR="00AC24FC" w:rsidRDefault="00AC24FC">
      <w:pPr>
        <w:spacing w:after="0"/>
      </w:pPr>
      <w:r>
        <w:separator/>
      </w:r>
    </w:p>
  </w:footnote>
  <w:footnote w:type="continuationSeparator" w:id="0">
    <w:p w14:paraId="37EE1D82" w14:textId="77777777" w:rsidR="00AC24FC" w:rsidRDefault="00AC24FC">
      <w:pPr>
        <w:spacing w:after="0"/>
      </w:pPr>
      <w:r>
        <w:continuationSeparator/>
      </w:r>
    </w:p>
  </w:footnote>
</w:footnotes>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7E"/>
    <w:multiLevelType w:val="singleLevel"/>
    <w:tmpl w:val="FFFFFF7E"/>
    <w:lvl w:ilvl="0">
      <w:start w:val="1"/>
      <w:numFmt w:val="decimal"/>
      <w:pStyle w:val="ListNumber3"/>
      <w:lvlText w:val="%1."/>
      <w:lvlJc w:val="left"/>
      <w:pPr>
        <w:tabs>
          <w:tab w:val="left" w:pos="1080"/>
        </w:tabs>
        <w:ind w:left="1080" w:hanging="360"/>
      </w:pPr>
    </w:lvl>
  </w:abstractNum>
  <w:abstractNum w:abstractNumId="1" w15:restartNumberingAfterBreak="0">
    <w:nsid w:val="FFFFFF7F"/>
    <w:multiLevelType w:val="singleLevel"/>
    <w:tmpl w:val="FFFFFF7F"/>
    <w:lvl w:ilvl="0">
      <w:start w:val="1"/>
      <w:numFmt w:val="decimal"/>
      <w:pStyle w:val="ListNumber2"/>
      <w:lvlText w:val="%1."/>
      <w:lvlJc w:val="left"/>
      <w:pPr>
        <w:tabs>
          <w:tab w:val="left" w:pos="720"/>
        </w:tabs>
        <w:ind w:left="720" w:hanging="360"/>
      </w:pPr>
    </w:lvl>
  </w:abstractNum>
  <w:abstractNum w:abstractNumId="2" w15:restartNumberingAfterBreak="0">
    <w:nsid w:val="FFFFFF82"/>
    <w:multiLevelType w:val="singleLevel"/>
    <w:tmpl w:val="FFFFFF82"/>
    <w:lvl w:ilvl="0">
      <w:start w:val="1"/>
      <w:numFmt w:val="bullet"/>
      <w:pStyle w:val="ListBullet3"/>
      <w:lvlText w:val=""/>
      <w:lvlJc w:val="left"/>
      <w:pPr>
        <w:tabs>
          <w:tab w:val="left" w:pos="1080"/>
        </w:tabs>
        <w:ind w:left="1080" w:hanging="360"/>
      </w:pPr>
      <w:rPr>
        <w:rFonts w:ascii="Symbol" w:hAnsi="Symbol" w:hint="default"/>
      </w:rPr>
    </w:lvl>
  </w:abstractNum>
  <w:abstractNum w:abstractNumId="3" w15:restartNumberingAfterBreak="0">
    <w:nsid w:val="FFFFFF83"/>
    <w:multiLevelType w:val="singleLevel"/>
    <w:tmpl w:val="FFFFFF83"/>
    <w:lvl w:ilvl="0">
      <w:start w:val="1"/>
      <w:numFmt w:val="bullet"/>
      <w:pStyle w:val="ListBullet2"/>
      <w:lvlText w:val=""/>
      <w:lvlJc w:val="left"/>
      <w:pPr>
        <w:tabs>
          <w:tab w:val="left" w:pos="720"/>
        </w:tabs>
        <w:ind w:left="720" w:hanging="360"/>
      </w:pPr>
      <w:rPr>
        <w:rFonts w:ascii="Symbol" w:hAnsi="Symbol" w:hint="default"/>
      </w:rPr>
    </w:lvl>
  </w:abstractNum>
  <w:abstractNum w:abstractNumId="4" w15:restartNumberingAfterBreak="0">
    <w:nsid w:val="FFFFFF88"/>
    <w:multiLevelType w:val="singleLevel"/>
    <w:tmpl w:val="FFFFFF88"/>
    <w:lvl w:ilvl="0">
      <w:start w:val="1"/>
      <w:numFmt w:val="decimal"/>
      <w:pStyle w:val="ListNumber"/>
      <w:lvlText w:val="%1."/>
      <w:lvlJc w:val="left"/>
      <w:pPr>
        <w:tabs>
          <w:tab w:val="left" w:pos="360"/>
        </w:tabs>
        <w:ind w:left="360" w:hanging="360"/>
      </w:pPr>
    </w:lvl>
  </w:abstractNum>
  <w:abstractNum w:abstractNumId="5" w15:restartNumberingAfterBreak="0">
    <w:nsid w:val="FFFFFF89"/>
    <w:multiLevelType w:val="singleLevel"/>
    <w:tmpl w:val="FFFFFF89"/>
    <w:lvl w:ilvl="0">
      <w:start w:val="1"/>
      <w:numFmt w:val="bullet"/>
      <w:pStyle w:val="ListBullet"/>
      <w:lvlText w:val=""/>
      <w:lvlJc w:val="left"/>
      <w:pPr>
        <w:tabs>
          <w:tab w:val="left" w:pos="360"/>
        </w:tabs>
        <w:ind w:left="360" w:hanging="360"/>
      </w:pPr>
      <w:rPr>
        <w:rFonts w:ascii="Symbol" w:hAnsi="Symbol" w:hint="default"/>
      </w:rPr>
    </w:lvl>
  </w:abstractNum>
  <w:num w:numId="1" w16cid:durableId="2103797954">
    <w:abstractNumId w:val="1"/>
  </w:num>
  <w:num w:numId="2" w16cid:durableId="1200699958">
    <w:abstractNumId w:val="4"/>
  </w:num>
  <w:num w:numId="3" w16cid:durableId="1449815561">
    <w:abstractNumId w:val="5"/>
  </w:num>
  <w:num w:numId="4" w16cid:durableId="254480399">
    <w:abstractNumId w:val="2"/>
  </w:num>
  <w:num w:numId="5" w16cid:durableId="1895307801">
    <w:abstractNumId w:val="0"/>
  </w:num>
  <w:num w:numId="6" w16cid:durableId="984699344">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68"/>
  <w:bordersDoNotSurroundHeader/>
  <w:bordersDoNotSurroundFooter/>
  <w:proofState w:spelling="clean" w:grammar="clean"/>
  <w:defaultTabStop w:val="720"/>
  <w:characterSpacingControl w:val="doNotCompress"/>
  <w:hdrShapeDefaults>
    <o:shapedefaults v:ext="edit" spidmax="2050" fillcolor="white">
      <v:fill color="white"/>
    </o:shapedefaults>
  </w:hdrShapeDefaults>
  <w:footnotePr>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B47730"/>
    <w:rsid w:val="00031BF5"/>
    <w:rsid w:val="00034616"/>
    <w:rsid w:val="0006063C"/>
    <w:rsid w:val="000D2C66"/>
    <w:rsid w:val="000D381F"/>
    <w:rsid w:val="00113B0F"/>
    <w:rsid w:val="001358F9"/>
    <w:rsid w:val="0015074B"/>
    <w:rsid w:val="00161DAF"/>
    <w:rsid w:val="00222C65"/>
    <w:rsid w:val="0024045E"/>
    <w:rsid w:val="002441BD"/>
    <w:rsid w:val="00245E01"/>
    <w:rsid w:val="0029639D"/>
    <w:rsid w:val="002C0941"/>
    <w:rsid w:val="00326F90"/>
    <w:rsid w:val="00351B62"/>
    <w:rsid w:val="00380F35"/>
    <w:rsid w:val="004102F5"/>
    <w:rsid w:val="00412BCC"/>
    <w:rsid w:val="004F79D2"/>
    <w:rsid w:val="00524C02"/>
    <w:rsid w:val="00551B83"/>
    <w:rsid w:val="00585618"/>
    <w:rsid w:val="00594FBE"/>
    <w:rsid w:val="00705DB0"/>
    <w:rsid w:val="00845F85"/>
    <w:rsid w:val="008A692D"/>
    <w:rsid w:val="008C0C16"/>
    <w:rsid w:val="00976851"/>
    <w:rsid w:val="009E3ACC"/>
    <w:rsid w:val="00AA1D8D"/>
    <w:rsid w:val="00AC24FC"/>
    <w:rsid w:val="00AD1710"/>
    <w:rsid w:val="00B1681A"/>
    <w:rsid w:val="00B47730"/>
    <w:rsid w:val="00BB5C43"/>
    <w:rsid w:val="00BD21F8"/>
    <w:rsid w:val="00BF1E61"/>
    <w:rsid w:val="00C10C89"/>
    <w:rsid w:val="00C21073"/>
    <w:rsid w:val="00CB0664"/>
    <w:rsid w:val="00CB7DE9"/>
    <w:rsid w:val="00D00FF1"/>
    <w:rsid w:val="00D40B96"/>
    <w:rsid w:val="00F16A23"/>
    <w:rsid w:val="00FC693F"/>
    <w:rsid w:val="093F6D77"/>
    <w:rsid w:val="18160053"/>
    <w:rsid w:val="375E20A5"/>
  </w:rsids>
  <m:mathPr>
    <m:mathFont m:val="Cambria Math"/>
    <m:brkBin m:val="before"/>
    <m:brkBinSub m:val="--"/>
    <m:smallFrac m:val="0"/>
    <m:dispDef/>
    <m:lMargin m:val="0"/>
    <m:rMargin m:val="0"/>
    <m:defJc m:val="centerGroup"/>
    <m:wrapIndent m:val="1440"/>
    <m:intLim m:val="subSup"/>
    <m:naryLim m:val="undOvr"/>
  </m:mathPr>
  <w:themeFontLang w:val="en-US" w:eastAsia="ja-JP"/>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2050" fillcolor="white">
      <v:fill color="white"/>
    </o:shapedefaults>
    <o:shapelayout v:ext="edit">
      <o:idmap v:ext="edit" data="2"/>
    </o:shapelayout>
  </w:shapeDefaults>
  <w:decimalSymbol w:val="."/>
  <w:listSeparator w:val=","/>
  <w14:docId w14:val="2480FCA8"/>
  <w14:defaultImageDpi w14:val="300"/>
  <w15:docId w15:val="{8688E235-FDB0-467F-9A72-19748BD1D63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heme="minorHAnsi" w:eastAsiaTheme="minorEastAsia" w:hAnsiTheme="minorHAnsi" w:cstheme="minorBidi"/>
        <w:lang w:val="en-US" w:eastAsia="zh-CN" w:bidi="ar-SA"/>
      </w:rPr>
    </w:rPrDefault>
    <w:pPrDefault/>
  </w:docDefaults>
  <w:latentStyles w:defLockedState="0" w:defUIPriority="99" w:defSemiHidden="0" w:defUnhideWhenUsed="0" w:defQFormat="0" w:count="376">
    <w:lsdException w:name="Normal" w:uiPriority="0" w:qFormat="1"/>
    <w:lsdException w:name="heading 1" w:uiPriority="9" w:qFormat="1"/>
    <w:lsdException w:name="heading 2" w:uiPriority="9" w:unhideWhenUsed="1" w:qFormat="1"/>
    <w:lsdException w:name="heading 3"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qFormat="1"/>
    <w:lsdException w:name="header" w:unhideWhenUsed="1"/>
    <w:lsdException w:name="footer"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unhideWhenUsed="1" w:qFormat="1"/>
    <w:lsdException w:name="toa heading" w:semiHidden="1" w:unhideWhenUsed="1"/>
    <w:lsdException w:name="List" w:unhideWhenUsed="1"/>
    <w:lsdException w:name="List Bullet" w:unhideWhenUsed="1"/>
    <w:lsdException w:name="List Number" w:unhideWhenUsed="1" w:qFormat="1"/>
    <w:lsdException w:name="List 2" w:unhideWhenUsed="1" w:qFormat="1"/>
    <w:lsdException w:name="List 3" w:unhideWhenUsed="1" w:qFormat="1"/>
    <w:lsdException w:name="List 4" w:semiHidden="1" w:unhideWhenUsed="1"/>
    <w:lsdException w:name="List 5" w:semiHidden="1" w:unhideWhenUsed="1"/>
    <w:lsdException w:name="List Bullet 2" w:unhideWhenUsed="1" w:qFormat="1"/>
    <w:lsdException w:name="List Bullet 3" w:unhideWhenUsed="1" w:qFormat="1"/>
    <w:lsdException w:name="List Bullet 4" w:semiHidden="1" w:unhideWhenUsed="1"/>
    <w:lsdException w:name="List Bullet 5" w:semiHidden="1" w:unhideWhenUsed="1"/>
    <w:lsdException w:name="List Number 2" w:unhideWhenUsed="1" w:qFormat="1"/>
    <w:lsdException w:name="List Number 3" w:unhideWhenUsed="1" w:qFormat="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qFormat="1"/>
    <w:lsdException w:name="Body Text" w:unhideWhenUsed="1" w:qFormat="1"/>
    <w:lsdException w:name="Body Text Indent" w:semiHidden="1" w:unhideWhenUsed="1"/>
    <w:lsdException w:name="List Continue" w:unhideWhenUsed="1" w:qFormat="1"/>
    <w:lsdException w:name="List Continue 2" w:unhideWhenUsed="1" w:qFormat="1"/>
    <w:lsdException w:name="List Continue 3"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unhideWhenUsed="1" w:qFormat="1"/>
    <w:lsdException w:name="Body Text 3" w:unhideWhenUsed="1" w:qFormat="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qFormat="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qFormat="1"/>
    <w:lsdException w:name="annotation subject" w:semiHidden="1" w:unhideWhenUsed="1" w:qFormat="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unhideWhenUsed="1"/>
    <w:lsdException w:name="No Spacing" w:uiPriority="1" w:qFormat="1"/>
    <w:lsdException w:name="Light Shading" w:uiPriority="60" w:qFormat="1"/>
    <w:lsdException w:name="Light List" w:uiPriority="61" w:qFormat="1"/>
    <w:lsdException w:name="Light Grid" w:uiPriority="62" w:qFormat="1"/>
    <w:lsdException w:name="Medium Shading 1" w:uiPriority="63" w:qFormat="1"/>
    <w:lsdException w:name="Medium Shading 2" w:uiPriority="64" w:qFormat="1"/>
    <w:lsdException w:name="Medium List 1" w:uiPriority="65" w:qFormat="1"/>
    <w:lsdException w:name="Medium List 2" w:uiPriority="66" w:qFormat="1"/>
    <w:lsdException w:name="Medium Grid 1" w:uiPriority="67" w:qFormat="1"/>
    <w:lsdException w:name="Medium Grid 2" w:uiPriority="68" w:qFormat="1"/>
    <w:lsdException w:name="Medium Grid 3" w:uiPriority="69" w:qFormat="1"/>
    <w:lsdException w:name="Dark List" w:uiPriority="70" w:qFormat="1"/>
    <w:lsdException w:name="Colorful Shading" w:uiPriority="71" w:qFormat="1"/>
    <w:lsdException w:name="Colorful List" w:uiPriority="72" w:qFormat="1"/>
    <w:lsdException w:name="Colorful Grid" w:uiPriority="73" w:qFormat="1"/>
    <w:lsdException w:name="Light Shading Accent 1" w:uiPriority="60" w:qFormat="1"/>
    <w:lsdException w:name="Light List Accent 1" w:uiPriority="61" w:qFormat="1"/>
    <w:lsdException w:name="Light Grid Accent 1" w:uiPriority="62" w:qFormat="1"/>
    <w:lsdException w:name="Medium Shading 1 Accent 1" w:uiPriority="63" w:qFormat="1"/>
    <w:lsdException w:name="Medium Shading 2 Accent 1" w:uiPriority="64" w:qFormat="1"/>
    <w:lsdException w:name="Medium List 1 Accent 1" w:uiPriority="65" w:qFormat="1"/>
    <w:lsdException w:name="Revision" w:semiHidden="1" w:unhideWhenUsed="1"/>
    <w:lsdException w:name="List Paragraph" w:uiPriority="34" w:qFormat="1"/>
    <w:lsdException w:name="Quote" w:uiPriority="29" w:qFormat="1"/>
    <w:lsdException w:name="Intense Quote" w:uiPriority="30" w:qFormat="1"/>
    <w:lsdException w:name="Medium List 2 Accent 1" w:uiPriority="66" w:qFormat="1"/>
    <w:lsdException w:name="Medium Grid 1 Accent 1" w:uiPriority="67" w:qFormat="1"/>
    <w:lsdException w:name="Medium Grid 2 Accent 1" w:uiPriority="68" w:qFormat="1"/>
    <w:lsdException w:name="Medium Grid 3 Accent 1" w:uiPriority="69" w:qFormat="1"/>
    <w:lsdException w:name="Dark List Accent 1" w:uiPriority="70" w:qFormat="1"/>
    <w:lsdException w:name="Colorful Shading Accent 1" w:uiPriority="71" w:qFormat="1"/>
    <w:lsdException w:name="Colorful List Accent 1" w:uiPriority="72" w:qFormat="1"/>
    <w:lsdException w:name="Colorful Grid Accent 1" w:uiPriority="73" w:qFormat="1"/>
    <w:lsdException w:name="Light Shading Accent 2" w:uiPriority="60" w:qFormat="1"/>
    <w:lsdException w:name="Light List Accent 2" w:uiPriority="61" w:qFormat="1"/>
    <w:lsdException w:name="Light Grid Accent 2" w:uiPriority="62" w:qFormat="1"/>
    <w:lsdException w:name="Medium Shading 1 Accent 2" w:uiPriority="63" w:qFormat="1"/>
    <w:lsdException w:name="Medium Shading 2 Accent 2" w:uiPriority="64" w:qFormat="1"/>
    <w:lsdException w:name="Medium List 1 Accent 2" w:uiPriority="65" w:qFormat="1"/>
    <w:lsdException w:name="Medium List 2 Accent 2" w:uiPriority="66" w:qFormat="1"/>
    <w:lsdException w:name="Medium Grid 1 Accent 2" w:uiPriority="67" w:qFormat="1"/>
    <w:lsdException w:name="Medium Grid 2 Accent 2" w:uiPriority="68" w:qFormat="1"/>
    <w:lsdException w:name="Medium Grid 3 Accent 2" w:uiPriority="69" w:qFormat="1"/>
    <w:lsdException w:name="Dark List Accent 2" w:uiPriority="70" w:qFormat="1"/>
    <w:lsdException w:name="Colorful Shading Accent 2" w:uiPriority="71" w:qFormat="1"/>
    <w:lsdException w:name="Colorful List Accent 2" w:uiPriority="72" w:qFormat="1"/>
    <w:lsdException w:name="Colorful Grid Accent 2" w:uiPriority="73" w:qFormat="1"/>
    <w:lsdException w:name="Light Shading Accent 3" w:uiPriority="60" w:qFormat="1"/>
    <w:lsdException w:name="Light List Accent 3" w:uiPriority="61" w:qFormat="1"/>
    <w:lsdException w:name="Light Grid Accent 3" w:uiPriority="62" w:qFormat="1"/>
    <w:lsdException w:name="Medium Shading 1 Accent 3" w:uiPriority="63" w:qFormat="1"/>
    <w:lsdException w:name="Medium Shading 2 Accent 3" w:uiPriority="64" w:qFormat="1"/>
    <w:lsdException w:name="Medium List 1 Accent 3" w:uiPriority="65" w:qFormat="1"/>
    <w:lsdException w:name="Medium List 2 Accent 3" w:uiPriority="66" w:qFormat="1"/>
    <w:lsdException w:name="Medium Grid 1 Accent 3" w:uiPriority="67" w:qFormat="1"/>
    <w:lsdException w:name="Medium Grid 2 Accent 3" w:uiPriority="68" w:qFormat="1"/>
    <w:lsdException w:name="Medium Grid 3 Accent 3" w:uiPriority="69" w:qFormat="1"/>
    <w:lsdException w:name="Dark List Accent 3" w:uiPriority="70" w:qFormat="1"/>
    <w:lsdException w:name="Colorful Shading Accent 3" w:uiPriority="71" w:qFormat="1"/>
    <w:lsdException w:name="Colorful List Accent 3" w:uiPriority="72" w:qFormat="1"/>
    <w:lsdException w:name="Colorful Grid Accent 3" w:uiPriority="73" w:qFormat="1"/>
    <w:lsdException w:name="Light Shading Accent 4" w:uiPriority="60" w:qFormat="1"/>
    <w:lsdException w:name="Light List Accent 4" w:uiPriority="61" w:qFormat="1"/>
    <w:lsdException w:name="Light Grid Accent 4" w:uiPriority="62" w:qFormat="1"/>
    <w:lsdException w:name="Medium Shading 1 Accent 4" w:uiPriority="63" w:qFormat="1"/>
    <w:lsdException w:name="Medium Shading 2 Accent 4" w:uiPriority="64" w:qFormat="1"/>
    <w:lsdException w:name="Medium List 1 Accent 4" w:uiPriority="65" w:qFormat="1"/>
    <w:lsdException w:name="Medium List 2 Accent 4" w:uiPriority="66" w:qFormat="1"/>
    <w:lsdException w:name="Medium Grid 1 Accent 4" w:uiPriority="67" w:qFormat="1"/>
    <w:lsdException w:name="Medium Grid 2 Accent 4" w:uiPriority="68" w:qFormat="1"/>
    <w:lsdException w:name="Medium Grid 3 Accent 4" w:uiPriority="69" w:qFormat="1"/>
    <w:lsdException w:name="Dark List Accent 4" w:uiPriority="70" w:qFormat="1"/>
    <w:lsdException w:name="Colorful Shading Accent 4" w:uiPriority="71" w:qFormat="1"/>
    <w:lsdException w:name="Colorful List Accent 4" w:uiPriority="72" w:qFormat="1"/>
    <w:lsdException w:name="Colorful Grid Accent 4" w:uiPriority="73" w:qFormat="1"/>
    <w:lsdException w:name="Light Shading Accent 5" w:uiPriority="60" w:qFormat="1"/>
    <w:lsdException w:name="Light List Accent 5" w:uiPriority="61" w:qFormat="1"/>
    <w:lsdException w:name="Light Grid Accent 5" w:uiPriority="62" w:qFormat="1"/>
    <w:lsdException w:name="Medium Shading 1 Accent 5" w:uiPriority="63" w:qFormat="1"/>
    <w:lsdException w:name="Medium Shading 2 Accent 5" w:uiPriority="64" w:qFormat="1"/>
    <w:lsdException w:name="Medium List 1 Accent 5" w:uiPriority="65" w:qFormat="1"/>
    <w:lsdException w:name="Medium List 2 Accent 5" w:uiPriority="66" w:qFormat="1"/>
    <w:lsdException w:name="Medium Grid 1 Accent 5" w:uiPriority="67" w:qFormat="1"/>
    <w:lsdException w:name="Medium Grid 2 Accent 5" w:uiPriority="68" w:qFormat="1"/>
    <w:lsdException w:name="Medium Grid 3 Accent 5" w:uiPriority="69" w:qFormat="1"/>
    <w:lsdException w:name="Dark List Accent 5" w:uiPriority="70" w:qFormat="1"/>
    <w:lsdException w:name="Colorful Shading Accent 5" w:uiPriority="71" w:qFormat="1"/>
    <w:lsdException w:name="Colorful List Accent 5" w:uiPriority="72" w:qFormat="1"/>
    <w:lsdException w:name="Colorful Grid Accent 5" w:uiPriority="73" w:qFormat="1"/>
    <w:lsdException w:name="Light Shading Accent 6" w:uiPriority="60" w:qFormat="1"/>
    <w:lsdException w:name="Light List Accent 6" w:uiPriority="61" w:qFormat="1"/>
    <w:lsdException w:name="Light Grid Accent 6" w:uiPriority="62" w:qFormat="1"/>
    <w:lsdException w:name="Medium Shading 1 Accent 6" w:uiPriority="63" w:qFormat="1"/>
    <w:lsdException w:name="Medium Shading 2 Accent 6" w:uiPriority="64" w:qFormat="1"/>
    <w:lsdException w:name="Medium List 1 Accent 6" w:uiPriority="65" w:qFormat="1"/>
    <w:lsdException w:name="Medium List 2 Accent 6" w:uiPriority="66" w:qFormat="1"/>
    <w:lsdException w:name="Medium Grid 1 Accent 6" w:uiPriority="67" w:qFormat="1"/>
    <w:lsdException w:name="Medium Grid 2 Accent 6" w:uiPriority="68" w:qFormat="1"/>
    <w:lsdException w:name="Medium Grid 3 Accent 6" w:uiPriority="69" w:qFormat="1"/>
    <w:lsdException w:name="Dark List Accent 6" w:uiPriority="70" w:qFormat="1"/>
    <w:lsdException w:name="Colorful Shading Accent 6" w:uiPriority="71" w:qFormat="1"/>
    <w:lsdException w:name="Colorful List Accent 6" w:uiPriority="72" w:qFormat="1"/>
    <w:lsdException w:name="Colorful Grid Accent 6" w:uiPriority="73" w:qFormat="1"/>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pPr>
      <w:spacing w:after="200" w:line="276" w:lineRule="auto"/>
    </w:pPr>
    <w:rPr>
      <w:sz w:val="22"/>
      <w:szCs w:val="22"/>
      <w:lang w:eastAsia="en-US"/>
    </w:rPr>
  </w:style>
  <w:style w:type="paragraph" w:styleId="Heading1">
    <w:name w:val="heading 1"/>
    <w:basedOn w:val="Normal"/>
    <w:next w:val="Normal"/>
    <w:link w:val="Heading1Char"/>
    <w:uiPriority w:val="9"/>
    <w:qFormat/>
    <w:pPr>
      <w:keepNext/>
      <w:keepLines/>
      <w:spacing w:before="480" w:after="0"/>
      <w:outlineLvl w:val="0"/>
    </w:pPr>
    <w:rPr>
      <w:rFonts w:asciiTheme="majorHAnsi" w:eastAsiaTheme="majorEastAsia" w:hAnsiTheme="majorHAnsi" w:cstheme="majorBidi"/>
      <w:b/>
      <w:bCs/>
      <w:color w:val="365F91" w:themeColor="accent1" w:themeShade="BF"/>
      <w:sz w:val="28"/>
      <w:szCs w:val="28"/>
    </w:rPr>
  </w:style>
  <w:style w:type="paragraph" w:styleId="Heading2">
    <w:name w:val="heading 2"/>
    <w:basedOn w:val="Normal"/>
    <w:next w:val="Normal"/>
    <w:link w:val="Heading2Char"/>
    <w:uiPriority w:val="9"/>
    <w:unhideWhenUsed/>
    <w:qFormat/>
    <w:pPr>
      <w:keepNext/>
      <w:keepLines/>
      <w:spacing w:before="200" w:after="0"/>
      <w:outlineLvl w:val="1"/>
    </w:pPr>
    <w:rPr>
      <w:rFonts w:asciiTheme="majorHAnsi" w:eastAsiaTheme="majorEastAsia" w:hAnsiTheme="majorHAnsi" w:cstheme="majorBidi"/>
      <w:b/>
      <w:bCs/>
      <w:color w:val="4F81BD" w:themeColor="accent1"/>
      <w:sz w:val="26"/>
      <w:szCs w:val="26"/>
    </w:rPr>
  </w:style>
  <w:style w:type="paragraph" w:styleId="Heading3">
    <w:name w:val="heading 3"/>
    <w:basedOn w:val="Normal"/>
    <w:next w:val="Normal"/>
    <w:link w:val="Heading3Char"/>
    <w:uiPriority w:val="9"/>
    <w:unhideWhenUsed/>
    <w:qFormat/>
    <w:pPr>
      <w:keepNext/>
      <w:keepLines/>
      <w:spacing w:before="200" w:after="0"/>
      <w:outlineLvl w:val="2"/>
    </w:pPr>
    <w:rPr>
      <w:rFonts w:asciiTheme="majorHAnsi" w:eastAsiaTheme="majorEastAsia" w:hAnsiTheme="majorHAnsi" w:cstheme="majorBidi"/>
      <w:b/>
      <w:bCs/>
      <w:color w:val="4F81BD" w:themeColor="accent1"/>
    </w:rPr>
  </w:style>
  <w:style w:type="paragraph" w:styleId="Heading4">
    <w:name w:val="heading 4"/>
    <w:basedOn w:val="Normal"/>
    <w:next w:val="Normal"/>
    <w:link w:val="Heading4Char"/>
    <w:uiPriority w:val="9"/>
    <w:semiHidden/>
    <w:unhideWhenUsed/>
    <w:qFormat/>
    <w:pPr>
      <w:keepNext/>
      <w:keepLines/>
      <w:spacing w:before="200" w:after="0"/>
      <w:outlineLvl w:val="3"/>
    </w:pPr>
    <w:rPr>
      <w:rFonts w:asciiTheme="majorHAnsi" w:eastAsiaTheme="majorEastAsia" w:hAnsiTheme="majorHAnsi" w:cstheme="majorBidi"/>
      <w:b/>
      <w:bCs/>
      <w:i/>
      <w:iCs/>
      <w:color w:val="4F81BD" w:themeColor="accent1"/>
    </w:rPr>
  </w:style>
  <w:style w:type="paragraph" w:styleId="Heading5">
    <w:name w:val="heading 5"/>
    <w:basedOn w:val="Normal"/>
    <w:next w:val="Normal"/>
    <w:link w:val="Heading5Char"/>
    <w:uiPriority w:val="9"/>
    <w:semiHidden/>
    <w:unhideWhenUsed/>
    <w:qFormat/>
    <w:pPr>
      <w:keepNext/>
      <w:keepLines/>
      <w:spacing w:before="200" w:after="0"/>
      <w:outlineLvl w:val="4"/>
    </w:pPr>
    <w:rPr>
      <w:rFonts w:asciiTheme="majorHAnsi" w:eastAsiaTheme="majorEastAsia" w:hAnsiTheme="majorHAnsi" w:cstheme="majorBidi"/>
      <w:color w:val="244061" w:themeColor="accent1" w:themeShade="80"/>
    </w:rPr>
  </w:style>
  <w:style w:type="paragraph" w:styleId="Heading6">
    <w:name w:val="heading 6"/>
    <w:basedOn w:val="Normal"/>
    <w:next w:val="Normal"/>
    <w:link w:val="Heading6Char"/>
    <w:uiPriority w:val="9"/>
    <w:semiHidden/>
    <w:unhideWhenUsed/>
    <w:qFormat/>
    <w:pPr>
      <w:keepNext/>
      <w:keepLines/>
      <w:spacing w:before="200" w:after="0"/>
      <w:outlineLvl w:val="5"/>
    </w:pPr>
    <w:rPr>
      <w:rFonts w:asciiTheme="majorHAnsi" w:eastAsiaTheme="majorEastAsia" w:hAnsiTheme="majorHAnsi" w:cstheme="majorBidi"/>
      <w:i/>
      <w:iCs/>
      <w:color w:val="244061" w:themeColor="accent1" w:themeShade="80"/>
    </w:rPr>
  </w:style>
  <w:style w:type="paragraph" w:styleId="Heading7">
    <w:name w:val="heading 7"/>
    <w:basedOn w:val="Normal"/>
    <w:next w:val="Normal"/>
    <w:link w:val="Heading7Char"/>
    <w:uiPriority w:val="9"/>
    <w:semiHidden/>
    <w:unhideWhenUsed/>
    <w:qFormat/>
    <w:pPr>
      <w:keepNext/>
      <w:keepLines/>
      <w:spacing w:before="200" w:after="0"/>
      <w:outlineLvl w:val="6"/>
    </w:pPr>
    <w:rPr>
      <w:rFonts w:asciiTheme="majorHAnsi" w:eastAsiaTheme="majorEastAsia" w:hAnsiTheme="majorHAnsi" w:cstheme="majorBidi"/>
      <w:i/>
      <w:iCs/>
      <w:color w:val="404040" w:themeColor="text1" w:themeTint="BF"/>
    </w:rPr>
  </w:style>
  <w:style w:type="paragraph" w:styleId="Heading8">
    <w:name w:val="heading 8"/>
    <w:basedOn w:val="Normal"/>
    <w:next w:val="Normal"/>
    <w:link w:val="Heading8Char"/>
    <w:uiPriority w:val="9"/>
    <w:semiHidden/>
    <w:unhideWhenUsed/>
    <w:qFormat/>
    <w:pPr>
      <w:keepNext/>
      <w:keepLines/>
      <w:spacing w:before="200" w:after="0"/>
      <w:outlineLvl w:val="7"/>
    </w:pPr>
    <w:rPr>
      <w:rFonts w:asciiTheme="majorHAnsi" w:eastAsiaTheme="majorEastAsia" w:hAnsiTheme="majorHAnsi" w:cstheme="majorBidi"/>
      <w:color w:val="4F81BD" w:themeColor="accent1"/>
      <w:sz w:val="20"/>
      <w:szCs w:val="20"/>
    </w:rPr>
  </w:style>
  <w:style w:type="paragraph" w:styleId="Heading9">
    <w:name w:val="heading 9"/>
    <w:basedOn w:val="Normal"/>
    <w:next w:val="Normal"/>
    <w:link w:val="Heading9Char"/>
    <w:uiPriority w:val="9"/>
    <w:semiHidden/>
    <w:unhideWhenUsed/>
    <w:qFormat/>
    <w:pPr>
      <w:keepNext/>
      <w:keepLines/>
      <w:spacing w:before="200" w:after="0"/>
      <w:outlineLvl w:val="8"/>
    </w:pPr>
    <w:rPr>
      <w:rFonts w:asciiTheme="majorHAnsi" w:eastAsiaTheme="majorEastAsia" w:hAnsiTheme="majorHAnsi" w:cstheme="majorBidi"/>
      <w:i/>
      <w:iCs/>
      <w:color w:val="404040" w:themeColor="text1" w:themeTint="BF"/>
      <w:sz w:val="20"/>
      <w:szCs w:val="20"/>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MacroText">
    <w:name w:val="macro"/>
    <w:link w:val="MacroTextChar"/>
    <w:uiPriority w:val="99"/>
    <w:unhideWhenUsed/>
    <w:qFormat/>
    <w:pPr>
      <w:tabs>
        <w:tab w:val="left" w:pos="576"/>
        <w:tab w:val="left" w:pos="1152"/>
        <w:tab w:val="left" w:pos="1728"/>
        <w:tab w:val="left" w:pos="2304"/>
        <w:tab w:val="left" w:pos="2880"/>
        <w:tab w:val="left" w:pos="3456"/>
        <w:tab w:val="left" w:pos="4032"/>
      </w:tabs>
      <w:spacing w:after="200" w:line="276" w:lineRule="auto"/>
    </w:pPr>
    <w:rPr>
      <w:rFonts w:ascii="Courier" w:hAnsi="Courier"/>
      <w:lang w:eastAsia="en-US"/>
    </w:rPr>
  </w:style>
  <w:style w:type="paragraph" w:styleId="List3">
    <w:name w:val="List 3"/>
    <w:basedOn w:val="Normal"/>
    <w:uiPriority w:val="99"/>
    <w:unhideWhenUsed/>
    <w:qFormat/>
    <w:pPr>
      <w:ind w:left="1080" w:hanging="360"/>
      <w:contextualSpacing/>
    </w:pPr>
  </w:style>
  <w:style w:type="paragraph" w:styleId="ListNumber2">
    <w:name w:val="List Number 2"/>
    <w:basedOn w:val="Normal"/>
    <w:uiPriority w:val="99"/>
    <w:unhideWhenUsed/>
    <w:qFormat/>
    <w:pPr>
      <w:numPr>
        <w:numId w:val="1"/>
      </w:numPr>
      <w:contextualSpacing/>
    </w:pPr>
  </w:style>
  <w:style w:type="paragraph" w:styleId="ListNumber">
    <w:name w:val="List Number"/>
    <w:basedOn w:val="Normal"/>
    <w:uiPriority w:val="99"/>
    <w:unhideWhenUsed/>
    <w:qFormat/>
    <w:pPr>
      <w:numPr>
        <w:numId w:val="2"/>
      </w:numPr>
      <w:contextualSpacing/>
    </w:pPr>
  </w:style>
  <w:style w:type="paragraph" w:styleId="Caption">
    <w:name w:val="caption"/>
    <w:basedOn w:val="Normal"/>
    <w:next w:val="Normal"/>
    <w:uiPriority w:val="35"/>
    <w:semiHidden/>
    <w:unhideWhenUsed/>
    <w:qFormat/>
    <w:pPr>
      <w:spacing w:line="240" w:lineRule="auto"/>
    </w:pPr>
    <w:rPr>
      <w:b/>
      <w:bCs/>
      <w:color w:val="4F81BD" w:themeColor="accent1"/>
      <w:sz w:val="18"/>
      <w:szCs w:val="18"/>
    </w:rPr>
  </w:style>
  <w:style w:type="paragraph" w:styleId="ListBullet">
    <w:name w:val="List Bullet"/>
    <w:basedOn w:val="Normal"/>
    <w:uiPriority w:val="99"/>
    <w:unhideWhenUsed/>
    <w:pPr>
      <w:numPr>
        <w:numId w:val="3"/>
      </w:numPr>
      <w:contextualSpacing/>
    </w:pPr>
  </w:style>
  <w:style w:type="paragraph" w:styleId="CommentText">
    <w:name w:val="annotation text"/>
    <w:basedOn w:val="Normal"/>
    <w:link w:val="CommentTextChar"/>
    <w:uiPriority w:val="99"/>
    <w:semiHidden/>
    <w:unhideWhenUsed/>
    <w:qFormat/>
  </w:style>
  <w:style w:type="paragraph" w:styleId="BodyText3">
    <w:name w:val="Body Text 3"/>
    <w:basedOn w:val="Normal"/>
    <w:link w:val="BodyText3Char"/>
    <w:uiPriority w:val="99"/>
    <w:unhideWhenUsed/>
    <w:qFormat/>
    <w:pPr>
      <w:spacing w:after="120"/>
    </w:pPr>
    <w:rPr>
      <w:sz w:val="16"/>
      <w:szCs w:val="16"/>
    </w:rPr>
  </w:style>
  <w:style w:type="paragraph" w:styleId="ListBullet3">
    <w:name w:val="List Bullet 3"/>
    <w:basedOn w:val="Normal"/>
    <w:uiPriority w:val="99"/>
    <w:unhideWhenUsed/>
    <w:qFormat/>
    <w:pPr>
      <w:numPr>
        <w:numId w:val="4"/>
      </w:numPr>
      <w:contextualSpacing/>
    </w:pPr>
  </w:style>
  <w:style w:type="paragraph" w:styleId="BodyText">
    <w:name w:val="Body Text"/>
    <w:basedOn w:val="Normal"/>
    <w:link w:val="BodyTextChar"/>
    <w:uiPriority w:val="99"/>
    <w:unhideWhenUsed/>
    <w:qFormat/>
    <w:pPr>
      <w:spacing w:after="120"/>
    </w:pPr>
  </w:style>
  <w:style w:type="paragraph" w:styleId="ListNumber3">
    <w:name w:val="List Number 3"/>
    <w:basedOn w:val="Normal"/>
    <w:uiPriority w:val="99"/>
    <w:unhideWhenUsed/>
    <w:qFormat/>
    <w:pPr>
      <w:numPr>
        <w:numId w:val="5"/>
      </w:numPr>
      <w:contextualSpacing/>
    </w:pPr>
  </w:style>
  <w:style w:type="paragraph" w:styleId="List2">
    <w:name w:val="List 2"/>
    <w:basedOn w:val="Normal"/>
    <w:uiPriority w:val="99"/>
    <w:unhideWhenUsed/>
    <w:qFormat/>
    <w:pPr>
      <w:ind w:left="720" w:hanging="360"/>
      <w:contextualSpacing/>
    </w:pPr>
  </w:style>
  <w:style w:type="paragraph" w:styleId="ListContinue">
    <w:name w:val="List Continue"/>
    <w:basedOn w:val="Normal"/>
    <w:uiPriority w:val="99"/>
    <w:unhideWhenUsed/>
    <w:qFormat/>
    <w:pPr>
      <w:spacing w:after="120"/>
      <w:ind w:left="360"/>
      <w:contextualSpacing/>
    </w:pPr>
  </w:style>
  <w:style w:type="paragraph" w:styleId="ListBullet2">
    <w:name w:val="List Bullet 2"/>
    <w:basedOn w:val="Normal"/>
    <w:uiPriority w:val="99"/>
    <w:unhideWhenUsed/>
    <w:qFormat/>
    <w:pPr>
      <w:numPr>
        <w:numId w:val="6"/>
      </w:numPr>
      <w:contextualSpacing/>
    </w:pPr>
  </w:style>
  <w:style w:type="paragraph" w:styleId="BalloonText">
    <w:name w:val="Balloon Text"/>
    <w:basedOn w:val="Normal"/>
    <w:link w:val="BalloonTextChar"/>
    <w:uiPriority w:val="99"/>
    <w:semiHidden/>
    <w:unhideWhenUsed/>
    <w:pPr>
      <w:spacing w:after="0" w:line="240" w:lineRule="auto"/>
    </w:pPr>
    <w:rPr>
      <w:rFonts w:asciiTheme="majorHAnsi" w:eastAsiaTheme="majorEastAsia" w:hAnsiTheme="majorHAnsi" w:cstheme="majorBidi"/>
      <w:sz w:val="18"/>
      <w:szCs w:val="18"/>
    </w:rPr>
  </w:style>
  <w:style w:type="paragraph" w:styleId="Footer">
    <w:name w:val="footer"/>
    <w:basedOn w:val="Normal"/>
    <w:link w:val="FooterChar"/>
    <w:uiPriority w:val="99"/>
    <w:unhideWhenUsed/>
    <w:pPr>
      <w:tabs>
        <w:tab w:val="center" w:pos="4680"/>
        <w:tab w:val="right" w:pos="9360"/>
      </w:tabs>
      <w:spacing w:after="0" w:line="240" w:lineRule="auto"/>
    </w:pPr>
  </w:style>
  <w:style w:type="paragraph" w:styleId="Header">
    <w:name w:val="header"/>
    <w:basedOn w:val="Normal"/>
    <w:link w:val="HeaderChar"/>
    <w:uiPriority w:val="99"/>
    <w:unhideWhenUsed/>
    <w:pPr>
      <w:tabs>
        <w:tab w:val="center" w:pos="4680"/>
        <w:tab w:val="right" w:pos="9360"/>
      </w:tabs>
      <w:spacing w:after="0" w:line="240" w:lineRule="auto"/>
    </w:pPr>
  </w:style>
  <w:style w:type="paragraph" w:styleId="Subtitle">
    <w:name w:val="Subtitle"/>
    <w:basedOn w:val="Normal"/>
    <w:next w:val="Normal"/>
    <w:link w:val="SubtitleChar"/>
    <w:uiPriority w:val="11"/>
    <w:qFormat/>
    <w:rPr>
      <w:rFonts w:asciiTheme="majorHAnsi" w:eastAsiaTheme="majorEastAsia" w:hAnsiTheme="majorHAnsi" w:cstheme="majorBidi"/>
      <w:i/>
      <w:iCs/>
      <w:color w:val="4F81BD" w:themeColor="accent1"/>
      <w:spacing w:val="15"/>
      <w:sz w:val="24"/>
      <w:szCs w:val="24"/>
    </w:rPr>
  </w:style>
  <w:style w:type="paragraph" w:styleId="List">
    <w:name w:val="List"/>
    <w:basedOn w:val="Normal"/>
    <w:uiPriority w:val="99"/>
    <w:unhideWhenUsed/>
    <w:pPr>
      <w:ind w:left="360" w:hanging="360"/>
      <w:contextualSpacing/>
    </w:pPr>
  </w:style>
  <w:style w:type="paragraph" w:styleId="BodyText2">
    <w:name w:val="Body Text 2"/>
    <w:basedOn w:val="Normal"/>
    <w:link w:val="BodyText2Char"/>
    <w:uiPriority w:val="99"/>
    <w:unhideWhenUsed/>
    <w:qFormat/>
    <w:pPr>
      <w:spacing w:after="120" w:line="480" w:lineRule="auto"/>
    </w:pPr>
  </w:style>
  <w:style w:type="paragraph" w:styleId="ListContinue2">
    <w:name w:val="List Continue 2"/>
    <w:basedOn w:val="Normal"/>
    <w:uiPriority w:val="99"/>
    <w:unhideWhenUsed/>
    <w:qFormat/>
    <w:pPr>
      <w:spacing w:after="120"/>
      <w:ind w:left="720"/>
      <w:contextualSpacing/>
    </w:pPr>
  </w:style>
  <w:style w:type="paragraph" w:styleId="NormalWeb">
    <w:name w:val="Normal (Web)"/>
    <w:basedOn w:val="Normal"/>
    <w:uiPriority w:val="99"/>
    <w:qFormat/>
    <w:rPr>
      <w:szCs w:val="24"/>
    </w:rPr>
  </w:style>
  <w:style w:type="paragraph" w:styleId="ListContinue3">
    <w:name w:val="List Continue 3"/>
    <w:basedOn w:val="Normal"/>
    <w:uiPriority w:val="99"/>
    <w:unhideWhenUsed/>
    <w:pPr>
      <w:spacing w:after="120"/>
      <w:ind w:left="1080"/>
      <w:contextualSpacing/>
    </w:pPr>
  </w:style>
  <w:style w:type="paragraph" w:styleId="Title">
    <w:name w:val="Title"/>
    <w:basedOn w:val="Normal"/>
    <w:next w:val="Normal"/>
    <w:link w:val="TitleChar"/>
    <w:uiPriority w:val="10"/>
    <w:qFormat/>
    <w:pPr>
      <w:pBdr>
        <w:bottom w:val="single" w:sz="8" w:space="4" w:color="4F81BD" w:themeColor="accent1"/>
      </w:pBdr>
      <w:spacing w:after="300" w:line="240" w:lineRule="auto"/>
      <w:contextualSpacing/>
    </w:pPr>
    <w:rPr>
      <w:rFonts w:asciiTheme="majorHAnsi" w:eastAsiaTheme="majorEastAsia" w:hAnsiTheme="majorHAnsi" w:cstheme="majorBidi"/>
      <w:color w:val="17365D" w:themeColor="text2" w:themeShade="BF"/>
      <w:spacing w:val="5"/>
      <w:kern w:val="28"/>
      <w:sz w:val="52"/>
      <w:szCs w:val="52"/>
    </w:rPr>
  </w:style>
  <w:style w:type="paragraph" w:styleId="CommentSubject">
    <w:name w:val="annotation subject"/>
    <w:basedOn w:val="CommentText"/>
    <w:next w:val="CommentText"/>
    <w:link w:val="CommentSubjectChar"/>
    <w:uiPriority w:val="99"/>
    <w:semiHidden/>
    <w:unhideWhenUsed/>
    <w:qFormat/>
    <w:rPr>
      <w:b/>
      <w:bCs/>
    </w:rPr>
  </w:style>
  <w:style w:type="table" w:styleId="TableGrid">
    <w:name w:val="Table Grid"/>
    <w:basedOn w:val="TableNormal"/>
    <w:uiPriority w:val="39"/>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styleId="LightShading">
    <w:name w:val="Light Shading"/>
    <w:basedOn w:val="TableNormal"/>
    <w:uiPriority w:val="60"/>
    <w:qFormat/>
    <w:rPr>
      <w:color w:val="000000" w:themeColor="text1" w:themeShade="BF"/>
    </w:rPr>
    <w:tblPr>
      <w:tblBorders>
        <w:top w:val="single" w:sz="8" w:space="0" w:color="000000" w:themeColor="text1"/>
        <w:bottom w:val="single" w:sz="8" w:space="0" w:color="000000" w:themeColor="text1"/>
      </w:tblBorders>
    </w:tblPr>
    <w:tblStylePr w:type="fir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lastRow">
      <w:pPr>
        <w:spacing w:before="0" w:after="0" w:line="240" w:lineRule="auto"/>
      </w:pPr>
      <w:rPr>
        <w:b/>
        <w:bCs/>
      </w:rPr>
      <w:tblPr/>
      <w:tcPr>
        <w:tcBorders>
          <w:top w:val="single" w:sz="8" w:space="0" w:color="000000" w:themeColor="text1"/>
          <w:left w:val="nil"/>
          <w:bottom w:val="single" w:sz="8" w:space="0" w:color="000000" w:themeColor="tex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left w:val="nil"/>
          <w:right w:val="nil"/>
          <w:insideH w:val="nil"/>
          <w:insideV w:val="nil"/>
        </w:tcBorders>
        <w:shd w:val="clear" w:color="auto" w:fill="C0C0C0" w:themeFill="text1" w:themeFillTint="3F"/>
      </w:tcPr>
    </w:tblStylePr>
  </w:style>
  <w:style w:type="table" w:styleId="LightShading-Accent1">
    <w:name w:val="Light Shading Accent 1"/>
    <w:basedOn w:val="TableNormal"/>
    <w:uiPriority w:val="60"/>
    <w:qFormat/>
    <w:rPr>
      <w:color w:val="365F91" w:themeColor="accent1" w:themeShade="BF"/>
    </w:rPr>
    <w:tblPr>
      <w:tblBorders>
        <w:top w:val="single" w:sz="8" w:space="0" w:color="4F81BD" w:themeColor="accent1"/>
        <w:bottom w:val="single" w:sz="8" w:space="0" w:color="4F81BD" w:themeColor="accent1"/>
      </w:tblBorders>
    </w:tblPr>
    <w:tblStylePr w:type="fir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lastRow">
      <w:pPr>
        <w:spacing w:before="0" w:after="0" w:line="240" w:lineRule="auto"/>
      </w:pPr>
      <w:rPr>
        <w:b/>
        <w:bCs/>
      </w:rPr>
      <w:tblPr/>
      <w:tcPr>
        <w:tcBorders>
          <w:top w:val="single" w:sz="8" w:space="0" w:color="4F81BD" w:themeColor="accent1"/>
          <w:left w:val="nil"/>
          <w:bottom w:val="single" w:sz="8" w:space="0" w:color="4F81BD" w:themeColor="accent1"/>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left w:val="nil"/>
          <w:right w:val="nil"/>
          <w:insideH w:val="nil"/>
          <w:insideV w:val="nil"/>
        </w:tcBorders>
        <w:shd w:val="clear" w:color="auto" w:fill="D3DFEE" w:themeFill="accent1" w:themeFillTint="3F"/>
      </w:tcPr>
    </w:tblStylePr>
  </w:style>
  <w:style w:type="table" w:styleId="LightShading-Accent2">
    <w:name w:val="Light Shading Accent 2"/>
    <w:basedOn w:val="TableNormal"/>
    <w:uiPriority w:val="60"/>
    <w:qFormat/>
    <w:rPr>
      <w:color w:val="943634" w:themeColor="accent2" w:themeShade="BF"/>
    </w:rPr>
    <w:tblPr>
      <w:tblBorders>
        <w:top w:val="single" w:sz="8" w:space="0" w:color="C0504D" w:themeColor="accent2"/>
        <w:bottom w:val="single" w:sz="8" w:space="0" w:color="C0504D" w:themeColor="accent2"/>
      </w:tblBorders>
    </w:tblPr>
    <w:tblStylePr w:type="fir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lastRow">
      <w:pPr>
        <w:spacing w:before="0" w:after="0" w:line="240" w:lineRule="auto"/>
      </w:pPr>
      <w:rPr>
        <w:b/>
        <w:bCs/>
      </w:rPr>
      <w:tblPr/>
      <w:tcPr>
        <w:tcBorders>
          <w:top w:val="single" w:sz="8" w:space="0" w:color="C0504D" w:themeColor="accent2"/>
          <w:left w:val="nil"/>
          <w:bottom w:val="single" w:sz="8" w:space="0" w:color="C0504D" w:themeColor="accent2"/>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left w:val="nil"/>
          <w:right w:val="nil"/>
          <w:insideH w:val="nil"/>
          <w:insideV w:val="nil"/>
        </w:tcBorders>
        <w:shd w:val="clear" w:color="auto" w:fill="EFD3D2" w:themeFill="accent2" w:themeFillTint="3F"/>
      </w:tcPr>
    </w:tblStylePr>
  </w:style>
  <w:style w:type="table" w:styleId="LightShading-Accent3">
    <w:name w:val="Light Shading Accent 3"/>
    <w:basedOn w:val="TableNormal"/>
    <w:uiPriority w:val="60"/>
    <w:qFormat/>
    <w:rPr>
      <w:color w:val="76923C" w:themeColor="accent3" w:themeShade="BF"/>
    </w:rPr>
    <w:tblPr>
      <w:tblBorders>
        <w:top w:val="single" w:sz="8" w:space="0" w:color="9BBB59" w:themeColor="accent3"/>
        <w:bottom w:val="single" w:sz="8" w:space="0" w:color="9BBB59" w:themeColor="accent3"/>
      </w:tblBorders>
    </w:tblPr>
    <w:tblStylePr w:type="fir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lastRow">
      <w:pPr>
        <w:spacing w:before="0" w:after="0" w:line="240" w:lineRule="auto"/>
      </w:pPr>
      <w:rPr>
        <w:b/>
        <w:bCs/>
      </w:rPr>
      <w:tblPr/>
      <w:tcPr>
        <w:tcBorders>
          <w:top w:val="single" w:sz="8" w:space="0" w:color="9BBB59" w:themeColor="accent3"/>
          <w:left w:val="nil"/>
          <w:bottom w:val="single" w:sz="8" w:space="0" w:color="9BBB59" w:themeColor="accent3"/>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left w:val="nil"/>
          <w:right w:val="nil"/>
          <w:insideH w:val="nil"/>
          <w:insideV w:val="nil"/>
        </w:tcBorders>
        <w:shd w:val="clear" w:color="auto" w:fill="E6EED5" w:themeFill="accent3" w:themeFillTint="3F"/>
      </w:tcPr>
    </w:tblStylePr>
  </w:style>
  <w:style w:type="table" w:styleId="LightShading-Accent4">
    <w:name w:val="Light Shading Accent 4"/>
    <w:basedOn w:val="TableNormal"/>
    <w:uiPriority w:val="60"/>
    <w:qFormat/>
    <w:rPr>
      <w:color w:val="5F497A" w:themeColor="accent4" w:themeShade="BF"/>
    </w:rPr>
    <w:tblPr>
      <w:tblBorders>
        <w:top w:val="single" w:sz="8" w:space="0" w:color="8064A2" w:themeColor="accent4"/>
        <w:bottom w:val="single" w:sz="8" w:space="0" w:color="8064A2" w:themeColor="accent4"/>
      </w:tblBorders>
    </w:tblPr>
    <w:tblStylePr w:type="fir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lastRow">
      <w:pPr>
        <w:spacing w:before="0" w:after="0" w:line="240" w:lineRule="auto"/>
      </w:pPr>
      <w:rPr>
        <w:b/>
        <w:bCs/>
      </w:rPr>
      <w:tblPr/>
      <w:tcPr>
        <w:tcBorders>
          <w:top w:val="single" w:sz="8" w:space="0" w:color="8064A2" w:themeColor="accent4"/>
          <w:left w:val="nil"/>
          <w:bottom w:val="single" w:sz="8" w:space="0" w:color="8064A2" w:themeColor="accent4"/>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left w:val="nil"/>
          <w:right w:val="nil"/>
          <w:insideH w:val="nil"/>
          <w:insideV w:val="nil"/>
        </w:tcBorders>
        <w:shd w:val="clear" w:color="auto" w:fill="DFD8E8" w:themeFill="accent4" w:themeFillTint="3F"/>
      </w:tcPr>
    </w:tblStylePr>
  </w:style>
  <w:style w:type="table" w:styleId="LightShading-Accent5">
    <w:name w:val="Light Shading Accent 5"/>
    <w:basedOn w:val="TableNormal"/>
    <w:uiPriority w:val="60"/>
    <w:qFormat/>
    <w:rPr>
      <w:color w:val="31849B" w:themeColor="accent5" w:themeShade="BF"/>
    </w:rPr>
    <w:tblPr>
      <w:tblBorders>
        <w:top w:val="single" w:sz="8" w:space="0" w:color="4BACC6" w:themeColor="accent5"/>
        <w:bottom w:val="single" w:sz="8" w:space="0" w:color="4BACC6" w:themeColor="accent5"/>
      </w:tblBorders>
    </w:tblPr>
    <w:tblStylePr w:type="fir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lastRow">
      <w:pPr>
        <w:spacing w:before="0" w:after="0" w:line="240" w:lineRule="auto"/>
      </w:pPr>
      <w:rPr>
        <w:b/>
        <w:bCs/>
      </w:rPr>
      <w:tblPr/>
      <w:tcPr>
        <w:tcBorders>
          <w:top w:val="single" w:sz="8" w:space="0" w:color="4BACC6" w:themeColor="accent5"/>
          <w:left w:val="nil"/>
          <w:bottom w:val="single" w:sz="8" w:space="0" w:color="4BACC6" w:themeColor="accent5"/>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left w:val="nil"/>
          <w:right w:val="nil"/>
          <w:insideH w:val="nil"/>
          <w:insideV w:val="nil"/>
        </w:tcBorders>
        <w:shd w:val="clear" w:color="auto" w:fill="D2EAF1" w:themeFill="accent5" w:themeFillTint="3F"/>
      </w:tcPr>
    </w:tblStylePr>
  </w:style>
  <w:style w:type="table" w:styleId="LightShading-Accent6">
    <w:name w:val="Light Shading Accent 6"/>
    <w:basedOn w:val="TableNormal"/>
    <w:uiPriority w:val="60"/>
    <w:qFormat/>
    <w:rPr>
      <w:color w:val="E36C0A" w:themeColor="accent6" w:themeShade="BF"/>
    </w:rPr>
    <w:tblPr>
      <w:tblBorders>
        <w:top w:val="single" w:sz="8" w:space="0" w:color="F79646" w:themeColor="accent6"/>
        <w:bottom w:val="single" w:sz="8" w:space="0" w:color="F79646" w:themeColor="accent6"/>
      </w:tblBorders>
    </w:tblPr>
    <w:tblStylePr w:type="fir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lastRow">
      <w:pPr>
        <w:spacing w:before="0" w:after="0" w:line="240" w:lineRule="auto"/>
      </w:pPr>
      <w:rPr>
        <w:b/>
        <w:bCs/>
      </w:rPr>
      <w:tblPr/>
      <w:tcPr>
        <w:tcBorders>
          <w:top w:val="single" w:sz="8" w:space="0" w:color="F79646" w:themeColor="accent6"/>
          <w:left w:val="nil"/>
          <w:bottom w:val="single" w:sz="8" w:space="0" w:color="F79646" w:themeColor="accent6"/>
          <w:right w:val="nil"/>
          <w:insideH w:val="nil"/>
          <w:insideV w:val="nil"/>
        </w:tcBorders>
      </w:tcPr>
    </w:tblStylePr>
    <w:tblStylePr w:type="firstCol">
      <w:rPr>
        <w:b/>
        <w:bCs/>
      </w:rPr>
    </w:tblStylePr>
    <w:tblStylePr w:type="lastCol">
      <w:rPr>
        <w:b/>
        <w:bCs/>
      </w:r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left w:val="nil"/>
          <w:right w:val="nil"/>
          <w:insideH w:val="nil"/>
          <w:insideV w:val="nil"/>
        </w:tcBorders>
        <w:shd w:val="clear" w:color="auto" w:fill="FDE4D0" w:themeFill="accent6" w:themeFillTint="3F"/>
      </w:tcPr>
    </w:tblStylePr>
  </w:style>
  <w:style w:type="table" w:styleId="LightList">
    <w:name w:val="Light List"/>
    <w:basedOn w:val="TableNormal"/>
    <w:uiPriority w:val="61"/>
    <w:qFormat/>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pPr>
        <w:spacing w:before="0" w:after="0" w:line="240" w:lineRule="auto"/>
      </w:pPr>
      <w:rPr>
        <w:b/>
        <w:bCs/>
        <w:color w:val="FFFFFF" w:themeColor="background1"/>
      </w:rPr>
      <w:tblPr/>
      <w:tcPr>
        <w:shd w:val="clear" w:color="auto" w:fill="000000" w:themeFill="text1"/>
      </w:tcPr>
    </w:tblStylePr>
    <w:tblStylePr w:type="lastRow">
      <w:pPr>
        <w:spacing w:before="0" w:after="0" w:line="240" w:lineRule="auto"/>
      </w:pPr>
      <w:rPr>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tcBorders>
      </w:tcPr>
    </w:tblStylePr>
    <w:tblStylePr w:type="firstCol">
      <w:rPr>
        <w:b/>
        <w:bCs/>
      </w:rPr>
    </w:tblStylePr>
    <w:tblStylePr w:type="lastCol">
      <w:rPr>
        <w:b/>
        <w:bCs/>
      </w:r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style>
  <w:style w:type="table" w:styleId="LightList-Accent1">
    <w:name w:val="Light List Accent 1"/>
    <w:basedOn w:val="TableNormal"/>
    <w:uiPriority w:val="61"/>
    <w:qFormat/>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pPr>
        <w:spacing w:before="0" w:after="0" w:line="240" w:lineRule="auto"/>
      </w:pPr>
      <w:rPr>
        <w:b/>
        <w:bCs/>
        <w:color w:val="FFFFFF" w:themeColor="background1"/>
      </w:rPr>
      <w:tblPr/>
      <w:tcPr>
        <w:shd w:val="clear" w:color="auto" w:fill="4F81BD" w:themeFill="accent1"/>
      </w:tcPr>
    </w:tblStylePr>
    <w:tblStylePr w:type="lastRow">
      <w:pPr>
        <w:spacing w:before="0" w:after="0" w:line="240" w:lineRule="auto"/>
      </w:pPr>
      <w:rPr>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tcBorders>
      </w:tcPr>
    </w:tblStylePr>
    <w:tblStylePr w:type="firstCol">
      <w:rPr>
        <w:b/>
        <w:bCs/>
      </w:rPr>
    </w:tblStylePr>
    <w:tblStylePr w:type="lastCol">
      <w:rPr>
        <w:b/>
        <w:bCs/>
      </w:r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style>
  <w:style w:type="table" w:styleId="LightList-Accent2">
    <w:name w:val="Light List Accent 2"/>
    <w:basedOn w:val="TableNormal"/>
    <w:uiPriority w:val="61"/>
    <w:qFormat/>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pPr>
        <w:spacing w:before="0" w:after="0" w:line="240" w:lineRule="auto"/>
      </w:pPr>
      <w:rPr>
        <w:b/>
        <w:bCs/>
        <w:color w:val="FFFFFF" w:themeColor="background1"/>
      </w:rPr>
      <w:tblPr/>
      <w:tcPr>
        <w:shd w:val="clear" w:color="auto" w:fill="C0504D" w:themeFill="accent2"/>
      </w:tcPr>
    </w:tblStylePr>
    <w:tblStylePr w:type="lastRow">
      <w:pPr>
        <w:spacing w:before="0" w:after="0" w:line="240" w:lineRule="auto"/>
      </w:pPr>
      <w:rPr>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tcBorders>
      </w:tcPr>
    </w:tblStylePr>
    <w:tblStylePr w:type="firstCol">
      <w:rPr>
        <w:b/>
        <w:bCs/>
      </w:rPr>
    </w:tblStylePr>
    <w:tblStylePr w:type="lastCol">
      <w:rPr>
        <w:b/>
        <w:bCs/>
      </w:r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style>
  <w:style w:type="table" w:styleId="LightList-Accent3">
    <w:name w:val="Light List Accent 3"/>
    <w:basedOn w:val="TableNormal"/>
    <w:uiPriority w:val="61"/>
    <w:qFormat/>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pPr>
        <w:spacing w:before="0" w:after="0" w:line="240" w:lineRule="auto"/>
      </w:pPr>
      <w:rPr>
        <w:b/>
        <w:bCs/>
        <w:color w:val="FFFFFF" w:themeColor="background1"/>
      </w:rPr>
      <w:tblPr/>
      <w:tcPr>
        <w:shd w:val="clear" w:color="auto" w:fill="9BBB59" w:themeFill="accent3"/>
      </w:tcPr>
    </w:tblStylePr>
    <w:tblStylePr w:type="lastRow">
      <w:pPr>
        <w:spacing w:before="0" w:after="0" w:line="240" w:lineRule="auto"/>
      </w:pPr>
      <w:rPr>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tcBorders>
      </w:tcPr>
    </w:tblStylePr>
    <w:tblStylePr w:type="firstCol">
      <w:rPr>
        <w:b/>
        <w:bCs/>
      </w:rPr>
    </w:tblStylePr>
    <w:tblStylePr w:type="lastCol">
      <w:rPr>
        <w:b/>
        <w:bCs/>
      </w:r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style>
  <w:style w:type="table" w:styleId="LightList-Accent4">
    <w:name w:val="Light List Accent 4"/>
    <w:basedOn w:val="TableNormal"/>
    <w:uiPriority w:val="61"/>
    <w:qFormat/>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pPr>
        <w:spacing w:before="0" w:after="0" w:line="240" w:lineRule="auto"/>
      </w:pPr>
      <w:rPr>
        <w:b/>
        <w:bCs/>
        <w:color w:val="FFFFFF" w:themeColor="background1"/>
      </w:rPr>
      <w:tblPr/>
      <w:tcPr>
        <w:shd w:val="clear" w:color="auto" w:fill="8064A2" w:themeFill="accent4"/>
      </w:tcPr>
    </w:tblStylePr>
    <w:tblStylePr w:type="lastRow">
      <w:pPr>
        <w:spacing w:before="0" w:after="0" w:line="240" w:lineRule="auto"/>
      </w:pPr>
      <w:rPr>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tcBorders>
      </w:tcPr>
    </w:tblStylePr>
    <w:tblStylePr w:type="firstCol">
      <w:rPr>
        <w:b/>
        <w:bCs/>
      </w:rPr>
    </w:tblStylePr>
    <w:tblStylePr w:type="lastCol">
      <w:rPr>
        <w:b/>
        <w:bCs/>
      </w:r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style>
  <w:style w:type="table" w:styleId="LightList-Accent5">
    <w:name w:val="Light List Accent 5"/>
    <w:basedOn w:val="TableNormal"/>
    <w:uiPriority w:val="61"/>
    <w:qFormat/>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pPr>
        <w:spacing w:before="0" w:after="0" w:line="240" w:lineRule="auto"/>
      </w:pPr>
      <w:rPr>
        <w:b/>
        <w:bCs/>
        <w:color w:val="FFFFFF" w:themeColor="background1"/>
      </w:rPr>
      <w:tblPr/>
      <w:tcPr>
        <w:shd w:val="clear" w:color="auto" w:fill="4BACC6" w:themeFill="accent5"/>
      </w:tcPr>
    </w:tblStylePr>
    <w:tblStylePr w:type="lastRow">
      <w:pPr>
        <w:spacing w:before="0" w:after="0" w:line="240" w:lineRule="auto"/>
      </w:pPr>
      <w:rPr>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tcBorders>
      </w:tcPr>
    </w:tblStylePr>
    <w:tblStylePr w:type="firstCol">
      <w:rPr>
        <w:b/>
        <w:bCs/>
      </w:rPr>
    </w:tblStylePr>
    <w:tblStylePr w:type="lastCol">
      <w:rPr>
        <w:b/>
        <w:bCs/>
      </w:r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style>
  <w:style w:type="table" w:styleId="LightList-Accent6">
    <w:name w:val="Light List Accent 6"/>
    <w:basedOn w:val="TableNormal"/>
    <w:uiPriority w:val="61"/>
    <w:qFormat/>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pPr>
        <w:spacing w:before="0" w:after="0" w:line="240" w:lineRule="auto"/>
      </w:pPr>
      <w:rPr>
        <w:b/>
        <w:bCs/>
        <w:color w:val="FFFFFF" w:themeColor="background1"/>
      </w:rPr>
      <w:tblPr/>
      <w:tcPr>
        <w:shd w:val="clear" w:color="auto" w:fill="F79646" w:themeFill="accent6"/>
      </w:tcPr>
    </w:tblStylePr>
    <w:tblStylePr w:type="lastRow">
      <w:pPr>
        <w:spacing w:before="0" w:after="0" w:line="240" w:lineRule="auto"/>
      </w:pPr>
      <w:rPr>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tcBorders>
      </w:tcPr>
    </w:tblStylePr>
    <w:tblStylePr w:type="firstCol">
      <w:rPr>
        <w:b/>
        <w:bCs/>
      </w:rPr>
    </w:tblStylePr>
    <w:tblStylePr w:type="lastCol">
      <w:rPr>
        <w:b/>
        <w:bCs/>
      </w:r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style>
  <w:style w:type="table" w:styleId="LightGrid">
    <w:name w:val="Light Grid"/>
    <w:basedOn w:val="TableNormal"/>
    <w:uiPriority w:val="62"/>
    <w:qFormat/>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18" w:space="0" w:color="000000" w:themeColor="text1"/>
          <w:right w:val="single" w:sz="8" w:space="0" w:color="000000" w:themeColor="tex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000000" w:themeColor="text1"/>
          <w:left w:val="single" w:sz="8" w:space="0" w:color="000000" w:themeColor="text1"/>
          <w:bottom w:val="single" w:sz="8" w:space="0" w:color="000000" w:themeColor="text1"/>
          <w:right w:val="single" w:sz="8" w:space="0" w:color="000000" w:themeColor="tex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000000" w:themeColor="text1"/>
          <w:left w:val="single" w:sz="8" w:space="0" w:color="000000" w:themeColor="text1"/>
          <w:bottom w:val="single" w:sz="8" w:space="0" w:color="000000" w:themeColor="text1"/>
          <w:right w:val="single" w:sz="8" w:space="0" w:color="000000" w:themeColor="text1"/>
        </w:tcBorders>
      </w:tcPr>
    </w:tblStylePr>
    <w:tblStylePr w:type="band1Vert">
      <w:tblPr/>
      <w:tcPr>
        <w:tcBorders>
          <w:top w:val="single" w:sz="8" w:space="0" w:color="000000" w:themeColor="text1"/>
          <w:left w:val="single" w:sz="8" w:space="0" w:color="000000" w:themeColor="text1"/>
          <w:bottom w:val="single" w:sz="8" w:space="0" w:color="000000" w:themeColor="text1"/>
          <w:right w:val="single" w:sz="8" w:space="0" w:color="000000" w:themeColor="text1"/>
        </w:tcBorders>
        <w:shd w:val="clear" w:color="auto" w:fill="C0C0C0" w:themeFill="text1" w:themeFillTint="3F"/>
      </w:tcPr>
    </w:tblStylePr>
    <w:tblStylePr w:type="band1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shd w:val="clear" w:color="auto" w:fill="C0C0C0" w:themeFill="text1" w:themeFillTint="3F"/>
      </w:tcPr>
    </w:tblStylePr>
    <w:tblStylePr w:type="band2Horz">
      <w:tblPr/>
      <w:tcPr>
        <w:tcBorders>
          <w:top w:val="single" w:sz="8" w:space="0" w:color="000000" w:themeColor="text1"/>
          <w:left w:val="single" w:sz="8" w:space="0" w:color="000000" w:themeColor="text1"/>
          <w:bottom w:val="single" w:sz="8" w:space="0" w:color="000000" w:themeColor="text1"/>
          <w:right w:val="single" w:sz="8" w:space="0" w:color="000000" w:themeColor="text1"/>
          <w:insideV w:val="single" w:sz="8" w:space="0" w:color="auto"/>
        </w:tcBorders>
      </w:tcPr>
    </w:tblStylePr>
  </w:style>
  <w:style w:type="table" w:styleId="LightGrid-Accent1">
    <w:name w:val="Light Grid Accent 1"/>
    <w:basedOn w:val="TableNormal"/>
    <w:uiPriority w:val="62"/>
    <w:qFormat/>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18" w:space="0" w:color="4F81BD" w:themeColor="accent1"/>
          <w:right w:val="single" w:sz="8" w:space="0" w:color="4F81BD" w:themeColor="accent1"/>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F81BD" w:themeColor="accent1"/>
          <w:left w:val="single" w:sz="8" w:space="0" w:color="4F81BD" w:themeColor="accent1"/>
          <w:bottom w:val="single" w:sz="8" w:space="0" w:color="4F81BD" w:themeColor="accent1"/>
          <w:right w:val="single" w:sz="8" w:space="0" w:color="4F81BD" w:themeColor="accent1"/>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tcPr>
    </w:tblStylePr>
    <w:tblStylePr w:type="band1Vert">
      <w:tblPr/>
      <w:tcPr>
        <w:tcBorders>
          <w:top w:val="single" w:sz="8" w:space="0" w:color="4F81BD" w:themeColor="accent1"/>
          <w:left w:val="single" w:sz="8" w:space="0" w:color="4F81BD" w:themeColor="accent1"/>
          <w:bottom w:val="single" w:sz="8" w:space="0" w:color="4F81BD" w:themeColor="accent1"/>
          <w:right w:val="single" w:sz="8" w:space="0" w:color="4F81BD" w:themeColor="accent1"/>
        </w:tcBorders>
        <w:shd w:val="clear" w:color="auto" w:fill="D3DFEE" w:themeFill="accent1" w:themeFillTint="3F"/>
      </w:tcPr>
    </w:tblStylePr>
    <w:tblStylePr w:type="band1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shd w:val="clear" w:color="auto" w:fill="D3DFEE" w:themeFill="accent1" w:themeFillTint="3F"/>
      </w:tcPr>
    </w:tblStylePr>
    <w:tblStylePr w:type="band2Horz">
      <w:tblPr/>
      <w:tcPr>
        <w:tcBorders>
          <w:top w:val="single" w:sz="8" w:space="0" w:color="4F81BD" w:themeColor="accent1"/>
          <w:left w:val="single" w:sz="8" w:space="0" w:color="4F81BD" w:themeColor="accent1"/>
          <w:bottom w:val="single" w:sz="8" w:space="0" w:color="4F81BD" w:themeColor="accent1"/>
          <w:right w:val="single" w:sz="8" w:space="0" w:color="4F81BD" w:themeColor="accent1"/>
          <w:insideV w:val="single" w:sz="8" w:space="0" w:color="auto"/>
        </w:tcBorders>
      </w:tcPr>
    </w:tblStylePr>
  </w:style>
  <w:style w:type="table" w:styleId="LightGrid-Accent2">
    <w:name w:val="Light Grid Accent 2"/>
    <w:basedOn w:val="TableNormal"/>
    <w:uiPriority w:val="62"/>
    <w:qFormat/>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18" w:space="0" w:color="C0504D" w:themeColor="accent2"/>
          <w:right w:val="single" w:sz="8" w:space="0" w:color="C0504D" w:themeColor="accent2"/>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C0504D" w:themeColor="accent2"/>
          <w:left w:val="single" w:sz="8" w:space="0" w:color="C0504D" w:themeColor="accent2"/>
          <w:bottom w:val="single" w:sz="8" w:space="0" w:color="C0504D" w:themeColor="accent2"/>
          <w:right w:val="single" w:sz="8" w:space="0" w:color="C0504D" w:themeColor="accent2"/>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tcPr>
    </w:tblStylePr>
    <w:tblStylePr w:type="band1Vert">
      <w:tblPr/>
      <w:tcPr>
        <w:tcBorders>
          <w:top w:val="single" w:sz="8" w:space="0" w:color="C0504D" w:themeColor="accent2"/>
          <w:left w:val="single" w:sz="8" w:space="0" w:color="C0504D" w:themeColor="accent2"/>
          <w:bottom w:val="single" w:sz="8" w:space="0" w:color="C0504D" w:themeColor="accent2"/>
          <w:right w:val="single" w:sz="8" w:space="0" w:color="C0504D" w:themeColor="accent2"/>
        </w:tcBorders>
        <w:shd w:val="clear" w:color="auto" w:fill="EFD3D2" w:themeFill="accent2" w:themeFillTint="3F"/>
      </w:tcPr>
    </w:tblStylePr>
    <w:tblStylePr w:type="band1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shd w:val="clear" w:color="auto" w:fill="EFD3D2" w:themeFill="accent2" w:themeFillTint="3F"/>
      </w:tcPr>
    </w:tblStylePr>
    <w:tblStylePr w:type="band2Horz">
      <w:tblPr/>
      <w:tcPr>
        <w:tcBorders>
          <w:top w:val="single" w:sz="8" w:space="0" w:color="C0504D" w:themeColor="accent2"/>
          <w:left w:val="single" w:sz="8" w:space="0" w:color="C0504D" w:themeColor="accent2"/>
          <w:bottom w:val="single" w:sz="8" w:space="0" w:color="C0504D" w:themeColor="accent2"/>
          <w:right w:val="single" w:sz="8" w:space="0" w:color="C0504D" w:themeColor="accent2"/>
          <w:insideV w:val="single" w:sz="8" w:space="0" w:color="auto"/>
        </w:tcBorders>
      </w:tcPr>
    </w:tblStylePr>
  </w:style>
  <w:style w:type="table" w:styleId="LightGrid-Accent3">
    <w:name w:val="Light Grid Accent 3"/>
    <w:basedOn w:val="TableNormal"/>
    <w:uiPriority w:val="62"/>
    <w:qFormat/>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18" w:space="0" w:color="9BBB59" w:themeColor="accent3"/>
          <w:right w:val="single" w:sz="8" w:space="0" w:color="9BBB59" w:themeColor="accent3"/>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9BBB59" w:themeColor="accent3"/>
          <w:left w:val="single" w:sz="8" w:space="0" w:color="9BBB59" w:themeColor="accent3"/>
          <w:bottom w:val="single" w:sz="8" w:space="0" w:color="9BBB59" w:themeColor="accent3"/>
          <w:right w:val="single" w:sz="8" w:space="0" w:color="9BBB59" w:themeColor="accent3"/>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tcPr>
    </w:tblStylePr>
    <w:tblStylePr w:type="band1Vert">
      <w:tblPr/>
      <w:tcPr>
        <w:tcBorders>
          <w:top w:val="single" w:sz="8" w:space="0" w:color="9BBB59" w:themeColor="accent3"/>
          <w:left w:val="single" w:sz="8" w:space="0" w:color="9BBB59" w:themeColor="accent3"/>
          <w:bottom w:val="single" w:sz="8" w:space="0" w:color="9BBB59" w:themeColor="accent3"/>
          <w:right w:val="single" w:sz="8" w:space="0" w:color="9BBB59" w:themeColor="accent3"/>
        </w:tcBorders>
        <w:shd w:val="clear" w:color="auto" w:fill="E6EED5" w:themeFill="accent3" w:themeFillTint="3F"/>
      </w:tcPr>
    </w:tblStylePr>
    <w:tblStylePr w:type="band1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shd w:val="clear" w:color="auto" w:fill="E6EED5" w:themeFill="accent3" w:themeFillTint="3F"/>
      </w:tcPr>
    </w:tblStylePr>
    <w:tblStylePr w:type="band2Horz">
      <w:tblPr/>
      <w:tcPr>
        <w:tcBorders>
          <w:top w:val="single" w:sz="8" w:space="0" w:color="9BBB59" w:themeColor="accent3"/>
          <w:left w:val="single" w:sz="8" w:space="0" w:color="9BBB59" w:themeColor="accent3"/>
          <w:bottom w:val="single" w:sz="8" w:space="0" w:color="9BBB59" w:themeColor="accent3"/>
          <w:right w:val="single" w:sz="8" w:space="0" w:color="9BBB59" w:themeColor="accent3"/>
          <w:insideV w:val="single" w:sz="8" w:space="0" w:color="auto"/>
        </w:tcBorders>
      </w:tcPr>
    </w:tblStylePr>
  </w:style>
  <w:style w:type="table" w:styleId="LightGrid-Accent4">
    <w:name w:val="Light Grid Accent 4"/>
    <w:basedOn w:val="TableNormal"/>
    <w:uiPriority w:val="62"/>
    <w:qFormat/>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18" w:space="0" w:color="8064A2" w:themeColor="accent4"/>
          <w:right w:val="single" w:sz="8" w:space="0" w:color="8064A2" w:themeColor="accent4"/>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8064A2" w:themeColor="accent4"/>
          <w:left w:val="single" w:sz="8" w:space="0" w:color="8064A2" w:themeColor="accent4"/>
          <w:bottom w:val="single" w:sz="8" w:space="0" w:color="8064A2" w:themeColor="accent4"/>
          <w:right w:val="single" w:sz="8" w:space="0" w:color="8064A2" w:themeColor="accent4"/>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tcPr>
    </w:tblStylePr>
    <w:tblStylePr w:type="band1Vert">
      <w:tblPr/>
      <w:tcPr>
        <w:tcBorders>
          <w:top w:val="single" w:sz="8" w:space="0" w:color="8064A2" w:themeColor="accent4"/>
          <w:left w:val="single" w:sz="8" w:space="0" w:color="8064A2" w:themeColor="accent4"/>
          <w:bottom w:val="single" w:sz="8" w:space="0" w:color="8064A2" w:themeColor="accent4"/>
          <w:right w:val="single" w:sz="8" w:space="0" w:color="8064A2" w:themeColor="accent4"/>
        </w:tcBorders>
        <w:shd w:val="clear" w:color="auto" w:fill="DFD8E8" w:themeFill="accent4" w:themeFillTint="3F"/>
      </w:tcPr>
    </w:tblStylePr>
    <w:tblStylePr w:type="band1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shd w:val="clear" w:color="auto" w:fill="DFD8E8" w:themeFill="accent4" w:themeFillTint="3F"/>
      </w:tcPr>
    </w:tblStylePr>
    <w:tblStylePr w:type="band2Horz">
      <w:tblPr/>
      <w:tcPr>
        <w:tcBorders>
          <w:top w:val="single" w:sz="8" w:space="0" w:color="8064A2" w:themeColor="accent4"/>
          <w:left w:val="single" w:sz="8" w:space="0" w:color="8064A2" w:themeColor="accent4"/>
          <w:bottom w:val="single" w:sz="8" w:space="0" w:color="8064A2" w:themeColor="accent4"/>
          <w:right w:val="single" w:sz="8" w:space="0" w:color="8064A2" w:themeColor="accent4"/>
          <w:insideV w:val="single" w:sz="8" w:space="0" w:color="auto"/>
        </w:tcBorders>
      </w:tcPr>
    </w:tblStylePr>
  </w:style>
  <w:style w:type="table" w:styleId="LightGrid-Accent5">
    <w:name w:val="Light Grid Accent 5"/>
    <w:basedOn w:val="TableNormal"/>
    <w:uiPriority w:val="62"/>
    <w:qFormat/>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18" w:space="0" w:color="4BACC6" w:themeColor="accent5"/>
          <w:right w:val="single" w:sz="8" w:space="0" w:color="4BACC6" w:themeColor="accent5"/>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4BACC6" w:themeColor="accent5"/>
          <w:left w:val="single" w:sz="8" w:space="0" w:color="4BACC6" w:themeColor="accent5"/>
          <w:bottom w:val="single" w:sz="8" w:space="0" w:color="4BACC6" w:themeColor="accent5"/>
          <w:right w:val="single" w:sz="8" w:space="0" w:color="4BACC6" w:themeColor="accent5"/>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tcPr>
    </w:tblStylePr>
    <w:tblStylePr w:type="band1Vert">
      <w:tblPr/>
      <w:tcPr>
        <w:tcBorders>
          <w:top w:val="single" w:sz="8" w:space="0" w:color="4BACC6" w:themeColor="accent5"/>
          <w:left w:val="single" w:sz="8" w:space="0" w:color="4BACC6" w:themeColor="accent5"/>
          <w:bottom w:val="single" w:sz="8" w:space="0" w:color="4BACC6" w:themeColor="accent5"/>
          <w:right w:val="single" w:sz="8" w:space="0" w:color="4BACC6" w:themeColor="accent5"/>
        </w:tcBorders>
        <w:shd w:val="clear" w:color="auto" w:fill="D2EAF1" w:themeFill="accent5" w:themeFillTint="3F"/>
      </w:tcPr>
    </w:tblStylePr>
    <w:tblStylePr w:type="band1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shd w:val="clear" w:color="auto" w:fill="D2EAF1" w:themeFill="accent5" w:themeFillTint="3F"/>
      </w:tcPr>
    </w:tblStylePr>
    <w:tblStylePr w:type="band2Horz">
      <w:tblPr/>
      <w:tcPr>
        <w:tcBorders>
          <w:top w:val="single" w:sz="8" w:space="0" w:color="4BACC6" w:themeColor="accent5"/>
          <w:left w:val="single" w:sz="8" w:space="0" w:color="4BACC6" w:themeColor="accent5"/>
          <w:bottom w:val="single" w:sz="8" w:space="0" w:color="4BACC6" w:themeColor="accent5"/>
          <w:right w:val="single" w:sz="8" w:space="0" w:color="4BACC6" w:themeColor="accent5"/>
          <w:insideV w:val="single" w:sz="8" w:space="0" w:color="auto"/>
        </w:tcBorders>
      </w:tcPr>
    </w:tblStylePr>
  </w:style>
  <w:style w:type="table" w:styleId="LightGrid-Accent6">
    <w:name w:val="Light Grid Accent 6"/>
    <w:basedOn w:val="TableNormal"/>
    <w:uiPriority w:val="62"/>
    <w:qFormat/>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blStylePr w:type="firstRow">
      <w:pPr>
        <w:spacing w:before="0" w:after="0" w:line="240" w:lineRule="auto"/>
      </w:pPr>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18" w:space="0" w:color="F79646" w:themeColor="accent6"/>
          <w:right w:val="single" w:sz="8" w:space="0" w:color="F79646" w:themeColor="accent6"/>
          <w:insideH w:val="nil"/>
          <w:insideV w:val="single" w:sz="8" w:space="0" w:color="auto"/>
        </w:tcBorders>
      </w:tcPr>
    </w:tblStylePr>
    <w:tblStylePr w:type="lastRow">
      <w:pPr>
        <w:spacing w:before="0" w:after="0" w:line="240" w:lineRule="auto"/>
      </w:pPr>
      <w:rPr>
        <w:rFonts w:asciiTheme="majorHAnsi" w:eastAsiaTheme="majorEastAsia" w:hAnsiTheme="majorHAnsi" w:cstheme="majorBidi"/>
        <w:b/>
        <w:bCs/>
      </w:rPr>
      <w:tblPr/>
      <w:tcPr>
        <w:tcBorders>
          <w:top w:val="double" w:sz="6" w:space="0" w:color="F79646" w:themeColor="accent6"/>
          <w:left w:val="single" w:sz="8" w:space="0" w:color="F79646" w:themeColor="accent6"/>
          <w:bottom w:val="single" w:sz="8" w:space="0" w:color="F79646" w:themeColor="accent6"/>
          <w:right w:val="single" w:sz="8" w:space="0" w:color="F79646" w:themeColor="accent6"/>
          <w:insideH w:val="nil"/>
          <w:insideV w:val="single" w:sz="8" w:space="0" w:color="auto"/>
        </w:tcBorders>
      </w:tcPr>
    </w:tblStylePr>
    <w:tblStylePr w:type="firstCol">
      <w:rPr>
        <w:rFonts w:asciiTheme="majorHAnsi" w:eastAsiaTheme="majorEastAsia" w:hAnsiTheme="majorHAnsi" w:cstheme="majorBidi"/>
        <w:b/>
        <w:bCs/>
      </w:rPr>
    </w:tblStylePr>
    <w:tblStylePr w:type="lastCol">
      <w:rPr>
        <w:rFonts w:asciiTheme="majorHAnsi" w:eastAsiaTheme="majorEastAsia" w:hAnsiTheme="majorHAnsi" w:cstheme="majorBidi"/>
        <w:b/>
        <w:bCs/>
      </w:rPr>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tcPr>
    </w:tblStylePr>
    <w:tblStylePr w:type="band1Vert">
      <w:tblPr/>
      <w:tcPr>
        <w:tcBorders>
          <w:top w:val="single" w:sz="8" w:space="0" w:color="F79646" w:themeColor="accent6"/>
          <w:left w:val="single" w:sz="8" w:space="0" w:color="F79646" w:themeColor="accent6"/>
          <w:bottom w:val="single" w:sz="8" w:space="0" w:color="F79646" w:themeColor="accent6"/>
          <w:right w:val="single" w:sz="8" w:space="0" w:color="F79646" w:themeColor="accent6"/>
        </w:tcBorders>
        <w:shd w:val="clear" w:color="auto" w:fill="FDE4D0" w:themeFill="accent6" w:themeFillTint="3F"/>
      </w:tcPr>
    </w:tblStylePr>
    <w:tblStylePr w:type="band1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shd w:val="clear" w:color="auto" w:fill="FDE4D0" w:themeFill="accent6" w:themeFillTint="3F"/>
      </w:tcPr>
    </w:tblStylePr>
    <w:tblStylePr w:type="band2Horz">
      <w:tblPr/>
      <w:tcPr>
        <w:tcBorders>
          <w:top w:val="single" w:sz="8" w:space="0" w:color="F79646" w:themeColor="accent6"/>
          <w:left w:val="single" w:sz="8" w:space="0" w:color="F79646" w:themeColor="accent6"/>
          <w:bottom w:val="single" w:sz="8" w:space="0" w:color="F79646" w:themeColor="accent6"/>
          <w:right w:val="single" w:sz="8" w:space="0" w:color="F79646" w:themeColor="accent6"/>
          <w:insideV w:val="single" w:sz="8" w:space="0" w:color="auto"/>
        </w:tcBorders>
      </w:tcPr>
    </w:tblStylePr>
  </w:style>
  <w:style w:type="table" w:styleId="MediumShading1">
    <w:name w:val="Medium Shading 1"/>
    <w:basedOn w:val="TableNormal"/>
    <w:uiPriority w:val="63"/>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tblBorders>
    </w:tblPr>
    <w:tblStylePr w:type="firstRow">
      <w:pPr>
        <w:spacing w:before="0" w:after="0" w:line="240" w:lineRule="auto"/>
      </w:pPr>
      <w:rPr>
        <w:b/>
        <w:bCs/>
        <w:color w:val="FFFFFF" w:themeColor="background1"/>
      </w:rPr>
      <w:tblPr/>
      <w:tcPr>
        <w:tc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shd w:val="clear" w:color="auto" w:fill="000000" w:themeFill="text1"/>
      </w:tcPr>
    </w:tblStylePr>
    <w:tblStylePr w:type="lastRow">
      <w:pPr>
        <w:spacing w:before="0" w:after="0" w:line="240" w:lineRule="auto"/>
      </w:pPr>
      <w:rPr>
        <w:b/>
        <w:bCs/>
      </w:rPr>
      <w:tblPr/>
      <w:tcPr>
        <w:tcBorders>
          <w:top w:val="double" w:sz="6"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nil"/>
          <w:insideV w:val="nil"/>
        </w:tcBorders>
      </w:tcPr>
    </w:tblStylePr>
    <w:tblStylePr w:type="firstCol">
      <w:rPr>
        <w:b/>
        <w:bCs/>
      </w:rPr>
    </w:tblStylePr>
    <w:tblStylePr w:type="lastCol">
      <w:rPr>
        <w:b/>
        <w:bCs/>
      </w:rPr>
    </w:tblStylePr>
    <w:tblStylePr w:type="band1Vert">
      <w:tblPr/>
      <w:tcPr>
        <w:shd w:val="clear" w:color="auto" w:fill="C0C0C0" w:themeFill="text1" w:themeFillTint="3F"/>
      </w:tcPr>
    </w:tblStylePr>
    <w:tblStylePr w:type="band1Horz">
      <w:tblPr/>
      <w:tcPr>
        <w:tcBorders>
          <w:insideH w:val="nil"/>
          <w:insideV w:val="nil"/>
        </w:tcBorders>
        <w:shd w:val="clear" w:color="auto" w:fill="C0C0C0" w:themeFill="text1" w:themeFillTint="3F"/>
      </w:tcPr>
    </w:tblStylePr>
    <w:tblStylePr w:type="band2Horz">
      <w:tblPr/>
      <w:tcPr>
        <w:tcBorders>
          <w:insideH w:val="nil"/>
          <w:insideV w:val="nil"/>
        </w:tcBorders>
      </w:tcPr>
    </w:tblStylePr>
  </w:style>
  <w:style w:type="table" w:styleId="MediumShading1-Accent1">
    <w:name w:val="Medium Shading 1 Accent 1"/>
    <w:basedOn w:val="TableNormal"/>
    <w:uiPriority w:val="63"/>
    <w:qFormat/>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tblBorders>
    </w:tblPr>
    <w:tblStylePr w:type="firstRow">
      <w:pPr>
        <w:spacing w:before="0" w:after="0" w:line="240" w:lineRule="auto"/>
      </w:pPr>
      <w:rPr>
        <w:b/>
        <w:bCs/>
        <w:color w:val="FFFFFF" w:themeColor="background1"/>
      </w:rPr>
      <w:tblPr/>
      <w:tcPr>
        <w:tc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shd w:val="clear" w:color="auto" w:fill="4F81BD" w:themeFill="accent1"/>
      </w:tcPr>
    </w:tblStylePr>
    <w:tblStylePr w:type="lastRow">
      <w:pPr>
        <w:spacing w:before="0" w:after="0" w:line="240" w:lineRule="auto"/>
      </w:pPr>
      <w:rPr>
        <w:b/>
        <w:bCs/>
      </w:rPr>
      <w:tblPr/>
      <w:tcPr>
        <w:tcBorders>
          <w:top w:val="double" w:sz="6"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nil"/>
          <w:insideV w:val="nil"/>
        </w:tcBorders>
      </w:tcPr>
    </w:tblStylePr>
    <w:tblStylePr w:type="firstCol">
      <w:rPr>
        <w:b/>
        <w:bCs/>
      </w:rPr>
    </w:tblStylePr>
    <w:tblStylePr w:type="lastCol">
      <w:rPr>
        <w:b/>
        <w:bCs/>
      </w:rPr>
    </w:tblStylePr>
    <w:tblStylePr w:type="band1Vert">
      <w:tblPr/>
      <w:tcPr>
        <w:shd w:val="clear" w:color="auto" w:fill="D3DFEE" w:themeFill="accent1" w:themeFillTint="3F"/>
      </w:tcPr>
    </w:tblStylePr>
    <w:tblStylePr w:type="band1Horz">
      <w:tblPr/>
      <w:tcPr>
        <w:tcBorders>
          <w:insideH w:val="nil"/>
          <w:insideV w:val="nil"/>
        </w:tcBorders>
        <w:shd w:val="clear" w:color="auto" w:fill="D3DFEE" w:themeFill="accent1" w:themeFillTint="3F"/>
      </w:tcPr>
    </w:tblStylePr>
    <w:tblStylePr w:type="band2Horz">
      <w:tblPr/>
      <w:tcPr>
        <w:tcBorders>
          <w:insideH w:val="nil"/>
          <w:insideV w:val="nil"/>
        </w:tcBorders>
      </w:tcPr>
    </w:tblStylePr>
  </w:style>
  <w:style w:type="table" w:styleId="MediumShading1-Accent2">
    <w:name w:val="Medium Shading 1 Accent 2"/>
    <w:basedOn w:val="TableNormal"/>
    <w:uiPriority w:val="63"/>
    <w:qFormat/>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tblBorders>
    </w:tblPr>
    <w:tblStylePr w:type="firstRow">
      <w:pPr>
        <w:spacing w:before="0" w:after="0" w:line="240" w:lineRule="auto"/>
      </w:pPr>
      <w:rPr>
        <w:b/>
        <w:bCs/>
        <w:color w:val="FFFFFF" w:themeColor="background1"/>
      </w:rPr>
      <w:tblPr/>
      <w:tcPr>
        <w:tc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shd w:val="clear" w:color="auto" w:fill="C0504D" w:themeFill="accent2"/>
      </w:tcPr>
    </w:tblStylePr>
    <w:tblStylePr w:type="lastRow">
      <w:pPr>
        <w:spacing w:before="0" w:after="0" w:line="240" w:lineRule="auto"/>
      </w:pPr>
      <w:rPr>
        <w:b/>
        <w:bCs/>
      </w:rPr>
      <w:tblPr/>
      <w:tcPr>
        <w:tcBorders>
          <w:top w:val="double" w:sz="6"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nil"/>
          <w:insideV w:val="nil"/>
        </w:tcBorders>
      </w:tcPr>
    </w:tblStylePr>
    <w:tblStylePr w:type="firstCol">
      <w:rPr>
        <w:b/>
        <w:bCs/>
      </w:rPr>
    </w:tblStylePr>
    <w:tblStylePr w:type="lastCol">
      <w:rPr>
        <w:b/>
        <w:bCs/>
      </w:rPr>
    </w:tblStylePr>
    <w:tblStylePr w:type="band1Vert">
      <w:tblPr/>
      <w:tcPr>
        <w:shd w:val="clear" w:color="auto" w:fill="EFD3D2" w:themeFill="accent2" w:themeFillTint="3F"/>
      </w:tcPr>
    </w:tblStylePr>
    <w:tblStylePr w:type="band1Horz">
      <w:tblPr/>
      <w:tcPr>
        <w:tcBorders>
          <w:insideH w:val="nil"/>
          <w:insideV w:val="nil"/>
        </w:tcBorders>
        <w:shd w:val="clear" w:color="auto" w:fill="EFD3D2" w:themeFill="accent2" w:themeFillTint="3F"/>
      </w:tcPr>
    </w:tblStylePr>
    <w:tblStylePr w:type="band2Horz">
      <w:tblPr/>
      <w:tcPr>
        <w:tcBorders>
          <w:insideH w:val="nil"/>
          <w:insideV w:val="nil"/>
        </w:tcBorders>
      </w:tcPr>
    </w:tblStylePr>
  </w:style>
  <w:style w:type="table" w:styleId="MediumShading1-Accent3">
    <w:name w:val="Medium Shading 1 Accent 3"/>
    <w:basedOn w:val="TableNormal"/>
    <w:uiPriority w:val="63"/>
    <w:qFormat/>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tblBorders>
    </w:tblPr>
    <w:tblStylePr w:type="firstRow">
      <w:pPr>
        <w:spacing w:before="0" w:after="0" w:line="240" w:lineRule="auto"/>
      </w:pPr>
      <w:rPr>
        <w:b/>
        <w:bCs/>
        <w:color w:val="FFFFFF" w:themeColor="background1"/>
      </w:rPr>
      <w:tblPr/>
      <w:tcPr>
        <w:tc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shd w:val="clear" w:color="auto" w:fill="9BBB59" w:themeFill="accent3"/>
      </w:tcPr>
    </w:tblStylePr>
    <w:tblStylePr w:type="lastRow">
      <w:pPr>
        <w:spacing w:before="0" w:after="0" w:line="240" w:lineRule="auto"/>
      </w:pPr>
      <w:rPr>
        <w:b/>
        <w:bCs/>
      </w:rPr>
      <w:tblPr/>
      <w:tcPr>
        <w:tcBorders>
          <w:top w:val="double" w:sz="6"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nil"/>
          <w:insideV w:val="nil"/>
        </w:tcBorders>
      </w:tcPr>
    </w:tblStylePr>
    <w:tblStylePr w:type="firstCol">
      <w:rPr>
        <w:b/>
        <w:bCs/>
      </w:rPr>
    </w:tblStylePr>
    <w:tblStylePr w:type="lastCol">
      <w:rPr>
        <w:b/>
        <w:bCs/>
      </w:rPr>
    </w:tblStylePr>
    <w:tblStylePr w:type="band1Vert">
      <w:tblPr/>
      <w:tcPr>
        <w:shd w:val="clear" w:color="auto" w:fill="E6EED5" w:themeFill="accent3" w:themeFillTint="3F"/>
      </w:tcPr>
    </w:tblStylePr>
    <w:tblStylePr w:type="band1Horz">
      <w:tblPr/>
      <w:tcPr>
        <w:tcBorders>
          <w:insideH w:val="nil"/>
          <w:insideV w:val="nil"/>
        </w:tcBorders>
        <w:shd w:val="clear" w:color="auto" w:fill="E6EED5" w:themeFill="accent3" w:themeFillTint="3F"/>
      </w:tcPr>
    </w:tblStylePr>
    <w:tblStylePr w:type="band2Horz">
      <w:tblPr/>
      <w:tcPr>
        <w:tcBorders>
          <w:insideH w:val="nil"/>
          <w:insideV w:val="nil"/>
        </w:tcBorders>
      </w:tcPr>
    </w:tblStylePr>
  </w:style>
  <w:style w:type="table" w:styleId="MediumShading1-Accent4">
    <w:name w:val="Medium Shading 1 Accent 4"/>
    <w:basedOn w:val="TableNormal"/>
    <w:uiPriority w:val="63"/>
    <w:qFormat/>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tblBorders>
    </w:tblPr>
    <w:tblStylePr w:type="firstRow">
      <w:pPr>
        <w:spacing w:before="0" w:after="0" w:line="240" w:lineRule="auto"/>
      </w:pPr>
      <w:rPr>
        <w:b/>
        <w:bCs/>
        <w:color w:val="FFFFFF" w:themeColor="background1"/>
      </w:rPr>
      <w:tblPr/>
      <w:tcPr>
        <w:tc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shd w:val="clear" w:color="auto" w:fill="8064A2" w:themeFill="accent4"/>
      </w:tcPr>
    </w:tblStylePr>
    <w:tblStylePr w:type="lastRow">
      <w:pPr>
        <w:spacing w:before="0" w:after="0" w:line="240" w:lineRule="auto"/>
      </w:pPr>
      <w:rPr>
        <w:b/>
        <w:bCs/>
      </w:rPr>
      <w:tblPr/>
      <w:tcPr>
        <w:tcBorders>
          <w:top w:val="double" w:sz="6"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nil"/>
          <w:insideV w:val="nil"/>
        </w:tcBorders>
      </w:tcPr>
    </w:tblStylePr>
    <w:tblStylePr w:type="firstCol">
      <w:rPr>
        <w:b/>
        <w:bCs/>
      </w:rPr>
    </w:tblStylePr>
    <w:tblStylePr w:type="lastCol">
      <w:rPr>
        <w:b/>
        <w:bCs/>
      </w:rPr>
    </w:tblStylePr>
    <w:tblStylePr w:type="band1Vert">
      <w:tblPr/>
      <w:tcPr>
        <w:shd w:val="clear" w:color="auto" w:fill="DFD8E8" w:themeFill="accent4" w:themeFillTint="3F"/>
      </w:tcPr>
    </w:tblStylePr>
    <w:tblStylePr w:type="band1Horz">
      <w:tblPr/>
      <w:tcPr>
        <w:tcBorders>
          <w:insideH w:val="nil"/>
          <w:insideV w:val="nil"/>
        </w:tcBorders>
        <w:shd w:val="clear" w:color="auto" w:fill="DFD8E8" w:themeFill="accent4" w:themeFillTint="3F"/>
      </w:tcPr>
    </w:tblStylePr>
    <w:tblStylePr w:type="band2Horz">
      <w:tblPr/>
      <w:tcPr>
        <w:tcBorders>
          <w:insideH w:val="nil"/>
          <w:insideV w:val="nil"/>
        </w:tcBorders>
      </w:tcPr>
    </w:tblStylePr>
  </w:style>
  <w:style w:type="table" w:styleId="MediumShading1-Accent5">
    <w:name w:val="Medium Shading 1 Accent 5"/>
    <w:basedOn w:val="TableNormal"/>
    <w:uiPriority w:val="63"/>
    <w:qFormat/>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tblBorders>
    </w:tblPr>
    <w:tblStylePr w:type="firstRow">
      <w:pPr>
        <w:spacing w:before="0" w:after="0" w:line="240" w:lineRule="auto"/>
      </w:pPr>
      <w:rPr>
        <w:b/>
        <w:bCs/>
        <w:color w:val="FFFFFF" w:themeColor="background1"/>
      </w:rPr>
      <w:tblPr/>
      <w:tcPr>
        <w:tc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shd w:val="clear" w:color="auto" w:fill="4BACC6" w:themeFill="accent5"/>
      </w:tcPr>
    </w:tblStylePr>
    <w:tblStylePr w:type="lastRow">
      <w:pPr>
        <w:spacing w:before="0" w:after="0" w:line="240" w:lineRule="auto"/>
      </w:pPr>
      <w:rPr>
        <w:b/>
        <w:bCs/>
      </w:rPr>
      <w:tblPr/>
      <w:tcPr>
        <w:tcBorders>
          <w:top w:val="double" w:sz="6"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nil"/>
          <w:insideV w:val="nil"/>
        </w:tcBorders>
      </w:tcPr>
    </w:tblStylePr>
    <w:tblStylePr w:type="firstCol">
      <w:rPr>
        <w:b/>
        <w:bCs/>
      </w:rPr>
    </w:tblStylePr>
    <w:tblStylePr w:type="lastCol">
      <w:rPr>
        <w:b/>
        <w:bCs/>
      </w:rPr>
    </w:tblStylePr>
    <w:tblStylePr w:type="band1Vert">
      <w:tblPr/>
      <w:tcPr>
        <w:shd w:val="clear" w:color="auto" w:fill="D2EAF1" w:themeFill="accent5" w:themeFillTint="3F"/>
      </w:tcPr>
    </w:tblStylePr>
    <w:tblStylePr w:type="band1Horz">
      <w:tblPr/>
      <w:tcPr>
        <w:tcBorders>
          <w:insideH w:val="nil"/>
          <w:insideV w:val="nil"/>
        </w:tcBorders>
        <w:shd w:val="clear" w:color="auto" w:fill="D2EAF1" w:themeFill="accent5" w:themeFillTint="3F"/>
      </w:tcPr>
    </w:tblStylePr>
    <w:tblStylePr w:type="band2Horz">
      <w:tblPr/>
      <w:tcPr>
        <w:tcBorders>
          <w:insideH w:val="nil"/>
          <w:insideV w:val="nil"/>
        </w:tcBorders>
      </w:tcPr>
    </w:tblStylePr>
  </w:style>
  <w:style w:type="table" w:styleId="MediumShading1-Accent6">
    <w:name w:val="Medium Shading 1 Accent 6"/>
    <w:basedOn w:val="TableNormal"/>
    <w:uiPriority w:val="63"/>
    <w:qFormat/>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tblBorders>
    </w:tblPr>
    <w:tblStylePr w:type="firstRow">
      <w:pPr>
        <w:spacing w:before="0" w:after="0" w:line="240" w:lineRule="auto"/>
      </w:pPr>
      <w:rPr>
        <w:b/>
        <w:bCs/>
        <w:color w:val="FFFFFF" w:themeColor="background1"/>
      </w:rPr>
      <w:tblPr/>
      <w:tcPr>
        <w:tc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shd w:val="clear" w:color="auto" w:fill="F79646" w:themeFill="accent6"/>
      </w:tcPr>
    </w:tblStylePr>
    <w:tblStylePr w:type="lastRow">
      <w:pPr>
        <w:spacing w:before="0" w:after="0" w:line="240" w:lineRule="auto"/>
      </w:pPr>
      <w:rPr>
        <w:b/>
        <w:bCs/>
      </w:rPr>
      <w:tblPr/>
      <w:tcPr>
        <w:tcBorders>
          <w:top w:val="double" w:sz="6"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nil"/>
          <w:insideV w:val="nil"/>
        </w:tcBorders>
      </w:tcPr>
    </w:tblStylePr>
    <w:tblStylePr w:type="firstCol">
      <w:rPr>
        <w:b/>
        <w:bCs/>
      </w:rPr>
    </w:tblStylePr>
    <w:tblStylePr w:type="lastCol">
      <w:rPr>
        <w:b/>
        <w:bCs/>
      </w:rPr>
    </w:tblStylePr>
    <w:tblStylePr w:type="band1Vert">
      <w:tblPr/>
      <w:tcPr>
        <w:shd w:val="clear" w:color="auto" w:fill="FDE4D0" w:themeFill="accent6" w:themeFillTint="3F"/>
      </w:tcPr>
    </w:tblStylePr>
    <w:tblStylePr w:type="band1Horz">
      <w:tblPr/>
      <w:tcPr>
        <w:tcBorders>
          <w:insideH w:val="nil"/>
          <w:insideV w:val="nil"/>
        </w:tcBorders>
        <w:shd w:val="clear" w:color="auto" w:fill="FDE4D0" w:themeFill="accent6" w:themeFillTint="3F"/>
      </w:tcPr>
    </w:tblStylePr>
    <w:tblStylePr w:type="band2Horz">
      <w:tblPr/>
      <w:tcPr>
        <w:tcBorders>
          <w:insideH w:val="nil"/>
          <w:insideV w:val="nil"/>
        </w:tcBorders>
      </w:tcPr>
    </w:tblStylePr>
  </w:style>
  <w:style w:type="table" w:styleId="MediumShading2">
    <w:name w:val="Medium Shading 2"/>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000000" w:themeFill="tex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000000" w:themeFill="text1"/>
      </w:tcPr>
    </w:tblStylePr>
    <w:tblStylePr w:type="lastCol">
      <w:rPr>
        <w:b/>
        <w:bCs/>
        <w:color w:val="FFFFFF" w:themeColor="background1"/>
      </w:rPr>
      <w:tblPr/>
      <w:tcPr>
        <w:tcBorders>
          <w:left w:val="nil"/>
          <w:right w:val="nil"/>
          <w:insideH w:val="nil"/>
          <w:insideV w:val="nil"/>
        </w:tcBorders>
        <w:shd w:val="clear" w:color="auto" w:fill="000000" w:themeFill="tex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1">
    <w:name w:val="Medium Shading 2 Accent 1"/>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F81BD" w:themeFill="accent1"/>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F81BD" w:themeFill="accent1"/>
      </w:tcPr>
    </w:tblStylePr>
    <w:tblStylePr w:type="lastCol">
      <w:rPr>
        <w:b/>
        <w:bCs/>
        <w:color w:val="FFFFFF" w:themeColor="background1"/>
      </w:rPr>
      <w:tblPr/>
      <w:tcPr>
        <w:tcBorders>
          <w:left w:val="nil"/>
          <w:right w:val="nil"/>
          <w:insideH w:val="nil"/>
          <w:insideV w:val="nil"/>
        </w:tcBorders>
        <w:shd w:val="clear" w:color="auto" w:fill="4F81BD" w:themeFill="accent1"/>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2">
    <w:name w:val="Medium Shading 2 Accent 2"/>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C0504D" w:themeFill="accent2"/>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C0504D" w:themeFill="accent2"/>
      </w:tcPr>
    </w:tblStylePr>
    <w:tblStylePr w:type="lastCol">
      <w:rPr>
        <w:b/>
        <w:bCs/>
        <w:color w:val="FFFFFF" w:themeColor="background1"/>
      </w:rPr>
      <w:tblPr/>
      <w:tcPr>
        <w:tcBorders>
          <w:left w:val="nil"/>
          <w:right w:val="nil"/>
          <w:insideH w:val="nil"/>
          <w:insideV w:val="nil"/>
        </w:tcBorders>
        <w:shd w:val="clear" w:color="auto" w:fill="C0504D" w:themeFill="accent2"/>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3">
    <w:name w:val="Medium Shading 2 Accent 3"/>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9BBB59" w:themeFill="accent3"/>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9BBB59" w:themeFill="accent3"/>
      </w:tcPr>
    </w:tblStylePr>
    <w:tblStylePr w:type="lastCol">
      <w:rPr>
        <w:b/>
        <w:bCs/>
        <w:color w:val="FFFFFF" w:themeColor="background1"/>
      </w:rPr>
      <w:tblPr/>
      <w:tcPr>
        <w:tcBorders>
          <w:left w:val="nil"/>
          <w:right w:val="nil"/>
          <w:insideH w:val="nil"/>
          <w:insideV w:val="nil"/>
        </w:tcBorders>
        <w:shd w:val="clear" w:color="auto" w:fill="9BBB59" w:themeFill="accent3"/>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4">
    <w:name w:val="Medium Shading 2 Accent 4"/>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8064A2" w:themeFill="accent4"/>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8064A2" w:themeFill="accent4"/>
      </w:tcPr>
    </w:tblStylePr>
    <w:tblStylePr w:type="lastCol">
      <w:rPr>
        <w:b/>
        <w:bCs/>
        <w:color w:val="FFFFFF" w:themeColor="background1"/>
      </w:rPr>
      <w:tblPr/>
      <w:tcPr>
        <w:tcBorders>
          <w:left w:val="nil"/>
          <w:right w:val="nil"/>
          <w:insideH w:val="nil"/>
          <w:insideV w:val="nil"/>
        </w:tcBorders>
        <w:shd w:val="clear" w:color="auto" w:fill="8064A2" w:themeFill="accent4"/>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5">
    <w:name w:val="Medium Shading 2 Accent 5"/>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4BACC6" w:themeFill="accent5"/>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4BACC6" w:themeFill="accent5"/>
      </w:tcPr>
    </w:tblStylePr>
    <w:tblStylePr w:type="lastCol">
      <w:rPr>
        <w:b/>
        <w:bCs/>
        <w:color w:val="FFFFFF" w:themeColor="background1"/>
      </w:rPr>
      <w:tblPr/>
      <w:tcPr>
        <w:tcBorders>
          <w:left w:val="nil"/>
          <w:right w:val="nil"/>
          <w:insideH w:val="nil"/>
          <w:insideV w:val="nil"/>
        </w:tcBorders>
        <w:shd w:val="clear" w:color="auto" w:fill="4BACC6" w:themeFill="accent5"/>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Shading2-Accent6">
    <w:name w:val="Medium Shading 2 Accent 6"/>
    <w:basedOn w:val="TableNormal"/>
    <w:uiPriority w:val="64"/>
    <w:qFormat/>
    <w:tblPr>
      <w:tblBorders>
        <w:top w:val="single" w:sz="18" w:space="0" w:color="auto"/>
        <w:bottom w:val="single" w:sz="18" w:space="0" w:color="auto"/>
      </w:tblBorders>
    </w:tblPr>
    <w:tblStylePr w:type="firstRow">
      <w:pPr>
        <w:spacing w:before="0" w:after="0" w:line="240" w:lineRule="auto"/>
      </w:pPr>
      <w:rPr>
        <w:b/>
        <w:bCs/>
        <w:color w:val="FFFFFF" w:themeColor="background1"/>
      </w:rPr>
      <w:tblPr/>
      <w:tcPr>
        <w:tcBorders>
          <w:top w:val="single" w:sz="18" w:space="0" w:color="auto"/>
          <w:left w:val="nil"/>
          <w:bottom w:val="single" w:sz="18" w:space="0" w:color="auto"/>
          <w:right w:val="nil"/>
          <w:insideH w:val="nil"/>
          <w:insideV w:val="nil"/>
        </w:tcBorders>
        <w:shd w:val="clear" w:color="auto" w:fill="F79646" w:themeFill="accent6"/>
      </w:tcPr>
    </w:tblStylePr>
    <w:tblStylePr w:type="lastRow">
      <w:pPr>
        <w:spacing w:before="0" w:after="0" w:line="240" w:lineRule="auto"/>
      </w:pPr>
      <w:rPr>
        <w:color w:val="auto"/>
      </w:rPr>
      <w:tblPr/>
      <w:tcPr>
        <w:tcBorders>
          <w:top w:val="double" w:sz="6" w:space="0" w:color="auto"/>
          <w:left w:val="nil"/>
          <w:bottom w:val="single" w:sz="18" w:space="0" w:color="auto"/>
          <w:right w:val="nil"/>
          <w:insideH w:val="nil"/>
          <w:insideV w:val="nil"/>
        </w:tcBorders>
        <w:shd w:val="clear" w:color="auto" w:fill="FFFFFF" w:themeFill="background1"/>
      </w:tcPr>
    </w:tblStylePr>
    <w:tblStylePr w:type="firstCol">
      <w:rPr>
        <w:b/>
        <w:bCs/>
        <w:color w:val="FFFFFF" w:themeColor="background1"/>
      </w:rPr>
      <w:tblPr/>
      <w:tcPr>
        <w:tcBorders>
          <w:top w:val="nil"/>
          <w:left w:val="nil"/>
          <w:bottom w:val="single" w:sz="18" w:space="0" w:color="auto"/>
          <w:right w:val="nil"/>
          <w:insideH w:val="nil"/>
          <w:insideV w:val="nil"/>
        </w:tcBorders>
        <w:shd w:val="clear" w:color="auto" w:fill="F79646" w:themeFill="accent6"/>
      </w:tcPr>
    </w:tblStylePr>
    <w:tblStylePr w:type="lastCol">
      <w:rPr>
        <w:b/>
        <w:bCs/>
        <w:color w:val="FFFFFF" w:themeColor="background1"/>
      </w:rPr>
      <w:tblPr/>
      <w:tcPr>
        <w:tcBorders>
          <w:left w:val="nil"/>
          <w:right w:val="nil"/>
          <w:insideH w:val="nil"/>
          <w:insideV w:val="nil"/>
        </w:tcBorders>
        <w:shd w:val="clear" w:color="auto" w:fill="F79646" w:themeFill="accent6"/>
      </w:tcPr>
    </w:tblStylePr>
    <w:tblStylePr w:type="band1Vert">
      <w:tblPr/>
      <w:tcPr>
        <w:tcBorders>
          <w:left w:val="nil"/>
          <w:right w:val="nil"/>
          <w:insideH w:val="nil"/>
          <w:insideV w:val="nil"/>
        </w:tcBorders>
        <w:shd w:val="clear" w:color="auto" w:fill="D8D8D8" w:themeFill="background1" w:themeFillShade="D8"/>
      </w:tcPr>
    </w:tblStylePr>
    <w:tblStylePr w:type="band1Horz">
      <w:tblPr/>
      <w:tcPr>
        <w:shd w:val="clear" w:color="auto" w:fill="D8D8D8" w:themeFill="background1" w:themeFillShade="D8"/>
      </w:tcPr>
    </w:tblStylePr>
    <w:tblStylePr w:type="neCell">
      <w:tblPr/>
      <w:tcPr>
        <w:tcBorders>
          <w:top w:val="single" w:sz="18" w:space="0" w:color="auto"/>
          <w:left w:val="nil"/>
          <w:bottom w:val="single" w:sz="18" w:space="0" w:color="auto"/>
          <w:right w:val="nil"/>
          <w:insideH w:val="nil"/>
          <w:insideV w:val="nil"/>
        </w:tcBorders>
      </w:tcPr>
    </w:tblStylePr>
    <w:tblStylePr w:type="nwCell">
      <w:rPr>
        <w:color w:val="FFFFFF" w:themeColor="background1"/>
      </w:rPr>
      <w:tblPr/>
      <w:tcPr>
        <w:tcBorders>
          <w:top w:val="single" w:sz="18" w:space="0" w:color="auto"/>
          <w:left w:val="nil"/>
          <w:bottom w:val="single" w:sz="18" w:space="0" w:color="auto"/>
          <w:right w:val="nil"/>
          <w:insideH w:val="nil"/>
          <w:insideV w:val="nil"/>
        </w:tcBorders>
      </w:tcPr>
    </w:tblStylePr>
  </w:style>
  <w:style w:type="table" w:styleId="MediumList1">
    <w:name w:val="Medium List 1"/>
    <w:basedOn w:val="TableNormal"/>
    <w:uiPriority w:val="65"/>
    <w:qFormat/>
    <w:rPr>
      <w:color w:val="000000" w:themeColor="text1"/>
    </w:rPr>
    <w:tblPr>
      <w:tblBorders>
        <w:top w:val="single" w:sz="8" w:space="0" w:color="000000" w:themeColor="text1"/>
        <w:bottom w:val="single" w:sz="8" w:space="0" w:color="000000" w:themeColor="text1"/>
      </w:tblBorders>
    </w:tblPr>
    <w:tblStylePr w:type="firstRow">
      <w:rPr>
        <w:rFonts w:asciiTheme="majorHAnsi" w:eastAsiaTheme="majorEastAsia" w:hAnsiTheme="majorHAnsi" w:cstheme="majorBidi"/>
      </w:rPr>
      <w:tblPr/>
      <w:tcPr>
        <w:tcBorders>
          <w:top w:val="nil"/>
          <w:bottom w:val="single" w:sz="8" w:space="0" w:color="000000" w:themeColor="text1"/>
        </w:tcBorders>
      </w:tcPr>
    </w:tblStylePr>
    <w:tblStylePr w:type="lastRow">
      <w:rPr>
        <w:b/>
        <w:bCs/>
        <w:color w:val="1F497D" w:themeColor="text2"/>
      </w:rPr>
      <w:tblPr/>
      <w:tcPr>
        <w:tcBorders>
          <w:top w:val="single" w:sz="8" w:space="0" w:color="000000" w:themeColor="text1"/>
          <w:bottom w:val="single" w:sz="8" w:space="0" w:color="000000" w:themeColor="text1"/>
        </w:tcBorders>
      </w:tcPr>
    </w:tblStylePr>
    <w:tblStylePr w:type="firstCol">
      <w:rPr>
        <w:b/>
        <w:bCs/>
      </w:rPr>
    </w:tblStylePr>
    <w:tblStylePr w:type="lastCol">
      <w:rPr>
        <w:b/>
        <w:bCs/>
      </w:rPr>
      <w:tblPr/>
      <w:tcPr>
        <w:tcBorders>
          <w:top w:val="single" w:sz="8" w:space="0" w:color="000000" w:themeColor="text1"/>
          <w:bottom w:val="single" w:sz="8" w:space="0" w:color="000000" w:themeColor="text1"/>
        </w:tcBorders>
      </w:tcPr>
    </w:tblStylePr>
    <w:tblStylePr w:type="band1Vert">
      <w:tblPr/>
      <w:tcPr>
        <w:shd w:val="clear" w:color="auto" w:fill="C0C0C0" w:themeFill="text1" w:themeFillTint="3F"/>
      </w:tcPr>
    </w:tblStylePr>
    <w:tblStylePr w:type="band1Horz">
      <w:tblPr/>
      <w:tcPr>
        <w:shd w:val="clear" w:color="auto" w:fill="C0C0C0" w:themeFill="text1" w:themeFillTint="3F"/>
      </w:tcPr>
    </w:tblStylePr>
  </w:style>
  <w:style w:type="table" w:styleId="MediumList1-Accent1">
    <w:name w:val="Medium List 1 Accent 1"/>
    <w:basedOn w:val="TableNormal"/>
    <w:uiPriority w:val="65"/>
    <w:qFormat/>
    <w:rPr>
      <w:color w:val="000000" w:themeColor="text1"/>
    </w:rPr>
    <w:tblPr>
      <w:tblBorders>
        <w:top w:val="single" w:sz="8" w:space="0" w:color="4F81BD" w:themeColor="accent1"/>
        <w:bottom w:val="single" w:sz="8" w:space="0" w:color="4F81BD" w:themeColor="accent1"/>
      </w:tblBorders>
    </w:tblPr>
    <w:tblStylePr w:type="firstRow">
      <w:rPr>
        <w:rFonts w:asciiTheme="majorHAnsi" w:eastAsiaTheme="majorEastAsia" w:hAnsiTheme="majorHAnsi" w:cstheme="majorBidi"/>
      </w:rPr>
      <w:tblPr/>
      <w:tcPr>
        <w:tcBorders>
          <w:top w:val="nil"/>
          <w:bottom w:val="single" w:sz="8" w:space="0" w:color="4F81BD" w:themeColor="accent1"/>
        </w:tcBorders>
      </w:tcPr>
    </w:tblStylePr>
    <w:tblStylePr w:type="lastRow">
      <w:rPr>
        <w:b/>
        <w:bCs/>
        <w:color w:val="1F497D" w:themeColor="text2"/>
      </w:rPr>
      <w:tblPr/>
      <w:tcPr>
        <w:tcBorders>
          <w:top w:val="single" w:sz="8" w:space="0" w:color="4F81BD" w:themeColor="accent1"/>
          <w:bottom w:val="single" w:sz="8" w:space="0" w:color="4F81BD" w:themeColor="accent1"/>
        </w:tcBorders>
      </w:tcPr>
    </w:tblStylePr>
    <w:tblStylePr w:type="firstCol">
      <w:rPr>
        <w:b/>
        <w:bCs/>
      </w:rPr>
    </w:tblStylePr>
    <w:tblStylePr w:type="lastCol">
      <w:rPr>
        <w:b/>
        <w:bCs/>
      </w:rPr>
      <w:tblPr/>
      <w:tcPr>
        <w:tcBorders>
          <w:top w:val="single" w:sz="8" w:space="0" w:color="4F81BD" w:themeColor="accent1"/>
          <w:bottom w:val="single" w:sz="8" w:space="0" w:color="4F81BD" w:themeColor="accent1"/>
        </w:tcBorders>
      </w:tcPr>
    </w:tblStylePr>
    <w:tblStylePr w:type="band1Vert">
      <w:tblPr/>
      <w:tcPr>
        <w:shd w:val="clear" w:color="auto" w:fill="D3DFEE" w:themeFill="accent1" w:themeFillTint="3F"/>
      </w:tcPr>
    </w:tblStylePr>
    <w:tblStylePr w:type="band1Horz">
      <w:tblPr/>
      <w:tcPr>
        <w:shd w:val="clear" w:color="auto" w:fill="D3DFEE" w:themeFill="accent1" w:themeFillTint="3F"/>
      </w:tcPr>
    </w:tblStylePr>
  </w:style>
  <w:style w:type="table" w:styleId="MediumList1-Accent2">
    <w:name w:val="Medium List 1 Accent 2"/>
    <w:basedOn w:val="TableNormal"/>
    <w:uiPriority w:val="65"/>
    <w:qFormat/>
    <w:rPr>
      <w:color w:val="000000" w:themeColor="text1"/>
    </w:rPr>
    <w:tblPr>
      <w:tblBorders>
        <w:top w:val="single" w:sz="8" w:space="0" w:color="C0504D" w:themeColor="accent2"/>
        <w:bottom w:val="single" w:sz="8" w:space="0" w:color="C0504D" w:themeColor="accent2"/>
      </w:tblBorders>
    </w:tblPr>
    <w:tblStylePr w:type="firstRow">
      <w:rPr>
        <w:rFonts w:asciiTheme="majorHAnsi" w:eastAsiaTheme="majorEastAsia" w:hAnsiTheme="majorHAnsi" w:cstheme="majorBidi"/>
      </w:rPr>
      <w:tblPr/>
      <w:tcPr>
        <w:tcBorders>
          <w:top w:val="nil"/>
          <w:bottom w:val="single" w:sz="8" w:space="0" w:color="C0504D" w:themeColor="accent2"/>
        </w:tcBorders>
      </w:tcPr>
    </w:tblStylePr>
    <w:tblStylePr w:type="lastRow">
      <w:rPr>
        <w:b/>
        <w:bCs/>
        <w:color w:val="1F497D" w:themeColor="text2"/>
      </w:rPr>
      <w:tblPr/>
      <w:tcPr>
        <w:tcBorders>
          <w:top w:val="single" w:sz="8" w:space="0" w:color="C0504D" w:themeColor="accent2"/>
          <w:bottom w:val="single" w:sz="8" w:space="0" w:color="C0504D" w:themeColor="accent2"/>
        </w:tcBorders>
      </w:tcPr>
    </w:tblStylePr>
    <w:tblStylePr w:type="firstCol">
      <w:rPr>
        <w:b/>
        <w:bCs/>
      </w:rPr>
    </w:tblStylePr>
    <w:tblStylePr w:type="lastCol">
      <w:rPr>
        <w:b/>
        <w:bCs/>
      </w:rPr>
      <w:tblPr/>
      <w:tcPr>
        <w:tcBorders>
          <w:top w:val="single" w:sz="8" w:space="0" w:color="C0504D" w:themeColor="accent2"/>
          <w:bottom w:val="single" w:sz="8" w:space="0" w:color="C0504D" w:themeColor="accent2"/>
        </w:tcBorders>
      </w:tcPr>
    </w:tblStylePr>
    <w:tblStylePr w:type="band1Vert">
      <w:tblPr/>
      <w:tcPr>
        <w:shd w:val="clear" w:color="auto" w:fill="EFD3D2" w:themeFill="accent2" w:themeFillTint="3F"/>
      </w:tcPr>
    </w:tblStylePr>
    <w:tblStylePr w:type="band1Horz">
      <w:tblPr/>
      <w:tcPr>
        <w:shd w:val="clear" w:color="auto" w:fill="EFD3D2" w:themeFill="accent2" w:themeFillTint="3F"/>
      </w:tcPr>
    </w:tblStylePr>
  </w:style>
  <w:style w:type="table" w:styleId="MediumList1-Accent3">
    <w:name w:val="Medium List 1 Accent 3"/>
    <w:basedOn w:val="TableNormal"/>
    <w:uiPriority w:val="65"/>
    <w:qFormat/>
    <w:rPr>
      <w:color w:val="000000" w:themeColor="text1"/>
    </w:rPr>
    <w:tblPr>
      <w:tblBorders>
        <w:top w:val="single" w:sz="8" w:space="0" w:color="9BBB59" w:themeColor="accent3"/>
        <w:bottom w:val="single" w:sz="8" w:space="0" w:color="9BBB59" w:themeColor="accent3"/>
      </w:tblBorders>
    </w:tblPr>
    <w:tblStylePr w:type="firstRow">
      <w:rPr>
        <w:rFonts w:asciiTheme="majorHAnsi" w:eastAsiaTheme="majorEastAsia" w:hAnsiTheme="majorHAnsi" w:cstheme="majorBidi"/>
      </w:rPr>
      <w:tblPr/>
      <w:tcPr>
        <w:tcBorders>
          <w:top w:val="nil"/>
          <w:bottom w:val="single" w:sz="8" w:space="0" w:color="9BBB59" w:themeColor="accent3"/>
        </w:tcBorders>
      </w:tcPr>
    </w:tblStylePr>
    <w:tblStylePr w:type="lastRow">
      <w:rPr>
        <w:b/>
        <w:bCs/>
        <w:color w:val="1F497D" w:themeColor="text2"/>
      </w:rPr>
      <w:tblPr/>
      <w:tcPr>
        <w:tcBorders>
          <w:top w:val="single" w:sz="8" w:space="0" w:color="9BBB59" w:themeColor="accent3"/>
          <w:bottom w:val="single" w:sz="8" w:space="0" w:color="9BBB59" w:themeColor="accent3"/>
        </w:tcBorders>
      </w:tcPr>
    </w:tblStylePr>
    <w:tblStylePr w:type="firstCol">
      <w:rPr>
        <w:b/>
        <w:bCs/>
      </w:rPr>
    </w:tblStylePr>
    <w:tblStylePr w:type="lastCol">
      <w:rPr>
        <w:b/>
        <w:bCs/>
      </w:rPr>
      <w:tblPr/>
      <w:tcPr>
        <w:tcBorders>
          <w:top w:val="single" w:sz="8" w:space="0" w:color="9BBB59" w:themeColor="accent3"/>
          <w:bottom w:val="single" w:sz="8" w:space="0" w:color="9BBB59" w:themeColor="accent3"/>
        </w:tcBorders>
      </w:tcPr>
    </w:tblStylePr>
    <w:tblStylePr w:type="band1Vert">
      <w:tblPr/>
      <w:tcPr>
        <w:shd w:val="clear" w:color="auto" w:fill="E6EED5" w:themeFill="accent3" w:themeFillTint="3F"/>
      </w:tcPr>
    </w:tblStylePr>
    <w:tblStylePr w:type="band1Horz">
      <w:tblPr/>
      <w:tcPr>
        <w:shd w:val="clear" w:color="auto" w:fill="E6EED5" w:themeFill="accent3" w:themeFillTint="3F"/>
      </w:tcPr>
    </w:tblStylePr>
  </w:style>
  <w:style w:type="table" w:styleId="MediumList1-Accent4">
    <w:name w:val="Medium List 1 Accent 4"/>
    <w:basedOn w:val="TableNormal"/>
    <w:uiPriority w:val="65"/>
    <w:qFormat/>
    <w:rPr>
      <w:color w:val="000000" w:themeColor="text1"/>
    </w:rPr>
    <w:tblPr>
      <w:tblBorders>
        <w:top w:val="single" w:sz="8" w:space="0" w:color="8064A2" w:themeColor="accent4"/>
        <w:bottom w:val="single" w:sz="8" w:space="0" w:color="8064A2" w:themeColor="accent4"/>
      </w:tblBorders>
    </w:tblPr>
    <w:tblStylePr w:type="firstRow">
      <w:rPr>
        <w:rFonts w:asciiTheme="majorHAnsi" w:eastAsiaTheme="majorEastAsia" w:hAnsiTheme="majorHAnsi" w:cstheme="majorBidi"/>
      </w:rPr>
      <w:tblPr/>
      <w:tcPr>
        <w:tcBorders>
          <w:top w:val="nil"/>
          <w:bottom w:val="single" w:sz="8" w:space="0" w:color="8064A2" w:themeColor="accent4"/>
        </w:tcBorders>
      </w:tcPr>
    </w:tblStylePr>
    <w:tblStylePr w:type="lastRow">
      <w:rPr>
        <w:b/>
        <w:bCs/>
        <w:color w:val="1F497D" w:themeColor="text2"/>
      </w:rPr>
      <w:tblPr/>
      <w:tcPr>
        <w:tcBorders>
          <w:top w:val="single" w:sz="8" w:space="0" w:color="8064A2" w:themeColor="accent4"/>
          <w:bottom w:val="single" w:sz="8" w:space="0" w:color="8064A2" w:themeColor="accent4"/>
        </w:tcBorders>
      </w:tcPr>
    </w:tblStylePr>
    <w:tblStylePr w:type="firstCol">
      <w:rPr>
        <w:b/>
        <w:bCs/>
      </w:rPr>
    </w:tblStylePr>
    <w:tblStylePr w:type="lastCol">
      <w:rPr>
        <w:b/>
        <w:bCs/>
      </w:rPr>
      <w:tblPr/>
      <w:tcPr>
        <w:tcBorders>
          <w:top w:val="single" w:sz="8" w:space="0" w:color="8064A2" w:themeColor="accent4"/>
          <w:bottom w:val="single" w:sz="8" w:space="0" w:color="8064A2" w:themeColor="accent4"/>
        </w:tcBorders>
      </w:tcPr>
    </w:tblStylePr>
    <w:tblStylePr w:type="band1Vert">
      <w:tblPr/>
      <w:tcPr>
        <w:shd w:val="clear" w:color="auto" w:fill="DFD8E8" w:themeFill="accent4" w:themeFillTint="3F"/>
      </w:tcPr>
    </w:tblStylePr>
    <w:tblStylePr w:type="band1Horz">
      <w:tblPr/>
      <w:tcPr>
        <w:shd w:val="clear" w:color="auto" w:fill="DFD8E8" w:themeFill="accent4" w:themeFillTint="3F"/>
      </w:tcPr>
    </w:tblStylePr>
  </w:style>
  <w:style w:type="table" w:styleId="MediumList1-Accent5">
    <w:name w:val="Medium List 1 Accent 5"/>
    <w:basedOn w:val="TableNormal"/>
    <w:uiPriority w:val="65"/>
    <w:qFormat/>
    <w:rPr>
      <w:color w:val="000000" w:themeColor="text1"/>
    </w:rPr>
    <w:tblPr>
      <w:tblBorders>
        <w:top w:val="single" w:sz="8" w:space="0" w:color="4BACC6" w:themeColor="accent5"/>
        <w:bottom w:val="single" w:sz="8" w:space="0" w:color="4BACC6" w:themeColor="accent5"/>
      </w:tblBorders>
    </w:tblPr>
    <w:tblStylePr w:type="firstRow">
      <w:rPr>
        <w:rFonts w:asciiTheme="majorHAnsi" w:eastAsiaTheme="majorEastAsia" w:hAnsiTheme="majorHAnsi" w:cstheme="majorBidi"/>
      </w:rPr>
      <w:tblPr/>
      <w:tcPr>
        <w:tcBorders>
          <w:top w:val="nil"/>
          <w:bottom w:val="single" w:sz="8" w:space="0" w:color="4BACC6" w:themeColor="accent5"/>
        </w:tcBorders>
      </w:tcPr>
    </w:tblStylePr>
    <w:tblStylePr w:type="lastRow">
      <w:rPr>
        <w:b/>
        <w:bCs/>
        <w:color w:val="1F497D" w:themeColor="text2"/>
      </w:rPr>
      <w:tblPr/>
      <w:tcPr>
        <w:tcBorders>
          <w:top w:val="single" w:sz="8" w:space="0" w:color="4BACC6" w:themeColor="accent5"/>
          <w:bottom w:val="single" w:sz="8" w:space="0" w:color="4BACC6" w:themeColor="accent5"/>
        </w:tcBorders>
      </w:tcPr>
    </w:tblStylePr>
    <w:tblStylePr w:type="firstCol">
      <w:rPr>
        <w:b/>
        <w:bCs/>
      </w:rPr>
    </w:tblStylePr>
    <w:tblStylePr w:type="lastCol">
      <w:rPr>
        <w:b/>
        <w:bCs/>
      </w:rPr>
      <w:tblPr/>
      <w:tcPr>
        <w:tcBorders>
          <w:top w:val="single" w:sz="8" w:space="0" w:color="4BACC6" w:themeColor="accent5"/>
          <w:bottom w:val="single" w:sz="8" w:space="0" w:color="4BACC6" w:themeColor="accent5"/>
        </w:tcBorders>
      </w:tcPr>
    </w:tblStylePr>
    <w:tblStylePr w:type="band1Vert">
      <w:tblPr/>
      <w:tcPr>
        <w:shd w:val="clear" w:color="auto" w:fill="D2EAF1" w:themeFill="accent5" w:themeFillTint="3F"/>
      </w:tcPr>
    </w:tblStylePr>
    <w:tblStylePr w:type="band1Horz">
      <w:tblPr/>
      <w:tcPr>
        <w:shd w:val="clear" w:color="auto" w:fill="D2EAF1" w:themeFill="accent5" w:themeFillTint="3F"/>
      </w:tcPr>
    </w:tblStylePr>
  </w:style>
  <w:style w:type="table" w:styleId="MediumList1-Accent6">
    <w:name w:val="Medium List 1 Accent 6"/>
    <w:basedOn w:val="TableNormal"/>
    <w:uiPriority w:val="65"/>
    <w:qFormat/>
    <w:rPr>
      <w:color w:val="000000" w:themeColor="text1"/>
    </w:rPr>
    <w:tblPr>
      <w:tblBorders>
        <w:top w:val="single" w:sz="8" w:space="0" w:color="F79646" w:themeColor="accent6"/>
        <w:bottom w:val="single" w:sz="8" w:space="0" w:color="F79646" w:themeColor="accent6"/>
      </w:tblBorders>
    </w:tblPr>
    <w:tblStylePr w:type="firstRow">
      <w:rPr>
        <w:rFonts w:asciiTheme="majorHAnsi" w:eastAsiaTheme="majorEastAsia" w:hAnsiTheme="majorHAnsi" w:cstheme="majorBidi"/>
      </w:rPr>
      <w:tblPr/>
      <w:tcPr>
        <w:tcBorders>
          <w:top w:val="nil"/>
          <w:bottom w:val="single" w:sz="8" w:space="0" w:color="F79646" w:themeColor="accent6"/>
        </w:tcBorders>
      </w:tcPr>
    </w:tblStylePr>
    <w:tblStylePr w:type="lastRow">
      <w:rPr>
        <w:b/>
        <w:bCs/>
        <w:color w:val="1F497D" w:themeColor="text2"/>
      </w:rPr>
      <w:tblPr/>
      <w:tcPr>
        <w:tcBorders>
          <w:top w:val="single" w:sz="8" w:space="0" w:color="F79646" w:themeColor="accent6"/>
          <w:bottom w:val="single" w:sz="8" w:space="0" w:color="F79646" w:themeColor="accent6"/>
        </w:tcBorders>
      </w:tcPr>
    </w:tblStylePr>
    <w:tblStylePr w:type="firstCol">
      <w:rPr>
        <w:b/>
        <w:bCs/>
      </w:rPr>
    </w:tblStylePr>
    <w:tblStylePr w:type="lastCol">
      <w:rPr>
        <w:b/>
        <w:bCs/>
      </w:rPr>
      <w:tblPr/>
      <w:tcPr>
        <w:tcBorders>
          <w:top w:val="single" w:sz="8" w:space="0" w:color="F79646" w:themeColor="accent6"/>
          <w:bottom w:val="single" w:sz="8" w:space="0" w:color="F79646" w:themeColor="accent6"/>
        </w:tcBorders>
      </w:tcPr>
    </w:tblStylePr>
    <w:tblStylePr w:type="band1Vert">
      <w:tblPr/>
      <w:tcPr>
        <w:shd w:val="clear" w:color="auto" w:fill="FDE4D0" w:themeFill="accent6" w:themeFillTint="3F"/>
      </w:tcPr>
    </w:tblStylePr>
    <w:tblStylePr w:type="band1Horz">
      <w:tblPr/>
      <w:tcPr>
        <w:shd w:val="clear" w:color="auto" w:fill="FDE4D0" w:themeFill="accent6" w:themeFillTint="3F"/>
      </w:tcPr>
    </w:tblStylePr>
  </w:style>
  <w:style w:type="table" w:styleId="MediumList2">
    <w:name w:val="Medium List 2"/>
    <w:basedOn w:val="TableNormal"/>
    <w:uiPriority w:val="66"/>
    <w:qFormat/>
    <w:rPr>
      <w:rFonts w:asciiTheme="majorHAnsi" w:eastAsiaTheme="majorEastAsia" w:hAnsiTheme="majorHAnsi" w:cstheme="majorBidi"/>
      <w:color w:val="000000" w:themeColor="text1"/>
    </w:rPr>
    <w:tblPr>
      <w:tblBorders>
        <w:top w:val="single" w:sz="8" w:space="0" w:color="000000" w:themeColor="text1"/>
        <w:left w:val="single" w:sz="8" w:space="0" w:color="000000" w:themeColor="text1"/>
        <w:bottom w:val="single" w:sz="8" w:space="0" w:color="000000" w:themeColor="text1"/>
        <w:right w:val="single" w:sz="8" w:space="0" w:color="000000" w:themeColor="text1"/>
      </w:tblBorders>
    </w:tblPr>
    <w:tblStylePr w:type="firstRow">
      <w:rPr>
        <w:sz w:val="24"/>
        <w:szCs w:val="24"/>
      </w:rPr>
      <w:tblPr/>
      <w:tcPr>
        <w:tcBorders>
          <w:top w:val="nil"/>
          <w:left w:val="nil"/>
          <w:bottom w:val="single" w:sz="24" w:space="0" w:color="000000" w:themeColor="text1"/>
          <w:right w:val="nil"/>
          <w:insideH w:val="nil"/>
          <w:insideV w:val="nil"/>
        </w:tcBorders>
        <w:shd w:val="clear" w:color="auto" w:fill="FFFFFF" w:themeFill="background1"/>
      </w:tcPr>
    </w:tblStylePr>
    <w:tblStylePr w:type="lastRow">
      <w:tblPr/>
      <w:tcPr>
        <w:tcBorders>
          <w:top w:val="single" w:sz="8" w:space="0" w:color="000000" w:themeColor="tex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000000" w:themeColor="text1"/>
          <w:insideH w:val="nil"/>
          <w:insideV w:val="nil"/>
        </w:tcBorders>
        <w:shd w:val="clear" w:color="auto" w:fill="FFFFFF" w:themeFill="background1"/>
      </w:tcPr>
    </w:tblStylePr>
    <w:tblStylePr w:type="lastCol">
      <w:tblPr/>
      <w:tcPr>
        <w:tcBorders>
          <w:top w:val="nil"/>
          <w:left w:val="single" w:sz="8" w:space="0" w:color="000000" w:themeColor="tex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C0C0C0" w:themeFill="text1" w:themeFillTint="3F"/>
      </w:tcPr>
    </w:tblStylePr>
    <w:tblStylePr w:type="band1Horz">
      <w:tblPr/>
      <w:tcPr>
        <w:tcBorders>
          <w:top w:val="nil"/>
          <w:bottom w:val="nil"/>
          <w:insideH w:val="nil"/>
          <w:insideV w:val="nil"/>
        </w:tcBorders>
        <w:shd w:val="clear" w:color="auto" w:fill="C0C0C0" w:themeFill="tex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1">
    <w:name w:val="Medium List 2 Accent 1"/>
    <w:basedOn w:val="TableNormal"/>
    <w:uiPriority w:val="66"/>
    <w:qFormat/>
    <w:rPr>
      <w:rFonts w:asciiTheme="majorHAnsi" w:eastAsiaTheme="majorEastAsia" w:hAnsiTheme="majorHAnsi" w:cstheme="majorBidi"/>
      <w:color w:val="000000" w:themeColor="text1"/>
    </w:rPr>
    <w:tblPr>
      <w:tblBorders>
        <w:top w:val="single" w:sz="8" w:space="0" w:color="4F81BD" w:themeColor="accent1"/>
        <w:left w:val="single" w:sz="8" w:space="0" w:color="4F81BD" w:themeColor="accent1"/>
        <w:bottom w:val="single" w:sz="8" w:space="0" w:color="4F81BD" w:themeColor="accent1"/>
        <w:right w:val="single" w:sz="8" w:space="0" w:color="4F81BD" w:themeColor="accent1"/>
      </w:tblBorders>
    </w:tblPr>
    <w:tblStylePr w:type="firstRow">
      <w:rPr>
        <w:sz w:val="24"/>
        <w:szCs w:val="24"/>
      </w:rPr>
      <w:tblPr/>
      <w:tcPr>
        <w:tcBorders>
          <w:top w:val="nil"/>
          <w:left w:val="nil"/>
          <w:bottom w:val="single" w:sz="24" w:space="0" w:color="4F81BD" w:themeColor="accent1"/>
          <w:right w:val="nil"/>
          <w:insideH w:val="nil"/>
          <w:insideV w:val="nil"/>
        </w:tcBorders>
        <w:shd w:val="clear" w:color="auto" w:fill="FFFFFF" w:themeFill="background1"/>
      </w:tcPr>
    </w:tblStylePr>
    <w:tblStylePr w:type="lastRow">
      <w:tblPr/>
      <w:tcPr>
        <w:tcBorders>
          <w:top w:val="single" w:sz="8" w:space="0" w:color="4F81BD" w:themeColor="accent1"/>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F81BD" w:themeColor="accent1"/>
          <w:insideH w:val="nil"/>
          <w:insideV w:val="nil"/>
        </w:tcBorders>
        <w:shd w:val="clear" w:color="auto" w:fill="FFFFFF" w:themeFill="background1"/>
      </w:tcPr>
    </w:tblStylePr>
    <w:tblStylePr w:type="lastCol">
      <w:tblPr/>
      <w:tcPr>
        <w:tcBorders>
          <w:top w:val="nil"/>
          <w:left w:val="single" w:sz="8" w:space="0" w:color="4F81BD" w:themeColor="accent1"/>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3DFEE" w:themeFill="accent1" w:themeFillTint="3F"/>
      </w:tcPr>
    </w:tblStylePr>
    <w:tblStylePr w:type="band1Horz">
      <w:tblPr/>
      <w:tcPr>
        <w:tcBorders>
          <w:top w:val="nil"/>
          <w:bottom w:val="nil"/>
          <w:insideH w:val="nil"/>
          <w:insideV w:val="nil"/>
        </w:tcBorders>
        <w:shd w:val="clear" w:color="auto" w:fill="D3DFEE" w:themeFill="accent1"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2">
    <w:name w:val="Medium List 2 Accent 2"/>
    <w:basedOn w:val="TableNormal"/>
    <w:uiPriority w:val="66"/>
    <w:qFormat/>
    <w:rPr>
      <w:rFonts w:asciiTheme="majorHAnsi" w:eastAsiaTheme="majorEastAsia" w:hAnsiTheme="majorHAnsi" w:cstheme="majorBidi"/>
      <w:color w:val="000000" w:themeColor="text1"/>
    </w:rPr>
    <w:tblPr>
      <w:tblBorders>
        <w:top w:val="single" w:sz="8" w:space="0" w:color="C0504D" w:themeColor="accent2"/>
        <w:left w:val="single" w:sz="8" w:space="0" w:color="C0504D" w:themeColor="accent2"/>
        <w:bottom w:val="single" w:sz="8" w:space="0" w:color="C0504D" w:themeColor="accent2"/>
        <w:right w:val="single" w:sz="8" w:space="0" w:color="C0504D" w:themeColor="accent2"/>
      </w:tblBorders>
    </w:tblPr>
    <w:tblStylePr w:type="firstRow">
      <w:rPr>
        <w:sz w:val="24"/>
        <w:szCs w:val="24"/>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tblPr/>
      <w:tcPr>
        <w:tcBorders>
          <w:top w:val="single" w:sz="8" w:space="0" w:color="C0504D" w:themeColor="accent2"/>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C0504D" w:themeColor="accent2"/>
          <w:insideH w:val="nil"/>
          <w:insideV w:val="nil"/>
        </w:tcBorders>
        <w:shd w:val="clear" w:color="auto" w:fill="FFFFFF" w:themeFill="background1"/>
      </w:tcPr>
    </w:tblStylePr>
    <w:tblStylePr w:type="lastCol">
      <w:tblPr/>
      <w:tcPr>
        <w:tcBorders>
          <w:top w:val="nil"/>
          <w:left w:val="single" w:sz="8" w:space="0" w:color="C0504D" w:themeColor="accent2"/>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FD3D2" w:themeFill="accent2" w:themeFillTint="3F"/>
      </w:tcPr>
    </w:tblStylePr>
    <w:tblStylePr w:type="band1Horz">
      <w:tblPr/>
      <w:tcPr>
        <w:tcBorders>
          <w:top w:val="nil"/>
          <w:bottom w:val="nil"/>
          <w:insideH w:val="nil"/>
          <w:insideV w:val="nil"/>
        </w:tcBorders>
        <w:shd w:val="clear" w:color="auto" w:fill="EFD3D2" w:themeFill="accent2"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3">
    <w:name w:val="Medium List 2 Accent 3"/>
    <w:basedOn w:val="TableNormal"/>
    <w:uiPriority w:val="66"/>
    <w:qFormat/>
    <w:rPr>
      <w:rFonts w:asciiTheme="majorHAnsi" w:eastAsiaTheme="majorEastAsia" w:hAnsiTheme="majorHAnsi" w:cstheme="majorBidi"/>
      <w:color w:val="000000" w:themeColor="text1"/>
    </w:rPr>
    <w:tblPr>
      <w:tblBorders>
        <w:top w:val="single" w:sz="8" w:space="0" w:color="9BBB59" w:themeColor="accent3"/>
        <w:left w:val="single" w:sz="8" w:space="0" w:color="9BBB59" w:themeColor="accent3"/>
        <w:bottom w:val="single" w:sz="8" w:space="0" w:color="9BBB59" w:themeColor="accent3"/>
        <w:right w:val="single" w:sz="8" w:space="0" w:color="9BBB59" w:themeColor="accent3"/>
      </w:tblBorders>
    </w:tblPr>
    <w:tblStylePr w:type="firstRow">
      <w:rPr>
        <w:sz w:val="24"/>
        <w:szCs w:val="24"/>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tblPr/>
      <w:tcPr>
        <w:tcBorders>
          <w:top w:val="single" w:sz="8" w:space="0" w:color="9BBB59" w:themeColor="accent3"/>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9BBB59" w:themeColor="accent3"/>
          <w:insideH w:val="nil"/>
          <w:insideV w:val="nil"/>
        </w:tcBorders>
        <w:shd w:val="clear" w:color="auto" w:fill="FFFFFF" w:themeFill="background1"/>
      </w:tcPr>
    </w:tblStylePr>
    <w:tblStylePr w:type="lastCol">
      <w:tblPr/>
      <w:tcPr>
        <w:tcBorders>
          <w:top w:val="nil"/>
          <w:left w:val="single" w:sz="8" w:space="0" w:color="9BBB59" w:themeColor="accent3"/>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E6EED5" w:themeFill="accent3" w:themeFillTint="3F"/>
      </w:tcPr>
    </w:tblStylePr>
    <w:tblStylePr w:type="band1Horz">
      <w:tblPr/>
      <w:tcPr>
        <w:tcBorders>
          <w:top w:val="nil"/>
          <w:bottom w:val="nil"/>
          <w:insideH w:val="nil"/>
          <w:insideV w:val="nil"/>
        </w:tcBorders>
        <w:shd w:val="clear" w:color="auto" w:fill="E6EED5" w:themeFill="accent3"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4">
    <w:name w:val="Medium List 2 Accent 4"/>
    <w:basedOn w:val="TableNormal"/>
    <w:uiPriority w:val="66"/>
    <w:qFormat/>
    <w:rPr>
      <w:rFonts w:asciiTheme="majorHAnsi" w:eastAsiaTheme="majorEastAsia" w:hAnsiTheme="majorHAnsi" w:cstheme="majorBidi"/>
      <w:color w:val="000000" w:themeColor="text1"/>
    </w:rPr>
    <w:tblPr>
      <w:tblBorders>
        <w:top w:val="single" w:sz="8" w:space="0" w:color="8064A2" w:themeColor="accent4"/>
        <w:left w:val="single" w:sz="8" w:space="0" w:color="8064A2" w:themeColor="accent4"/>
        <w:bottom w:val="single" w:sz="8" w:space="0" w:color="8064A2" w:themeColor="accent4"/>
        <w:right w:val="single" w:sz="8" w:space="0" w:color="8064A2" w:themeColor="accent4"/>
      </w:tblBorders>
    </w:tblPr>
    <w:tblStylePr w:type="firstRow">
      <w:rPr>
        <w:sz w:val="24"/>
        <w:szCs w:val="24"/>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tblPr/>
      <w:tcPr>
        <w:tcBorders>
          <w:top w:val="single" w:sz="8" w:space="0" w:color="8064A2" w:themeColor="accent4"/>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8064A2" w:themeColor="accent4"/>
          <w:insideH w:val="nil"/>
          <w:insideV w:val="nil"/>
        </w:tcBorders>
        <w:shd w:val="clear" w:color="auto" w:fill="FFFFFF" w:themeFill="background1"/>
      </w:tcPr>
    </w:tblStylePr>
    <w:tblStylePr w:type="lastCol">
      <w:tblPr/>
      <w:tcPr>
        <w:tcBorders>
          <w:top w:val="nil"/>
          <w:left w:val="single" w:sz="8" w:space="0" w:color="8064A2" w:themeColor="accent4"/>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FD8E8" w:themeFill="accent4" w:themeFillTint="3F"/>
      </w:tcPr>
    </w:tblStylePr>
    <w:tblStylePr w:type="band1Horz">
      <w:tblPr/>
      <w:tcPr>
        <w:tcBorders>
          <w:top w:val="nil"/>
          <w:bottom w:val="nil"/>
          <w:insideH w:val="nil"/>
          <w:insideV w:val="nil"/>
        </w:tcBorders>
        <w:shd w:val="clear" w:color="auto" w:fill="DFD8E8" w:themeFill="accent4"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5">
    <w:name w:val="Medium List 2 Accent 5"/>
    <w:basedOn w:val="TableNormal"/>
    <w:uiPriority w:val="66"/>
    <w:qFormat/>
    <w:rPr>
      <w:rFonts w:asciiTheme="majorHAnsi" w:eastAsiaTheme="majorEastAsia" w:hAnsiTheme="majorHAnsi" w:cstheme="majorBidi"/>
      <w:color w:val="000000" w:themeColor="text1"/>
    </w:rPr>
    <w:tblPr>
      <w:tblBorders>
        <w:top w:val="single" w:sz="8" w:space="0" w:color="4BACC6" w:themeColor="accent5"/>
        <w:left w:val="single" w:sz="8" w:space="0" w:color="4BACC6" w:themeColor="accent5"/>
        <w:bottom w:val="single" w:sz="8" w:space="0" w:color="4BACC6" w:themeColor="accent5"/>
        <w:right w:val="single" w:sz="8" w:space="0" w:color="4BACC6" w:themeColor="accent5"/>
      </w:tblBorders>
    </w:tblPr>
    <w:tblStylePr w:type="firstRow">
      <w:rPr>
        <w:sz w:val="24"/>
        <w:szCs w:val="24"/>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tblPr/>
      <w:tcPr>
        <w:tcBorders>
          <w:top w:val="single" w:sz="8" w:space="0" w:color="4BACC6" w:themeColor="accent5"/>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4BACC6" w:themeColor="accent5"/>
          <w:insideH w:val="nil"/>
          <w:insideV w:val="nil"/>
        </w:tcBorders>
        <w:shd w:val="clear" w:color="auto" w:fill="FFFFFF" w:themeFill="background1"/>
      </w:tcPr>
    </w:tblStylePr>
    <w:tblStylePr w:type="lastCol">
      <w:tblPr/>
      <w:tcPr>
        <w:tcBorders>
          <w:top w:val="nil"/>
          <w:left w:val="single" w:sz="8" w:space="0" w:color="4BACC6" w:themeColor="accent5"/>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D2EAF1" w:themeFill="accent5" w:themeFillTint="3F"/>
      </w:tcPr>
    </w:tblStylePr>
    <w:tblStylePr w:type="band1Horz">
      <w:tblPr/>
      <w:tcPr>
        <w:tcBorders>
          <w:top w:val="nil"/>
          <w:bottom w:val="nil"/>
          <w:insideH w:val="nil"/>
          <w:insideV w:val="nil"/>
        </w:tcBorders>
        <w:shd w:val="clear" w:color="auto" w:fill="D2EAF1" w:themeFill="accent5"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List2-Accent6">
    <w:name w:val="Medium List 2 Accent 6"/>
    <w:basedOn w:val="TableNormal"/>
    <w:uiPriority w:val="66"/>
    <w:qFormat/>
    <w:rPr>
      <w:rFonts w:asciiTheme="majorHAnsi" w:eastAsiaTheme="majorEastAsia" w:hAnsiTheme="majorHAnsi" w:cstheme="majorBidi"/>
      <w:color w:val="000000" w:themeColor="text1"/>
    </w:rPr>
    <w:tblPr>
      <w:tblBorders>
        <w:top w:val="single" w:sz="8" w:space="0" w:color="F79646" w:themeColor="accent6"/>
        <w:left w:val="single" w:sz="8" w:space="0" w:color="F79646" w:themeColor="accent6"/>
        <w:bottom w:val="single" w:sz="8" w:space="0" w:color="F79646" w:themeColor="accent6"/>
        <w:right w:val="single" w:sz="8" w:space="0" w:color="F79646" w:themeColor="accent6"/>
      </w:tblBorders>
    </w:tblPr>
    <w:tblStylePr w:type="firstRow">
      <w:rPr>
        <w:sz w:val="24"/>
        <w:szCs w:val="24"/>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tblPr/>
      <w:tcPr>
        <w:tcBorders>
          <w:top w:val="single" w:sz="8" w:space="0" w:color="F79646" w:themeColor="accent6"/>
          <w:left w:val="nil"/>
          <w:bottom w:val="nil"/>
          <w:right w:val="nil"/>
          <w:insideH w:val="nil"/>
          <w:insideV w:val="nil"/>
        </w:tcBorders>
        <w:shd w:val="clear" w:color="auto" w:fill="FFFFFF" w:themeFill="background1"/>
      </w:tcPr>
    </w:tblStylePr>
    <w:tblStylePr w:type="firstCol">
      <w:tblPr/>
      <w:tcPr>
        <w:tcBorders>
          <w:top w:val="nil"/>
          <w:left w:val="nil"/>
          <w:bottom w:val="nil"/>
          <w:right w:val="single" w:sz="8" w:space="0" w:color="F79646" w:themeColor="accent6"/>
          <w:insideH w:val="nil"/>
          <w:insideV w:val="nil"/>
        </w:tcBorders>
        <w:shd w:val="clear" w:color="auto" w:fill="FFFFFF" w:themeFill="background1"/>
      </w:tcPr>
    </w:tblStylePr>
    <w:tblStylePr w:type="lastCol">
      <w:tblPr/>
      <w:tcPr>
        <w:tcBorders>
          <w:top w:val="nil"/>
          <w:left w:val="single" w:sz="8" w:space="0" w:color="F79646" w:themeColor="accent6"/>
          <w:bottom w:val="nil"/>
          <w:right w:val="nil"/>
          <w:insideH w:val="nil"/>
          <w:insideV w:val="nil"/>
        </w:tcBorders>
        <w:shd w:val="clear" w:color="auto" w:fill="FFFFFF" w:themeFill="background1"/>
      </w:tcPr>
    </w:tblStylePr>
    <w:tblStylePr w:type="band1Vert">
      <w:tblPr/>
      <w:tcPr>
        <w:tcBorders>
          <w:left w:val="nil"/>
          <w:right w:val="nil"/>
          <w:insideH w:val="nil"/>
          <w:insideV w:val="nil"/>
        </w:tcBorders>
        <w:shd w:val="clear" w:color="auto" w:fill="FDE4D0" w:themeFill="accent6" w:themeFillTint="3F"/>
      </w:tcPr>
    </w:tblStylePr>
    <w:tblStylePr w:type="band1Horz">
      <w:tblPr/>
      <w:tcPr>
        <w:tcBorders>
          <w:top w:val="nil"/>
          <w:bottom w:val="nil"/>
          <w:insideH w:val="nil"/>
          <w:insideV w:val="nil"/>
        </w:tcBorders>
        <w:shd w:val="clear" w:color="auto" w:fill="FDE4D0" w:themeFill="accent6" w:themeFillTint="3F"/>
      </w:tcPr>
    </w:tblStylePr>
    <w:tblStylePr w:type="nwCell">
      <w:tblPr/>
      <w:tcPr>
        <w:shd w:val="clear" w:color="auto" w:fill="FFFFFF" w:themeFill="background1"/>
      </w:tcPr>
    </w:tblStylePr>
    <w:tblStylePr w:type="swCell">
      <w:tblPr/>
      <w:tcPr>
        <w:tcBorders>
          <w:top w:val="nil"/>
        </w:tcBorders>
      </w:tcPr>
    </w:tblStylePr>
  </w:style>
  <w:style w:type="table" w:styleId="MediumGrid1">
    <w:name w:val="Medium Grid 1"/>
    <w:basedOn w:val="TableNormal"/>
    <w:uiPriority w:val="67"/>
    <w:qFormat/>
    <w:tblPr>
      <w:tblBorders>
        <w:top w:val="single" w:sz="8" w:space="0" w:color="404040" w:themeColor="text1" w:themeTint="BF"/>
        <w:left w:val="single" w:sz="8" w:space="0" w:color="404040" w:themeColor="text1" w:themeTint="BF"/>
        <w:bottom w:val="single" w:sz="8" w:space="0" w:color="404040" w:themeColor="text1" w:themeTint="BF"/>
        <w:right w:val="single" w:sz="8" w:space="0" w:color="404040" w:themeColor="text1" w:themeTint="BF"/>
        <w:insideH w:val="single" w:sz="8" w:space="0" w:color="404040" w:themeColor="text1" w:themeTint="BF"/>
        <w:insideV w:val="single" w:sz="8" w:space="0" w:color="404040" w:themeColor="text1" w:themeTint="BF"/>
      </w:tblBorders>
    </w:tblPr>
    <w:tcPr>
      <w:shd w:val="clear" w:color="auto" w:fill="C0C0C0" w:themeFill="text1" w:themeFillTint="3F"/>
    </w:tcPr>
    <w:tblStylePr w:type="firstRow">
      <w:rPr>
        <w:b/>
        <w:bCs/>
      </w:rPr>
    </w:tblStylePr>
    <w:tblStylePr w:type="lastRow">
      <w:rPr>
        <w:b/>
        <w:bCs/>
      </w:rPr>
      <w:tblPr/>
      <w:tcPr>
        <w:tcBorders>
          <w:top w:val="single" w:sz="18" w:space="0" w:color="404040" w:themeColor="text1" w:themeTint="BF"/>
        </w:tcBorders>
      </w:tcPr>
    </w:tblStylePr>
    <w:tblStylePr w:type="firstCol">
      <w:rPr>
        <w:b/>
        <w:bCs/>
      </w:rPr>
    </w:tblStylePr>
    <w:tblStylePr w:type="lastCol">
      <w:rPr>
        <w:b/>
        <w:bCs/>
      </w:r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MediumGrid1-Accent1">
    <w:name w:val="Medium Grid 1 Accent 1"/>
    <w:basedOn w:val="TableNormal"/>
    <w:uiPriority w:val="67"/>
    <w:qFormat/>
    <w:tblPr>
      <w:tblBorders>
        <w:top w:val="single" w:sz="8" w:space="0" w:color="7BA0CD" w:themeColor="accent1" w:themeTint="BF"/>
        <w:left w:val="single" w:sz="8" w:space="0" w:color="7BA0CD" w:themeColor="accent1" w:themeTint="BF"/>
        <w:bottom w:val="single" w:sz="8" w:space="0" w:color="7BA0CD" w:themeColor="accent1" w:themeTint="BF"/>
        <w:right w:val="single" w:sz="8" w:space="0" w:color="7BA0CD" w:themeColor="accent1" w:themeTint="BF"/>
        <w:insideH w:val="single" w:sz="8" w:space="0" w:color="7BA0CD" w:themeColor="accent1" w:themeTint="BF"/>
        <w:insideV w:val="single" w:sz="8" w:space="0" w:color="7BA0CD" w:themeColor="accent1" w:themeTint="BF"/>
      </w:tblBorders>
    </w:tblPr>
    <w:tcPr>
      <w:shd w:val="clear" w:color="auto" w:fill="D3DFEE" w:themeFill="accent1" w:themeFillTint="3F"/>
    </w:tcPr>
    <w:tblStylePr w:type="firstRow">
      <w:rPr>
        <w:b/>
        <w:bCs/>
      </w:rPr>
    </w:tblStylePr>
    <w:tblStylePr w:type="lastRow">
      <w:rPr>
        <w:b/>
        <w:bCs/>
      </w:rPr>
      <w:tblPr/>
      <w:tcPr>
        <w:tcBorders>
          <w:top w:val="single" w:sz="18" w:space="0" w:color="7BA0CD" w:themeColor="accent1" w:themeTint="BF"/>
        </w:tcBorders>
      </w:tcPr>
    </w:tblStylePr>
    <w:tblStylePr w:type="firstCol">
      <w:rPr>
        <w:b/>
        <w:bCs/>
      </w:rPr>
    </w:tblStylePr>
    <w:tblStylePr w:type="lastCol">
      <w:rPr>
        <w:b/>
        <w:bCs/>
      </w:r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MediumGrid1-Accent2">
    <w:name w:val="Medium Grid 1 Accent 2"/>
    <w:basedOn w:val="TableNormal"/>
    <w:uiPriority w:val="67"/>
    <w:qFormat/>
    <w:tblPr>
      <w:tblBorders>
        <w:top w:val="single" w:sz="8" w:space="0" w:color="CF7B79" w:themeColor="accent2" w:themeTint="BF"/>
        <w:left w:val="single" w:sz="8" w:space="0" w:color="CF7B79" w:themeColor="accent2" w:themeTint="BF"/>
        <w:bottom w:val="single" w:sz="8" w:space="0" w:color="CF7B79" w:themeColor="accent2" w:themeTint="BF"/>
        <w:right w:val="single" w:sz="8" w:space="0" w:color="CF7B79" w:themeColor="accent2" w:themeTint="BF"/>
        <w:insideH w:val="single" w:sz="8" w:space="0" w:color="CF7B79" w:themeColor="accent2" w:themeTint="BF"/>
        <w:insideV w:val="single" w:sz="8" w:space="0" w:color="CF7B79" w:themeColor="accent2" w:themeTint="BF"/>
      </w:tblBorders>
    </w:tblPr>
    <w:tcPr>
      <w:shd w:val="clear" w:color="auto" w:fill="EFD3D2" w:themeFill="accent2" w:themeFillTint="3F"/>
    </w:tcPr>
    <w:tblStylePr w:type="firstRow">
      <w:rPr>
        <w:b/>
        <w:bCs/>
      </w:rPr>
    </w:tblStylePr>
    <w:tblStylePr w:type="lastRow">
      <w:rPr>
        <w:b/>
        <w:bCs/>
      </w:rPr>
      <w:tblPr/>
      <w:tcPr>
        <w:tcBorders>
          <w:top w:val="single" w:sz="18" w:space="0" w:color="CF7B79" w:themeColor="accent2" w:themeTint="BF"/>
        </w:tcBorders>
      </w:tcPr>
    </w:tblStylePr>
    <w:tblStylePr w:type="firstCol">
      <w:rPr>
        <w:b/>
        <w:bCs/>
      </w:rPr>
    </w:tblStylePr>
    <w:tblStylePr w:type="lastCol">
      <w:rPr>
        <w:b/>
        <w:bCs/>
      </w:r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MediumGrid1-Accent3">
    <w:name w:val="Medium Grid 1 Accent 3"/>
    <w:basedOn w:val="TableNormal"/>
    <w:uiPriority w:val="67"/>
    <w:qFormat/>
    <w:tblPr>
      <w:tblBorders>
        <w:top w:val="single" w:sz="8" w:space="0" w:color="B3CC82" w:themeColor="accent3" w:themeTint="BF"/>
        <w:left w:val="single" w:sz="8" w:space="0" w:color="B3CC82" w:themeColor="accent3" w:themeTint="BF"/>
        <w:bottom w:val="single" w:sz="8" w:space="0" w:color="B3CC82" w:themeColor="accent3" w:themeTint="BF"/>
        <w:right w:val="single" w:sz="8" w:space="0" w:color="B3CC82" w:themeColor="accent3" w:themeTint="BF"/>
        <w:insideH w:val="single" w:sz="8" w:space="0" w:color="B3CC82" w:themeColor="accent3" w:themeTint="BF"/>
        <w:insideV w:val="single" w:sz="8" w:space="0" w:color="B3CC82" w:themeColor="accent3" w:themeTint="BF"/>
      </w:tblBorders>
    </w:tblPr>
    <w:tcPr>
      <w:shd w:val="clear" w:color="auto" w:fill="E6EED5" w:themeFill="accent3" w:themeFillTint="3F"/>
    </w:tcPr>
    <w:tblStylePr w:type="firstRow">
      <w:rPr>
        <w:b/>
        <w:bCs/>
      </w:rPr>
    </w:tblStylePr>
    <w:tblStylePr w:type="lastRow">
      <w:rPr>
        <w:b/>
        <w:bCs/>
      </w:rPr>
      <w:tblPr/>
      <w:tcPr>
        <w:tcBorders>
          <w:top w:val="single" w:sz="18" w:space="0" w:color="B3CC82" w:themeColor="accent3" w:themeTint="BF"/>
        </w:tcBorders>
      </w:tcPr>
    </w:tblStylePr>
    <w:tblStylePr w:type="firstCol">
      <w:rPr>
        <w:b/>
        <w:bCs/>
      </w:rPr>
    </w:tblStylePr>
    <w:tblStylePr w:type="lastCol">
      <w:rPr>
        <w:b/>
        <w:bCs/>
      </w:r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MediumGrid1-Accent4">
    <w:name w:val="Medium Grid 1 Accent 4"/>
    <w:basedOn w:val="TableNormal"/>
    <w:uiPriority w:val="67"/>
    <w:qFormat/>
    <w:tblPr>
      <w:tblBorders>
        <w:top w:val="single" w:sz="8" w:space="0" w:color="9F8AB9" w:themeColor="accent4" w:themeTint="BF"/>
        <w:left w:val="single" w:sz="8" w:space="0" w:color="9F8AB9" w:themeColor="accent4" w:themeTint="BF"/>
        <w:bottom w:val="single" w:sz="8" w:space="0" w:color="9F8AB9" w:themeColor="accent4" w:themeTint="BF"/>
        <w:right w:val="single" w:sz="8" w:space="0" w:color="9F8AB9" w:themeColor="accent4" w:themeTint="BF"/>
        <w:insideH w:val="single" w:sz="8" w:space="0" w:color="9F8AB9" w:themeColor="accent4" w:themeTint="BF"/>
        <w:insideV w:val="single" w:sz="8" w:space="0" w:color="9F8AB9" w:themeColor="accent4" w:themeTint="BF"/>
      </w:tblBorders>
    </w:tblPr>
    <w:tcPr>
      <w:shd w:val="clear" w:color="auto" w:fill="DFD8E8" w:themeFill="accent4" w:themeFillTint="3F"/>
    </w:tcPr>
    <w:tblStylePr w:type="firstRow">
      <w:rPr>
        <w:b/>
        <w:bCs/>
      </w:rPr>
    </w:tblStylePr>
    <w:tblStylePr w:type="lastRow">
      <w:rPr>
        <w:b/>
        <w:bCs/>
      </w:rPr>
      <w:tblPr/>
      <w:tcPr>
        <w:tcBorders>
          <w:top w:val="single" w:sz="18" w:space="0" w:color="9F8AB9" w:themeColor="accent4" w:themeTint="BF"/>
        </w:tcBorders>
      </w:tcPr>
    </w:tblStylePr>
    <w:tblStylePr w:type="firstCol">
      <w:rPr>
        <w:b/>
        <w:bCs/>
      </w:rPr>
    </w:tblStylePr>
    <w:tblStylePr w:type="lastCol">
      <w:rPr>
        <w:b/>
        <w:bCs/>
      </w:r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MediumGrid1-Accent5">
    <w:name w:val="Medium Grid 1 Accent 5"/>
    <w:basedOn w:val="TableNormal"/>
    <w:uiPriority w:val="67"/>
    <w:qFormat/>
    <w:tblPr>
      <w:tblBorders>
        <w:top w:val="single" w:sz="8" w:space="0" w:color="78C0D4" w:themeColor="accent5" w:themeTint="BF"/>
        <w:left w:val="single" w:sz="8" w:space="0" w:color="78C0D4" w:themeColor="accent5" w:themeTint="BF"/>
        <w:bottom w:val="single" w:sz="8" w:space="0" w:color="78C0D4" w:themeColor="accent5" w:themeTint="BF"/>
        <w:right w:val="single" w:sz="8" w:space="0" w:color="78C0D4" w:themeColor="accent5" w:themeTint="BF"/>
        <w:insideH w:val="single" w:sz="8" w:space="0" w:color="78C0D4" w:themeColor="accent5" w:themeTint="BF"/>
        <w:insideV w:val="single" w:sz="8" w:space="0" w:color="78C0D4" w:themeColor="accent5" w:themeTint="BF"/>
      </w:tblBorders>
    </w:tblPr>
    <w:tcPr>
      <w:shd w:val="clear" w:color="auto" w:fill="D2EAF1" w:themeFill="accent5" w:themeFillTint="3F"/>
    </w:tcPr>
    <w:tblStylePr w:type="firstRow">
      <w:rPr>
        <w:b/>
        <w:bCs/>
      </w:rPr>
    </w:tblStylePr>
    <w:tblStylePr w:type="lastRow">
      <w:rPr>
        <w:b/>
        <w:bCs/>
      </w:rPr>
      <w:tblPr/>
      <w:tcPr>
        <w:tcBorders>
          <w:top w:val="single" w:sz="18" w:space="0" w:color="78C0D4" w:themeColor="accent5" w:themeTint="BF"/>
        </w:tcBorders>
      </w:tcPr>
    </w:tblStylePr>
    <w:tblStylePr w:type="firstCol">
      <w:rPr>
        <w:b/>
        <w:bCs/>
      </w:rPr>
    </w:tblStylePr>
    <w:tblStylePr w:type="lastCol">
      <w:rPr>
        <w:b/>
        <w:bCs/>
      </w:r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MediumGrid1-Accent6">
    <w:name w:val="Medium Grid 1 Accent 6"/>
    <w:basedOn w:val="TableNormal"/>
    <w:uiPriority w:val="67"/>
    <w:qFormat/>
    <w:tblPr>
      <w:tblBorders>
        <w:top w:val="single" w:sz="8" w:space="0" w:color="F9B074" w:themeColor="accent6" w:themeTint="BF"/>
        <w:left w:val="single" w:sz="8" w:space="0" w:color="F9B074" w:themeColor="accent6" w:themeTint="BF"/>
        <w:bottom w:val="single" w:sz="8" w:space="0" w:color="F9B074" w:themeColor="accent6" w:themeTint="BF"/>
        <w:right w:val="single" w:sz="8" w:space="0" w:color="F9B074" w:themeColor="accent6" w:themeTint="BF"/>
        <w:insideH w:val="single" w:sz="8" w:space="0" w:color="F9B074" w:themeColor="accent6" w:themeTint="BF"/>
        <w:insideV w:val="single" w:sz="8" w:space="0" w:color="F9B074" w:themeColor="accent6" w:themeTint="BF"/>
      </w:tblBorders>
    </w:tblPr>
    <w:tcPr>
      <w:shd w:val="clear" w:color="auto" w:fill="FDE4D0" w:themeFill="accent6" w:themeFillTint="3F"/>
    </w:tcPr>
    <w:tblStylePr w:type="firstRow">
      <w:rPr>
        <w:b/>
        <w:bCs/>
      </w:rPr>
    </w:tblStylePr>
    <w:tblStylePr w:type="lastRow">
      <w:rPr>
        <w:b/>
        <w:bCs/>
      </w:rPr>
      <w:tblPr/>
      <w:tcPr>
        <w:tcBorders>
          <w:top w:val="single" w:sz="18" w:space="0" w:color="F9B074" w:themeColor="accent6" w:themeTint="BF"/>
        </w:tcBorders>
      </w:tcPr>
    </w:tblStylePr>
    <w:tblStylePr w:type="firstCol">
      <w:rPr>
        <w:b/>
        <w:bCs/>
      </w:rPr>
    </w:tblStylePr>
    <w:tblStylePr w:type="lastCol">
      <w:rPr>
        <w:b/>
        <w:bCs/>
      </w:r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table" w:styleId="MediumGrid2">
    <w:name w:val="Medium Grid 2"/>
    <w:basedOn w:val="TableNormal"/>
    <w:uiPriority w:val="68"/>
    <w:qFormat/>
    <w:rPr>
      <w:rFonts w:asciiTheme="majorHAnsi" w:eastAsiaTheme="majorEastAsia" w:hAnsiTheme="majorHAnsi" w:cstheme="majorBidi"/>
      <w:color w:val="000000" w:themeColor="text1"/>
    </w:rPr>
    <w:tblPr>
      <w:tblBorders>
        <w:top w:val="single" w:sz="8" w:space="0" w:color="000000" w:themeColor="text1"/>
        <w:left w:val="single" w:sz="8" w:space="0" w:color="000000" w:themeColor="text1"/>
        <w:bottom w:val="single" w:sz="8" w:space="0" w:color="000000" w:themeColor="text1"/>
        <w:right w:val="single" w:sz="8" w:space="0" w:color="000000" w:themeColor="text1"/>
        <w:insideH w:val="single" w:sz="8" w:space="0" w:color="000000" w:themeColor="text1"/>
        <w:insideV w:val="single" w:sz="8" w:space="0" w:color="000000" w:themeColor="text1"/>
      </w:tblBorders>
    </w:tblPr>
    <w:tcPr>
      <w:shd w:val="clear" w:color="auto" w:fill="C0C0C0" w:themeFill="text1" w:themeFillTint="3F"/>
    </w:tcPr>
    <w:tblStylePr w:type="firstRow">
      <w:rPr>
        <w:b/>
        <w:bCs/>
        <w:color w:val="000000" w:themeColor="text1"/>
      </w:rPr>
      <w:tblPr/>
      <w:tcPr>
        <w:shd w:val="clear" w:color="auto" w:fill="E6E6E6" w:themeFill="tex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CCCCCC" w:themeFill="text1" w:themeFillTint="33"/>
      </w:tcPr>
    </w:tblStylePr>
    <w:tblStylePr w:type="band1Vert">
      <w:tblPr/>
      <w:tcPr>
        <w:shd w:val="clear" w:color="auto" w:fill="808080" w:themeFill="text1" w:themeFillTint="7F"/>
      </w:tcPr>
    </w:tblStylePr>
    <w:tblStylePr w:type="band1Horz">
      <w:tblPr/>
      <w:tcPr>
        <w:tcBorders>
          <w:insideH w:val="single" w:sz="6" w:space="0" w:color="auto"/>
          <w:insideV w:val="single" w:sz="6" w:space="0" w:color="auto"/>
        </w:tcBorders>
        <w:shd w:val="clear" w:color="auto" w:fill="808080" w:themeFill="text1" w:themeFillTint="7F"/>
      </w:tcPr>
    </w:tblStylePr>
    <w:tblStylePr w:type="nwCell">
      <w:tblPr/>
      <w:tcPr>
        <w:shd w:val="clear" w:color="auto" w:fill="FFFFFF" w:themeFill="background1"/>
      </w:tcPr>
    </w:tblStylePr>
  </w:style>
  <w:style w:type="table" w:styleId="MediumGrid2-Accent1">
    <w:name w:val="Medium Grid 2 Accent 1"/>
    <w:basedOn w:val="TableNormal"/>
    <w:uiPriority w:val="68"/>
    <w:qFormat/>
    <w:rPr>
      <w:rFonts w:asciiTheme="majorHAnsi" w:eastAsiaTheme="majorEastAsia" w:hAnsiTheme="majorHAnsi" w:cstheme="majorBidi"/>
      <w:color w:val="000000" w:themeColor="text1"/>
    </w:rPr>
    <w:tblPr>
      <w:tblBorders>
        <w:top w:val="single" w:sz="8" w:space="0" w:color="4F81BD" w:themeColor="accent1"/>
        <w:left w:val="single" w:sz="8" w:space="0" w:color="4F81BD" w:themeColor="accent1"/>
        <w:bottom w:val="single" w:sz="8" w:space="0" w:color="4F81BD" w:themeColor="accent1"/>
        <w:right w:val="single" w:sz="8" w:space="0" w:color="4F81BD" w:themeColor="accent1"/>
        <w:insideH w:val="single" w:sz="8" w:space="0" w:color="4F81BD" w:themeColor="accent1"/>
        <w:insideV w:val="single" w:sz="8" w:space="0" w:color="4F81BD" w:themeColor="accent1"/>
      </w:tblBorders>
    </w:tblPr>
    <w:tcPr>
      <w:shd w:val="clear" w:color="auto" w:fill="D3DFEE" w:themeFill="accent1" w:themeFillTint="3F"/>
    </w:tcPr>
    <w:tblStylePr w:type="firstRow">
      <w:rPr>
        <w:b/>
        <w:bCs/>
        <w:color w:val="000000" w:themeColor="text1"/>
      </w:rPr>
      <w:tblPr/>
      <w:tcPr>
        <w:shd w:val="clear" w:color="auto" w:fill="EDF2F8" w:themeFill="accent1"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BE5F1" w:themeFill="accent1" w:themeFillTint="33"/>
      </w:tcPr>
    </w:tblStylePr>
    <w:tblStylePr w:type="band1Vert">
      <w:tblPr/>
      <w:tcPr>
        <w:shd w:val="clear" w:color="auto" w:fill="A7BFDE" w:themeFill="accent1" w:themeFillTint="7F"/>
      </w:tcPr>
    </w:tblStylePr>
    <w:tblStylePr w:type="band1Horz">
      <w:tblPr/>
      <w:tcPr>
        <w:tcBorders>
          <w:insideH w:val="single" w:sz="6" w:space="0" w:color="auto"/>
          <w:insideV w:val="single" w:sz="6" w:space="0" w:color="auto"/>
        </w:tcBorders>
        <w:shd w:val="clear" w:color="auto" w:fill="A7BFDE" w:themeFill="accent1" w:themeFillTint="7F"/>
      </w:tcPr>
    </w:tblStylePr>
    <w:tblStylePr w:type="nwCell">
      <w:tblPr/>
      <w:tcPr>
        <w:shd w:val="clear" w:color="auto" w:fill="FFFFFF" w:themeFill="background1"/>
      </w:tcPr>
    </w:tblStylePr>
  </w:style>
  <w:style w:type="table" w:styleId="MediumGrid2-Accent2">
    <w:name w:val="Medium Grid 2 Accent 2"/>
    <w:basedOn w:val="TableNormal"/>
    <w:uiPriority w:val="68"/>
    <w:qFormat/>
    <w:rPr>
      <w:rFonts w:asciiTheme="majorHAnsi" w:eastAsiaTheme="majorEastAsia" w:hAnsiTheme="majorHAnsi" w:cstheme="majorBidi"/>
      <w:color w:val="000000" w:themeColor="text1"/>
    </w:rPr>
    <w:tblPr>
      <w:tblBorders>
        <w:top w:val="single" w:sz="8" w:space="0" w:color="C0504D" w:themeColor="accent2"/>
        <w:left w:val="single" w:sz="8" w:space="0" w:color="C0504D" w:themeColor="accent2"/>
        <w:bottom w:val="single" w:sz="8" w:space="0" w:color="C0504D" w:themeColor="accent2"/>
        <w:right w:val="single" w:sz="8" w:space="0" w:color="C0504D" w:themeColor="accent2"/>
        <w:insideH w:val="single" w:sz="8" w:space="0" w:color="C0504D" w:themeColor="accent2"/>
        <w:insideV w:val="single" w:sz="8" w:space="0" w:color="C0504D" w:themeColor="accent2"/>
      </w:tblBorders>
    </w:tblPr>
    <w:tcPr>
      <w:shd w:val="clear" w:color="auto" w:fill="EFD3D2" w:themeFill="accent2" w:themeFillTint="3F"/>
    </w:tcPr>
    <w:tblStylePr w:type="firstRow">
      <w:rPr>
        <w:b/>
        <w:bCs/>
        <w:color w:val="000000" w:themeColor="text1"/>
      </w:rPr>
      <w:tblPr/>
      <w:tcPr>
        <w:shd w:val="clear" w:color="auto" w:fill="F8EDED" w:themeFill="accent2"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2DBDB" w:themeFill="accent2" w:themeFillTint="33"/>
      </w:tcPr>
    </w:tblStylePr>
    <w:tblStylePr w:type="band1Vert">
      <w:tblPr/>
      <w:tcPr>
        <w:shd w:val="clear" w:color="auto" w:fill="DFA7A6" w:themeFill="accent2" w:themeFillTint="7F"/>
      </w:tcPr>
    </w:tblStylePr>
    <w:tblStylePr w:type="band1Horz">
      <w:tblPr/>
      <w:tcPr>
        <w:tcBorders>
          <w:insideH w:val="single" w:sz="6" w:space="0" w:color="auto"/>
          <w:insideV w:val="single" w:sz="6" w:space="0" w:color="auto"/>
        </w:tcBorders>
        <w:shd w:val="clear" w:color="auto" w:fill="DFA7A6" w:themeFill="accent2" w:themeFillTint="7F"/>
      </w:tcPr>
    </w:tblStylePr>
    <w:tblStylePr w:type="nwCell">
      <w:tblPr/>
      <w:tcPr>
        <w:shd w:val="clear" w:color="auto" w:fill="FFFFFF" w:themeFill="background1"/>
      </w:tcPr>
    </w:tblStylePr>
  </w:style>
  <w:style w:type="table" w:styleId="MediumGrid2-Accent3">
    <w:name w:val="Medium Grid 2 Accent 3"/>
    <w:basedOn w:val="TableNormal"/>
    <w:uiPriority w:val="68"/>
    <w:qFormat/>
    <w:rPr>
      <w:rFonts w:asciiTheme="majorHAnsi" w:eastAsiaTheme="majorEastAsia" w:hAnsiTheme="majorHAnsi" w:cstheme="majorBidi"/>
      <w:color w:val="000000" w:themeColor="text1"/>
    </w:rPr>
    <w:tblPr>
      <w:tblBorders>
        <w:top w:val="single" w:sz="8" w:space="0" w:color="9BBB59" w:themeColor="accent3"/>
        <w:left w:val="single" w:sz="8" w:space="0" w:color="9BBB59" w:themeColor="accent3"/>
        <w:bottom w:val="single" w:sz="8" w:space="0" w:color="9BBB59" w:themeColor="accent3"/>
        <w:right w:val="single" w:sz="8" w:space="0" w:color="9BBB59" w:themeColor="accent3"/>
        <w:insideH w:val="single" w:sz="8" w:space="0" w:color="9BBB59" w:themeColor="accent3"/>
        <w:insideV w:val="single" w:sz="8" w:space="0" w:color="9BBB59" w:themeColor="accent3"/>
      </w:tblBorders>
    </w:tblPr>
    <w:tcPr>
      <w:shd w:val="clear" w:color="auto" w:fill="E6EED5" w:themeFill="accent3" w:themeFillTint="3F"/>
    </w:tcPr>
    <w:tblStylePr w:type="firstRow">
      <w:rPr>
        <w:b/>
        <w:bCs/>
        <w:color w:val="000000" w:themeColor="text1"/>
      </w:rPr>
      <w:tblPr/>
      <w:tcPr>
        <w:shd w:val="clear" w:color="auto" w:fill="F5F8EE" w:themeFill="accent3"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AF1DD" w:themeFill="accent3" w:themeFillTint="33"/>
      </w:tcPr>
    </w:tblStylePr>
    <w:tblStylePr w:type="band1Vert">
      <w:tblPr/>
      <w:tcPr>
        <w:shd w:val="clear" w:color="auto" w:fill="CDDDAC" w:themeFill="accent3" w:themeFillTint="7F"/>
      </w:tcPr>
    </w:tblStylePr>
    <w:tblStylePr w:type="band1Horz">
      <w:tblPr/>
      <w:tcPr>
        <w:tcBorders>
          <w:insideH w:val="single" w:sz="6" w:space="0" w:color="auto"/>
          <w:insideV w:val="single" w:sz="6" w:space="0" w:color="auto"/>
        </w:tcBorders>
        <w:shd w:val="clear" w:color="auto" w:fill="CDDDAC" w:themeFill="accent3" w:themeFillTint="7F"/>
      </w:tcPr>
    </w:tblStylePr>
    <w:tblStylePr w:type="nwCell">
      <w:tblPr/>
      <w:tcPr>
        <w:shd w:val="clear" w:color="auto" w:fill="FFFFFF" w:themeFill="background1"/>
      </w:tcPr>
    </w:tblStylePr>
  </w:style>
  <w:style w:type="table" w:styleId="MediumGrid2-Accent4">
    <w:name w:val="Medium Grid 2 Accent 4"/>
    <w:basedOn w:val="TableNormal"/>
    <w:uiPriority w:val="68"/>
    <w:qFormat/>
    <w:rPr>
      <w:rFonts w:asciiTheme="majorHAnsi" w:eastAsiaTheme="majorEastAsia" w:hAnsiTheme="majorHAnsi" w:cstheme="majorBidi"/>
      <w:color w:val="000000" w:themeColor="text1"/>
    </w:rPr>
    <w:tblPr>
      <w:tblBorders>
        <w:top w:val="single" w:sz="8" w:space="0" w:color="8064A2" w:themeColor="accent4"/>
        <w:left w:val="single" w:sz="8" w:space="0" w:color="8064A2" w:themeColor="accent4"/>
        <w:bottom w:val="single" w:sz="8" w:space="0" w:color="8064A2" w:themeColor="accent4"/>
        <w:right w:val="single" w:sz="8" w:space="0" w:color="8064A2" w:themeColor="accent4"/>
        <w:insideH w:val="single" w:sz="8" w:space="0" w:color="8064A2" w:themeColor="accent4"/>
        <w:insideV w:val="single" w:sz="8" w:space="0" w:color="8064A2" w:themeColor="accent4"/>
      </w:tblBorders>
    </w:tblPr>
    <w:tcPr>
      <w:shd w:val="clear" w:color="auto" w:fill="DFD8E8" w:themeFill="accent4" w:themeFillTint="3F"/>
    </w:tcPr>
    <w:tblStylePr w:type="firstRow">
      <w:rPr>
        <w:b/>
        <w:bCs/>
        <w:color w:val="000000" w:themeColor="text1"/>
      </w:rPr>
      <w:tblPr/>
      <w:tcPr>
        <w:shd w:val="clear" w:color="auto" w:fill="F2EFF6" w:themeFill="accent4"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E5DFEC" w:themeFill="accent4" w:themeFillTint="33"/>
      </w:tcPr>
    </w:tblStylePr>
    <w:tblStylePr w:type="band1Vert">
      <w:tblPr/>
      <w:tcPr>
        <w:shd w:val="clear" w:color="auto" w:fill="BFB1D0" w:themeFill="accent4" w:themeFillTint="7F"/>
      </w:tcPr>
    </w:tblStylePr>
    <w:tblStylePr w:type="band1Horz">
      <w:tblPr/>
      <w:tcPr>
        <w:tcBorders>
          <w:insideH w:val="single" w:sz="6" w:space="0" w:color="auto"/>
          <w:insideV w:val="single" w:sz="6" w:space="0" w:color="auto"/>
        </w:tcBorders>
        <w:shd w:val="clear" w:color="auto" w:fill="BFB1D0" w:themeFill="accent4" w:themeFillTint="7F"/>
      </w:tcPr>
    </w:tblStylePr>
    <w:tblStylePr w:type="nwCell">
      <w:tblPr/>
      <w:tcPr>
        <w:shd w:val="clear" w:color="auto" w:fill="FFFFFF" w:themeFill="background1"/>
      </w:tcPr>
    </w:tblStylePr>
  </w:style>
  <w:style w:type="table" w:styleId="MediumGrid2-Accent5">
    <w:name w:val="Medium Grid 2 Accent 5"/>
    <w:basedOn w:val="TableNormal"/>
    <w:uiPriority w:val="68"/>
    <w:qFormat/>
    <w:rPr>
      <w:rFonts w:asciiTheme="majorHAnsi" w:eastAsiaTheme="majorEastAsia" w:hAnsiTheme="majorHAnsi" w:cstheme="majorBidi"/>
      <w:color w:val="000000" w:themeColor="text1"/>
    </w:rPr>
    <w:tblPr>
      <w:tblBorders>
        <w:top w:val="single" w:sz="8" w:space="0" w:color="4BACC6" w:themeColor="accent5"/>
        <w:left w:val="single" w:sz="8" w:space="0" w:color="4BACC6" w:themeColor="accent5"/>
        <w:bottom w:val="single" w:sz="8" w:space="0" w:color="4BACC6" w:themeColor="accent5"/>
        <w:right w:val="single" w:sz="8" w:space="0" w:color="4BACC6" w:themeColor="accent5"/>
        <w:insideH w:val="single" w:sz="8" w:space="0" w:color="4BACC6" w:themeColor="accent5"/>
        <w:insideV w:val="single" w:sz="8" w:space="0" w:color="4BACC6" w:themeColor="accent5"/>
      </w:tblBorders>
    </w:tblPr>
    <w:tcPr>
      <w:shd w:val="clear" w:color="auto" w:fill="D2EAF1" w:themeFill="accent5" w:themeFillTint="3F"/>
    </w:tcPr>
    <w:tblStylePr w:type="firstRow">
      <w:rPr>
        <w:b/>
        <w:bCs/>
        <w:color w:val="000000" w:themeColor="text1"/>
      </w:rPr>
      <w:tblPr/>
      <w:tcPr>
        <w:shd w:val="clear" w:color="auto" w:fill="EDF6F9" w:themeFill="accent5"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DAEEF3" w:themeFill="accent5" w:themeFillTint="33"/>
      </w:tcPr>
    </w:tblStylePr>
    <w:tblStylePr w:type="band1Vert">
      <w:tblPr/>
      <w:tcPr>
        <w:shd w:val="clear" w:color="auto" w:fill="A5D5E2" w:themeFill="accent5" w:themeFillTint="7F"/>
      </w:tcPr>
    </w:tblStylePr>
    <w:tblStylePr w:type="band1Horz">
      <w:tblPr/>
      <w:tcPr>
        <w:tcBorders>
          <w:insideH w:val="single" w:sz="6" w:space="0" w:color="auto"/>
          <w:insideV w:val="single" w:sz="6" w:space="0" w:color="auto"/>
        </w:tcBorders>
        <w:shd w:val="clear" w:color="auto" w:fill="A5D5E2" w:themeFill="accent5" w:themeFillTint="7F"/>
      </w:tcPr>
    </w:tblStylePr>
    <w:tblStylePr w:type="nwCell">
      <w:tblPr/>
      <w:tcPr>
        <w:shd w:val="clear" w:color="auto" w:fill="FFFFFF" w:themeFill="background1"/>
      </w:tcPr>
    </w:tblStylePr>
  </w:style>
  <w:style w:type="table" w:styleId="MediumGrid2-Accent6">
    <w:name w:val="Medium Grid 2 Accent 6"/>
    <w:basedOn w:val="TableNormal"/>
    <w:uiPriority w:val="68"/>
    <w:qFormat/>
    <w:rPr>
      <w:rFonts w:asciiTheme="majorHAnsi" w:eastAsiaTheme="majorEastAsia" w:hAnsiTheme="majorHAnsi" w:cstheme="majorBidi"/>
      <w:color w:val="000000" w:themeColor="text1"/>
    </w:rPr>
    <w:tblPr>
      <w:tblBorders>
        <w:top w:val="single" w:sz="8" w:space="0" w:color="F79646" w:themeColor="accent6"/>
        <w:left w:val="single" w:sz="8" w:space="0" w:color="F79646" w:themeColor="accent6"/>
        <w:bottom w:val="single" w:sz="8" w:space="0" w:color="F79646" w:themeColor="accent6"/>
        <w:right w:val="single" w:sz="8" w:space="0" w:color="F79646" w:themeColor="accent6"/>
        <w:insideH w:val="single" w:sz="8" w:space="0" w:color="F79646" w:themeColor="accent6"/>
        <w:insideV w:val="single" w:sz="8" w:space="0" w:color="F79646" w:themeColor="accent6"/>
      </w:tblBorders>
    </w:tblPr>
    <w:tcPr>
      <w:shd w:val="clear" w:color="auto" w:fill="FDE4D0" w:themeFill="accent6" w:themeFillTint="3F"/>
    </w:tcPr>
    <w:tblStylePr w:type="firstRow">
      <w:rPr>
        <w:b/>
        <w:bCs/>
        <w:color w:val="000000" w:themeColor="text1"/>
      </w:rPr>
      <w:tblPr/>
      <w:tcPr>
        <w:shd w:val="clear" w:color="auto" w:fill="FEF4EC" w:themeFill="accent6" w:themeFillTint="19"/>
      </w:tcPr>
    </w:tblStylePr>
    <w:tblStylePr w:type="lastRow">
      <w:rPr>
        <w:b/>
        <w:bCs/>
        <w:color w:val="000000" w:themeColor="text1"/>
      </w:rPr>
      <w:tblPr/>
      <w:tcPr>
        <w:tcBorders>
          <w:top w:val="single" w:sz="12" w:space="0" w:color="000000" w:themeColor="text1"/>
          <w:left w:val="nil"/>
          <w:bottom w:val="nil"/>
          <w:right w:val="nil"/>
          <w:insideH w:val="nil"/>
          <w:insideV w:val="nil"/>
        </w:tcBorders>
        <w:shd w:val="clear" w:color="auto" w:fill="FFFFFF" w:themeFill="background1"/>
      </w:tcPr>
    </w:tblStylePr>
    <w:tblStylePr w:type="firstCol">
      <w:rPr>
        <w:b/>
        <w:bCs/>
        <w:color w:val="000000" w:themeColor="text1"/>
      </w:rPr>
      <w:tblPr/>
      <w:tcPr>
        <w:tcBorders>
          <w:top w:val="nil"/>
          <w:left w:val="nil"/>
          <w:bottom w:val="nil"/>
          <w:right w:val="nil"/>
          <w:insideH w:val="nil"/>
          <w:insideV w:val="nil"/>
        </w:tcBorders>
        <w:shd w:val="clear" w:color="auto" w:fill="FFFFFF" w:themeFill="background1"/>
      </w:tcPr>
    </w:tblStylePr>
    <w:tblStylePr w:type="lastCol">
      <w:rPr>
        <w:b w:val="0"/>
        <w:bCs w:val="0"/>
        <w:color w:val="000000" w:themeColor="text1"/>
      </w:rPr>
      <w:tblPr/>
      <w:tcPr>
        <w:tcBorders>
          <w:top w:val="nil"/>
          <w:left w:val="nil"/>
          <w:bottom w:val="nil"/>
          <w:right w:val="nil"/>
          <w:insideH w:val="nil"/>
          <w:insideV w:val="nil"/>
        </w:tcBorders>
        <w:shd w:val="clear" w:color="auto" w:fill="FDE9D9" w:themeFill="accent6" w:themeFillTint="33"/>
      </w:tcPr>
    </w:tblStylePr>
    <w:tblStylePr w:type="band1Vert">
      <w:tblPr/>
      <w:tcPr>
        <w:shd w:val="clear" w:color="auto" w:fill="FBCAA2" w:themeFill="accent6" w:themeFillTint="7F"/>
      </w:tcPr>
    </w:tblStylePr>
    <w:tblStylePr w:type="band1Horz">
      <w:tblPr/>
      <w:tcPr>
        <w:tcBorders>
          <w:insideH w:val="single" w:sz="6" w:space="0" w:color="auto"/>
          <w:insideV w:val="single" w:sz="6" w:space="0" w:color="auto"/>
        </w:tcBorders>
        <w:shd w:val="clear" w:color="auto" w:fill="FBCAA2" w:themeFill="accent6" w:themeFillTint="7F"/>
      </w:tcPr>
    </w:tblStylePr>
    <w:tblStylePr w:type="nwCell">
      <w:tblPr/>
      <w:tcPr>
        <w:shd w:val="clear" w:color="auto" w:fill="FFFFFF" w:themeFill="background1"/>
      </w:tcPr>
    </w:tblStylePr>
  </w:style>
  <w:style w:type="table" w:styleId="MediumGrid3">
    <w:name w:val="Medium Grid 3"/>
    <w:basedOn w:val="TableNormal"/>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C0C0C0" w:themeFill="tex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000000" w:themeFill="tex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000000" w:themeFill="tex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000000" w:themeFill="tex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000000" w:themeFill="tex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808080" w:themeFill="tex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808080" w:themeFill="text1" w:themeFillTint="7F"/>
      </w:tcPr>
    </w:tblStylePr>
  </w:style>
  <w:style w:type="table" w:styleId="MediumGrid3-Accent1">
    <w:name w:val="Medium Grid 3 Accent 1"/>
    <w:basedOn w:val="TableNormal"/>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3DFEE" w:themeFill="accent1"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F81BD" w:themeFill="accent1"/>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F81BD" w:themeFill="accent1"/>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F81BD" w:themeFill="accent1"/>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F81BD" w:themeFill="accent1"/>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7BFDE" w:themeFill="accent1"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7BFDE" w:themeFill="accent1" w:themeFillTint="7F"/>
      </w:tcPr>
    </w:tblStylePr>
  </w:style>
  <w:style w:type="table" w:styleId="MediumGrid3-Accent2">
    <w:name w:val="Medium Grid 3 Accent 2"/>
    <w:basedOn w:val="TableNormal"/>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FD3D2" w:themeFill="accent2"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C0504D" w:themeFill="accent2"/>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C0504D" w:themeFill="accent2"/>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C0504D" w:themeFill="accent2"/>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C0504D" w:themeFill="accent2"/>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DFA7A6" w:themeFill="accent2"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DFA7A6" w:themeFill="accent2" w:themeFillTint="7F"/>
      </w:tcPr>
    </w:tblStylePr>
  </w:style>
  <w:style w:type="table" w:styleId="MediumGrid3-Accent3">
    <w:name w:val="Medium Grid 3 Accent 3"/>
    <w:basedOn w:val="TableNormal"/>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E6EED5" w:themeFill="accent3"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9BBB59" w:themeFill="accent3"/>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9BBB59" w:themeFill="accent3"/>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9BBB59" w:themeFill="accent3"/>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9BBB59" w:themeFill="accent3"/>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CDDDAC" w:themeFill="accent3"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CDDDAC" w:themeFill="accent3" w:themeFillTint="7F"/>
      </w:tcPr>
    </w:tblStylePr>
  </w:style>
  <w:style w:type="table" w:styleId="MediumGrid3-Accent4">
    <w:name w:val="Medium Grid 3 Accent 4"/>
    <w:basedOn w:val="TableNormal"/>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FD8E8" w:themeFill="accent4"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8064A2" w:themeFill="accent4"/>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8064A2" w:themeFill="accent4"/>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8064A2" w:themeFill="accent4"/>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8064A2" w:themeFill="accent4"/>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BFB1D0" w:themeFill="accent4"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BFB1D0" w:themeFill="accent4" w:themeFillTint="7F"/>
      </w:tcPr>
    </w:tblStylePr>
  </w:style>
  <w:style w:type="table" w:styleId="MediumGrid3-Accent5">
    <w:name w:val="Medium Grid 3 Accent 5"/>
    <w:basedOn w:val="TableNormal"/>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D2EAF1" w:themeFill="accent5"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4BACC6" w:themeFill="accent5"/>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4BACC6" w:themeFill="accent5"/>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4BACC6" w:themeFill="accent5"/>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4BACC6" w:themeFill="accent5"/>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A5D5E2" w:themeFill="accent5"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A5D5E2" w:themeFill="accent5" w:themeFillTint="7F"/>
      </w:tcPr>
    </w:tblStylePr>
  </w:style>
  <w:style w:type="table" w:styleId="MediumGrid3-Accent6">
    <w:name w:val="Medium Grid 3 Accent 6"/>
    <w:basedOn w:val="TableNormal"/>
    <w:uiPriority w:val="69"/>
    <w:qFormat/>
    <w:tblPr>
      <w:tbl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6" w:space="0" w:color="FFFFFF" w:themeColor="background1"/>
        <w:insideV w:val="single" w:sz="6" w:space="0" w:color="FFFFFF" w:themeColor="background1"/>
      </w:tblBorders>
    </w:tblPr>
    <w:tcPr>
      <w:shd w:val="clear" w:color="auto" w:fill="FDE4D0" w:themeFill="accent6" w:themeFillTint="3F"/>
    </w:tcPr>
    <w:tblStylePr w:type="firstRow">
      <w:rPr>
        <w:b/>
        <w:bCs/>
        <w:i w:val="0"/>
        <w:iCs w:val="0"/>
        <w:color w:val="FFFFFF" w:themeColor="background1"/>
      </w:rPr>
      <w:tblPr/>
      <w:tcPr>
        <w:tcBorders>
          <w:top w:val="single" w:sz="8" w:space="0" w:color="FFFFFF" w:themeColor="background1"/>
          <w:left w:val="single" w:sz="8" w:space="0" w:color="FFFFFF" w:themeColor="background1"/>
          <w:bottom w:val="single" w:sz="24" w:space="0" w:color="FFFFFF" w:themeColor="background1"/>
          <w:right w:val="single" w:sz="8" w:space="0" w:color="FFFFFF" w:themeColor="background1"/>
          <w:insideH w:val="nil"/>
          <w:insideV w:val="single" w:sz="8" w:space="0" w:color="auto"/>
        </w:tcBorders>
        <w:shd w:val="clear" w:color="auto" w:fill="F79646" w:themeFill="accent6"/>
      </w:tcPr>
    </w:tblStylePr>
    <w:tblStylePr w:type="lastRow">
      <w:rPr>
        <w:b/>
        <w:bCs/>
        <w:i w:val="0"/>
        <w:iCs w:val="0"/>
        <w:color w:val="FFFFFF" w:themeColor="background1"/>
      </w:rPr>
      <w:tblPr/>
      <w:tcPr>
        <w:tcBorders>
          <w:top w:val="single" w:sz="24" w:space="0" w:color="FFFFFF" w:themeColor="background1"/>
          <w:left w:val="single" w:sz="8" w:space="0" w:color="FFFFFF" w:themeColor="background1"/>
          <w:bottom w:val="single" w:sz="8" w:space="0" w:color="FFFFFF" w:themeColor="background1"/>
          <w:right w:val="single" w:sz="8" w:space="0" w:color="FFFFFF" w:themeColor="background1"/>
          <w:insideH w:val="nil"/>
          <w:insideV w:val="single" w:sz="8" w:space="0" w:color="auto"/>
        </w:tcBorders>
        <w:shd w:val="clear" w:color="auto" w:fill="F79646" w:themeFill="accent6"/>
      </w:tcPr>
    </w:tblStylePr>
    <w:tblStylePr w:type="firstCol">
      <w:rPr>
        <w:b/>
        <w:bCs/>
        <w:i w:val="0"/>
        <w:iCs w:val="0"/>
        <w:color w:val="FFFFFF" w:themeColor="background1"/>
      </w:rPr>
      <w:tblPr/>
      <w:tcPr>
        <w:tcBorders>
          <w:left w:val="single" w:sz="8" w:space="0" w:color="FFFFFF" w:themeColor="background1"/>
          <w:right w:val="single" w:sz="24" w:space="0" w:color="FFFFFF" w:themeColor="background1"/>
          <w:insideH w:val="nil"/>
          <w:insideV w:val="nil"/>
        </w:tcBorders>
        <w:shd w:val="clear" w:color="auto" w:fill="F79646" w:themeFill="accent6"/>
      </w:tcPr>
    </w:tblStylePr>
    <w:tblStylePr w:type="lastCol">
      <w:rPr>
        <w:b/>
        <w:bCs/>
        <w:i w:val="0"/>
        <w:iCs w:val="0"/>
        <w:color w:val="FFFFFF" w:themeColor="background1"/>
      </w:rPr>
      <w:tblPr/>
      <w:tcPr>
        <w:tcBorders>
          <w:top w:val="nil"/>
          <w:left w:val="single" w:sz="24" w:space="0" w:color="FFFFFF" w:themeColor="background1"/>
          <w:bottom w:val="nil"/>
          <w:right w:val="nil"/>
          <w:insideH w:val="nil"/>
          <w:insideV w:val="nil"/>
        </w:tcBorders>
        <w:shd w:val="clear" w:color="auto" w:fill="F79646" w:themeFill="accent6"/>
      </w:tcPr>
    </w:tblStylePr>
    <w:tblStylePr w:type="band1Vert">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nil"/>
          <w:insideV w:val="nil"/>
        </w:tcBorders>
        <w:shd w:val="clear" w:color="auto" w:fill="FBCAA2" w:themeFill="accent6" w:themeFillTint="7F"/>
      </w:tcPr>
    </w:tblStylePr>
    <w:tblStylePr w:type="band1Horz">
      <w:tblPr/>
      <w:tcPr>
        <w:tcBorders>
          <w:top w:val="single" w:sz="8" w:space="0" w:color="FFFFFF" w:themeColor="background1"/>
          <w:left w:val="single" w:sz="8" w:space="0" w:color="FFFFFF" w:themeColor="background1"/>
          <w:bottom w:val="single" w:sz="8" w:space="0" w:color="FFFFFF" w:themeColor="background1"/>
          <w:right w:val="single" w:sz="8" w:space="0" w:color="FFFFFF" w:themeColor="background1"/>
          <w:insideH w:val="single" w:sz="8" w:space="0" w:color="auto"/>
          <w:insideV w:val="single" w:sz="8" w:space="0" w:color="auto"/>
        </w:tcBorders>
        <w:shd w:val="clear" w:color="auto" w:fill="FBCAA2" w:themeFill="accent6" w:themeFillTint="7F"/>
      </w:tcPr>
    </w:tblStylePr>
  </w:style>
  <w:style w:type="table" w:styleId="DarkList">
    <w:name w:val="Dark List"/>
    <w:basedOn w:val="TableNormal"/>
    <w:uiPriority w:val="70"/>
    <w:qFormat/>
    <w:rPr>
      <w:color w:val="FFFFFF" w:themeColor="background1"/>
    </w:rPr>
    <w:tblPr>
      <w:tblStyleRowBandSize w:val="1"/>
      <w:tblStyleColBandSize w:val="1"/>
    </w:tblPr>
    <w:tcPr>
      <w:shd w:val="clear" w:color="auto" w:fill="000000" w:themeFill="tex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000000" w:themeFill="text1" w:themeFillShade="7F"/>
      </w:tcPr>
    </w:tblStylePr>
    <w:tblStylePr w:type="firstCol">
      <w:tblPr/>
      <w:tcPr>
        <w:tcBorders>
          <w:top w:val="nil"/>
          <w:left w:val="nil"/>
          <w:bottom w:val="nil"/>
          <w:right w:val="single" w:sz="18" w:space="0" w:color="FFFFFF" w:themeColor="background1"/>
          <w:insideH w:val="nil"/>
          <w:insideV w:val="nil"/>
        </w:tcBorders>
        <w:shd w:val="clear" w:color="auto" w:fill="000000" w:themeFill="text1" w:themeFillShade="BF"/>
      </w:tcPr>
    </w:tblStylePr>
    <w:tblStylePr w:type="lastCol">
      <w:tblPr/>
      <w:tcPr>
        <w:tcBorders>
          <w:top w:val="nil"/>
          <w:left w:val="single" w:sz="18" w:space="0" w:color="FFFFFF" w:themeColor="background1"/>
          <w:bottom w:val="nil"/>
          <w:right w:val="nil"/>
          <w:insideH w:val="nil"/>
          <w:insideV w:val="nil"/>
        </w:tcBorders>
        <w:shd w:val="clear" w:color="auto" w:fill="000000" w:themeFill="text1" w:themeFillShade="BF"/>
      </w:tcPr>
    </w:tblStylePr>
    <w:tblStylePr w:type="band1Vert">
      <w:tblPr/>
      <w:tcPr>
        <w:tcBorders>
          <w:top w:val="nil"/>
          <w:left w:val="nil"/>
          <w:bottom w:val="nil"/>
          <w:right w:val="nil"/>
          <w:insideH w:val="nil"/>
          <w:insideV w:val="nil"/>
        </w:tcBorders>
        <w:shd w:val="clear" w:color="auto" w:fill="000000" w:themeFill="text1" w:themeFillShade="BF"/>
      </w:tcPr>
    </w:tblStylePr>
    <w:tblStylePr w:type="band1Horz">
      <w:tblPr/>
      <w:tcPr>
        <w:tcBorders>
          <w:top w:val="nil"/>
          <w:left w:val="nil"/>
          <w:bottom w:val="nil"/>
          <w:right w:val="nil"/>
          <w:insideH w:val="nil"/>
          <w:insideV w:val="nil"/>
        </w:tcBorders>
        <w:shd w:val="clear" w:color="auto" w:fill="000000" w:themeFill="text1" w:themeFillShade="BF"/>
      </w:tcPr>
    </w:tblStylePr>
  </w:style>
  <w:style w:type="table" w:styleId="DarkList-Accent1">
    <w:name w:val="Dark List Accent 1"/>
    <w:basedOn w:val="TableNormal"/>
    <w:uiPriority w:val="70"/>
    <w:qFormat/>
    <w:rPr>
      <w:color w:val="FFFFFF" w:themeColor="background1"/>
    </w:rPr>
    <w:tblPr>
      <w:tblStyleRowBandSize w:val="1"/>
      <w:tblStyleColBandSize w:val="1"/>
    </w:tblPr>
    <w:tcPr>
      <w:shd w:val="clear" w:color="auto" w:fill="4F81BD" w:themeFill="accent1"/>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43F60" w:themeFill="accent1" w:themeFillShade="7F"/>
      </w:tcPr>
    </w:tblStylePr>
    <w:tblStylePr w:type="firstCol">
      <w:tblPr/>
      <w:tcPr>
        <w:tcBorders>
          <w:top w:val="nil"/>
          <w:left w:val="nil"/>
          <w:bottom w:val="nil"/>
          <w:right w:val="single" w:sz="18" w:space="0" w:color="FFFFFF" w:themeColor="background1"/>
          <w:insideH w:val="nil"/>
          <w:insideV w:val="nil"/>
        </w:tcBorders>
        <w:shd w:val="clear" w:color="auto" w:fill="365F91" w:themeFill="accent1" w:themeFillShade="BF"/>
      </w:tcPr>
    </w:tblStylePr>
    <w:tblStylePr w:type="lastCol">
      <w:tblPr/>
      <w:tcPr>
        <w:tcBorders>
          <w:top w:val="nil"/>
          <w:left w:val="single" w:sz="18" w:space="0" w:color="FFFFFF" w:themeColor="background1"/>
          <w:bottom w:val="nil"/>
          <w:right w:val="nil"/>
          <w:insideH w:val="nil"/>
          <w:insideV w:val="nil"/>
        </w:tcBorders>
        <w:shd w:val="clear" w:color="auto" w:fill="365F91" w:themeFill="accent1" w:themeFillShade="BF"/>
      </w:tcPr>
    </w:tblStylePr>
    <w:tblStylePr w:type="band1Vert">
      <w:tblPr/>
      <w:tcPr>
        <w:tcBorders>
          <w:top w:val="nil"/>
          <w:left w:val="nil"/>
          <w:bottom w:val="nil"/>
          <w:right w:val="nil"/>
          <w:insideH w:val="nil"/>
          <w:insideV w:val="nil"/>
        </w:tcBorders>
        <w:shd w:val="clear" w:color="auto" w:fill="365F91" w:themeFill="accent1" w:themeFillShade="BF"/>
      </w:tcPr>
    </w:tblStylePr>
    <w:tblStylePr w:type="band1Horz">
      <w:tblPr/>
      <w:tcPr>
        <w:tcBorders>
          <w:top w:val="nil"/>
          <w:left w:val="nil"/>
          <w:bottom w:val="nil"/>
          <w:right w:val="nil"/>
          <w:insideH w:val="nil"/>
          <w:insideV w:val="nil"/>
        </w:tcBorders>
        <w:shd w:val="clear" w:color="auto" w:fill="365F91" w:themeFill="accent1" w:themeFillShade="BF"/>
      </w:tcPr>
    </w:tblStylePr>
  </w:style>
  <w:style w:type="table" w:styleId="DarkList-Accent2">
    <w:name w:val="Dark List Accent 2"/>
    <w:basedOn w:val="TableNormal"/>
    <w:uiPriority w:val="70"/>
    <w:qFormat/>
    <w:rPr>
      <w:color w:val="FFFFFF" w:themeColor="background1"/>
    </w:rPr>
    <w:tblPr>
      <w:tblStyleRowBandSize w:val="1"/>
      <w:tblStyleColBandSize w:val="1"/>
    </w:tblPr>
    <w:tcPr>
      <w:shd w:val="clear" w:color="auto" w:fill="C0504D" w:themeFill="accent2"/>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622423" w:themeFill="accent2" w:themeFillShade="7F"/>
      </w:tcPr>
    </w:tblStylePr>
    <w:tblStylePr w:type="firstCol">
      <w:tblPr/>
      <w:tcPr>
        <w:tcBorders>
          <w:top w:val="nil"/>
          <w:left w:val="nil"/>
          <w:bottom w:val="nil"/>
          <w:right w:val="single" w:sz="18" w:space="0" w:color="FFFFFF" w:themeColor="background1"/>
          <w:insideH w:val="nil"/>
          <w:insideV w:val="nil"/>
        </w:tcBorders>
        <w:shd w:val="clear" w:color="auto" w:fill="943634" w:themeFill="accent2" w:themeFillShade="BF"/>
      </w:tcPr>
    </w:tblStylePr>
    <w:tblStylePr w:type="lastCol">
      <w:tblPr/>
      <w:tcPr>
        <w:tcBorders>
          <w:top w:val="nil"/>
          <w:left w:val="single" w:sz="18" w:space="0" w:color="FFFFFF" w:themeColor="background1"/>
          <w:bottom w:val="nil"/>
          <w:right w:val="nil"/>
          <w:insideH w:val="nil"/>
          <w:insideV w:val="nil"/>
        </w:tcBorders>
        <w:shd w:val="clear" w:color="auto" w:fill="943634" w:themeFill="accent2" w:themeFillShade="BF"/>
      </w:tcPr>
    </w:tblStylePr>
    <w:tblStylePr w:type="band1Vert">
      <w:tblPr/>
      <w:tcPr>
        <w:tcBorders>
          <w:top w:val="nil"/>
          <w:left w:val="nil"/>
          <w:bottom w:val="nil"/>
          <w:right w:val="nil"/>
          <w:insideH w:val="nil"/>
          <w:insideV w:val="nil"/>
        </w:tcBorders>
        <w:shd w:val="clear" w:color="auto" w:fill="943634" w:themeFill="accent2" w:themeFillShade="BF"/>
      </w:tcPr>
    </w:tblStylePr>
    <w:tblStylePr w:type="band1Horz">
      <w:tblPr/>
      <w:tcPr>
        <w:tcBorders>
          <w:top w:val="nil"/>
          <w:left w:val="nil"/>
          <w:bottom w:val="nil"/>
          <w:right w:val="nil"/>
          <w:insideH w:val="nil"/>
          <w:insideV w:val="nil"/>
        </w:tcBorders>
        <w:shd w:val="clear" w:color="auto" w:fill="943634" w:themeFill="accent2" w:themeFillShade="BF"/>
      </w:tcPr>
    </w:tblStylePr>
  </w:style>
  <w:style w:type="table" w:styleId="DarkList-Accent3">
    <w:name w:val="Dark List Accent 3"/>
    <w:basedOn w:val="TableNormal"/>
    <w:uiPriority w:val="70"/>
    <w:qFormat/>
    <w:rPr>
      <w:color w:val="FFFFFF" w:themeColor="background1"/>
    </w:rPr>
    <w:tblPr>
      <w:tblStyleRowBandSize w:val="1"/>
      <w:tblStyleColBandSize w:val="1"/>
    </w:tblPr>
    <w:tcPr>
      <w:shd w:val="clear" w:color="auto" w:fill="9BBB59" w:themeFill="accent3"/>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4E6128" w:themeFill="accent3" w:themeFillShade="7F"/>
      </w:tcPr>
    </w:tblStylePr>
    <w:tblStylePr w:type="firstCol">
      <w:tblPr/>
      <w:tcPr>
        <w:tcBorders>
          <w:top w:val="nil"/>
          <w:left w:val="nil"/>
          <w:bottom w:val="nil"/>
          <w:right w:val="single" w:sz="18" w:space="0" w:color="FFFFFF" w:themeColor="background1"/>
          <w:insideH w:val="nil"/>
          <w:insideV w:val="nil"/>
        </w:tcBorders>
        <w:shd w:val="clear" w:color="auto" w:fill="76923C" w:themeFill="accent3" w:themeFillShade="BF"/>
      </w:tcPr>
    </w:tblStylePr>
    <w:tblStylePr w:type="lastCol">
      <w:tblPr/>
      <w:tcPr>
        <w:tcBorders>
          <w:top w:val="nil"/>
          <w:left w:val="single" w:sz="18" w:space="0" w:color="FFFFFF" w:themeColor="background1"/>
          <w:bottom w:val="nil"/>
          <w:right w:val="nil"/>
          <w:insideH w:val="nil"/>
          <w:insideV w:val="nil"/>
        </w:tcBorders>
        <w:shd w:val="clear" w:color="auto" w:fill="76923C" w:themeFill="accent3" w:themeFillShade="BF"/>
      </w:tcPr>
    </w:tblStylePr>
    <w:tblStylePr w:type="band1Vert">
      <w:tblPr/>
      <w:tcPr>
        <w:tcBorders>
          <w:top w:val="nil"/>
          <w:left w:val="nil"/>
          <w:bottom w:val="nil"/>
          <w:right w:val="nil"/>
          <w:insideH w:val="nil"/>
          <w:insideV w:val="nil"/>
        </w:tcBorders>
        <w:shd w:val="clear" w:color="auto" w:fill="76923C" w:themeFill="accent3" w:themeFillShade="BF"/>
      </w:tcPr>
    </w:tblStylePr>
    <w:tblStylePr w:type="band1Horz">
      <w:tblPr/>
      <w:tcPr>
        <w:tcBorders>
          <w:top w:val="nil"/>
          <w:left w:val="nil"/>
          <w:bottom w:val="nil"/>
          <w:right w:val="nil"/>
          <w:insideH w:val="nil"/>
          <w:insideV w:val="nil"/>
        </w:tcBorders>
        <w:shd w:val="clear" w:color="auto" w:fill="76923C" w:themeFill="accent3" w:themeFillShade="BF"/>
      </w:tcPr>
    </w:tblStylePr>
  </w:style>
  <w:style w:type="table" w:styleId="DarkList-Accent4">
    <w:name w:val="Dark List Accent 4"/>
    <w:basedOn w:val="TableNormal"/>
    <w:uiPriority w:val="70"/>
    <w:qFormat/>
    <w:rPr>
      <w:color w:val="FFFFFF" w:themeColor="background1"/>
    </w:rPr>
    <w:tblPr>
      <w:tblStyleRowBandSize w:val="1"/>
      <w:tblStyleColBandSize w:val="1"/>
    </w:tblPr>
    <w:tcPr>
      <w:shd w:val="clear" w:color="auto" w:fill="8064A2" w:themeFill="accent4"/>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3F3151" w:themeFill="accent4" w:themeFillShade="7F"/>
      </w:tcPr>
    </w:tblStylePr>
    <w:tblStylePr w:type="firstCol">
      <w:tblPr/>
      <w:tcPr>
        <w:tcBorders>
          <w:top w:val="nil"/>
          <w:left w:val="nil"/>
          <w:bottom w:val="nil"/>
          <w:right w:val="single" w:sz="18" w:space="0" w:color="FFFFFF" w:themeColor="background1"/>
          <w:insideH w:val="nil"/>
          <w:insideV w:val="nil"/>
        </w:tcBorders>
        <w:shd w:val="clear" w:color="auto" w:fill="5F497A" w:themeFill="accent4" w:themeFillShade="BF"/>
      </w:tcPr>
    </w:tblStylePr>
    <w:tblStylePr w:type="lastCol">
      <w:tblPr/>
      <w:tcPr>
        <w:tcBorders>
          <w:top w:val="nil"/>
          <w:left w:val="single" w:sz="18" w:space="0" w:color="FFFFFF" w:themeColor="background1"/>
          <w:bottom w:val="nil"/>
          <w:right w:val="nil"/>
          <w:insideH w:val="nil"/>
          <w:insideV w:val="nil"/>
        </w:tcBorders>
        <w:shd w:val="clear" w:color="auto" w:fill="5F497A" w:themeFill="accent4" w:themeFillShade="BF"/>
      </w:tcPr>
    </w:tblStylePr>
    <w:tblStylePr w:type="band1Vert">
      <w:tblPr/>
      <w:tcPr>
        <w:tcBorders>
          <w:top w:val="nil"/>
          <w:left w:val="nil"/>
          <w:bottom w:val="nil"/>
          <w:right w:val="nil"/>
          <w:insideH w:val="nil"/>
          <w:insideV w:val="nil"/>
        </w:tcBorders>
        <w:shd w:val="clear" w:color="auto" w:fill="5F497A" w:themeFill="accent4" w:themeFillShade="BF"/>
      </w:tcPr>
    </w:tblStylePr>
    <w:tblStylePr w:type="band1Horz">
      <w:tblPr/>
      <w:tcPr>
        <w:tcBorders>
          <w:top w:val="nil"/>
          <w:left w:val="nil"/>
          <w:bottom w:val="nil"/>
          <w:right w:val="nil"/>
          <w:insideH w:val="nil"/>
          <w:insideV w:val="nil"/>
        </w:tcBorders>
        <w:shd w:val="clear" w:color="auto" w:fill="5F497A" w:themeFill="accent4" w:themeFillShade="BF"/>
      </w:tcPr>
    </w:tblStylePr>
  </w:style>
  <w:style w:type="table" w:styleId="DarkList-Accent5">
    <w:name w:val="Dark List Accent 5"/>
    <w:basedOn w:val="TableNormal"/>
    <w:uiPriority w:val="70"/>
    <w:qFormat/>
    <w:rPr>
      <w:color w:val="FFFFFF" w:themeColor="background1"/>
    </w:rPr>
    <w:tblPr>
      <w:tblStyleRowBandSize w:val="1"/>
      <w:tblStyleColBandSize w:val="1"/>
    </w:tblPr>
    <w:tcPr>
      <w:shd w:val="clear" w:color="auto" w:fill="4BACC6" w:themeFill="accent5"/>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205867" w:themeFill="accent5" w:themeFillShade="7F"/>
      </w:tcPr>
    </w:tblStylePr>
    <w:tblStylePr w:type="firstCol">
      <w:tblPr/>
      <w:tcPr>
        <w:tcBorders>
          <w:top w:val="nil"/>
          <w:left w:val="nil"/>
          <w:bottom w:val="nil"/>
          <w:right w:val="single" w:sz="18" w:space="0" w:color="FFFFFF" w:themeColor="background1"/>
          <w:insideH w:val="nil"/>
          <w:insideV w:val="nil"/>
        </w:tcBorders>
        <w:shd w:val="clear" w:color="auto" w:fill="31849B" w:themeFill="accent5" w:themeFillShade="BF"/>
      </w:tcPr>
    </w:tblStylePr>
    <w:tblStylePr w:type="lastCol">
      <w:tblPr/>
      <w:tcPr>
        <w:tcBorders>
          <w:top w:val="nil"/>
          <w:left w:val="single" w:sz="18" w:space="0" w:color="FFFFFF" w:themeColor="background1"/>
          <w:bottom w:val="nil"/>
          <w:right w:val="nil"/>
          <w:insideH w:val="nil"/>
          <w:insideV w:val="nil"/>
        </w:tcBorders>
        <w:shd w:val="clear" w:color="auto" w:fill="31849B" w:themeFill="accent5" w:themeFillShade="BF"/>
      </w:tcPr>
    </w:tblStylePr>
    <w:tblStylePr w:type="band1Vert">
      <w:tblPr/>
      <w:tcPr>
        <w:tcBorders>
          <w:top w:val="nil"/>
          <w:left w:val="nil"/>
          <w:bottom w:val="nil"/>
          <w:right w:val="nil"/>
          <w:insideH w:val="nil"/>
          <w:insideV w:val="nil"/>
        </w:tcBorders>
        <w:shd w:val="clear" w:color="auto" w:fill="31849B" w:themeFill="accent5" w:themeFillShade="BF"/>
      </w:tcPr>
    </w:tblStylePr>
    <w:tblStylePr w:type="band1Horz">
      <w:tblPr/>
      <w:tcPr>
        <w:tcBorders>
          <w:top w:val="nil"/>
          <w:left w:val="nil"/>
          <w:bottom w:val="nil"/>
          <w:right w:val="nil"/>
          <w:insideH w:val="nil"/>
          <w:insideV w:val="nil"/>
        </w:tcBorders>
        <w:shd w:val="clear" w:color="auto" w:fill="31849B" w:themeFill="accent5" w:themeFillShade="BF"/>
      </w:tcPr>
    </w:tblStylePr>
  </w:style>
  <w:style w:type="table" w:styleId="DarkList-Accent6">
    <w:name w:val="Dark List Accent 6"/>
    <w:basedOn w:val="TableNormal"/>
    <w:uiPriority w:val="70"/>
    <w:qFormat/>
    <w:rPr>
      <w:color w:val="FFFFFF" w:themeColor="background1"/>
    </w:rPr>
    <w:tblPr>
      <w:tblStyleRowBandSize w:val="1"/>
      <w:tblStyleColBandSize w:val="1"/>
    </w:tblPr>
    <w:tcPr>
      <w:shd w:val="clear" w:color="auto" w:fill="F79646" w:themeFill="accent6"/>
    </w:tcPr>
    <w:tblStylePr w:type="firstRow">
      <w:rPr>
        <w:b/>
        <w:bCs/>
      </w:rPr>
      <w:tblPr/>
      <w:tcPr>
        <w:tcBorders>
          <w:top w:val="nil"/>
          <w:left w:val="nil"/>
          <w:bottom w:val="single" w:sz="18" w:space="0" w:color="FFFFFF" w:themeColor="background1"/>
          <w:right w:val="nil"/>
          <w:insideH w:val="nil"/>
          <w:insideV w:val="nil"/>
        </w:tcBorders>
        <w:shd w:val="clear" w:color="auto" w:fill="000000" w:themeFill="text1"/>
      </w:tcPr>
    </w:tblStylePr>
    <w:tblStylePr w:type="lastRow">
      <w:tblPr/>
      <w:tcPr>
        <w:tcBorders>
          <w:top w:val="single" w:sz="18" w:space="0" w:color="FFFFFF" w:themeColor="background1"/>
          <w:left w:val="nil"/>
          <w:bottom w:val="nil"/>
          <w:right w:val="nil"/>
          <w:insideH w:val="nil"/>
          <w:insideV w:val="nil"/>
        </w:tcBorders>
        <w:shd w:val="clear" w:color="auto" w:fill="974706" w:themeFill="accent6" w:themeFillShade="7F"/>
      </w:tcPr>
    </w:tblStylePr>
    <w:tblStylePr w:type="firstCol">
      <w:tblPr/>
      <w:tcPr>
        <w:tcBorders>
          <w:top w:val="nil"/>
          <w:left w:val="nil"/>
          <w:bottom w:val="nil"/>
          <w:right w:val="single" w:sz="18" w:space="0" w:color="FFFFFF" w:themeColor="background1"/>
          <w:insideH w:val="nil"/>
          <w:insideV w:val="nil"/>
        </w:tcBorders>
        <w:shd w:val="clear" w:color="auto" w:fill="E36C0A" w:themeFill="accent6" w:themeFillShade="BF"/>
      </w:tcPr>
    </w:tblStylePr>
    <w:tblStylePr w:type="lastCol">
      <w:tblPr/>
      <w:tcPr>
        <w:tcBorders>
          <w:top w:val="nil"/>
          <w:left w:val="single" w:sz="18" w:space="0" w:color="FFFFFF" w:themeColor="background1"/>
          <w:bottom w:val="nil"/>
          <w:right w:val="nil"/>
          <w:insideH w:val="nil"/>
          <w:insideV w:val="nil"/>
        </w:tcBorders>
        <w:shd w:val="clear" w:color="auto" w:fill="E36C0A" w:themeFill="accent6" w:themeFillShade="BF"/>
      </w:tcPr>
    </w:tblStylePr>
    <w:tblStylePr w:type="band1Vert">
      <w:tblPr/>
      <w:tcPr>
        <w:tcBorders>
          <w:top w:val="nil"/>
          <w:left w:val="nil"/>
          <w:bottom w:val="nil"/>
          <w:right w:val="nil"/>
          <w:insideH w:val="nil"/>
          <w:insideV w:val="nil"/>
        </w:tcBorders>
        <w:shd w:val="clear" w:color="auto" w:fill="E36C0A" w:themeFill="accent6" w:themeFillShade="BF"/>
      </w:tcPr>
    </w:tblStylePr>
    <w:tblStylePr w:type="band1Horz">
      <w:tblPr/>
      <w:tcPr>
        <w:tcBorders>
          <w:top w:val="nil"/>
          <w:left w:val="nil"/>
          <w:bottom w:val="nil"/>
          <w:right w:val="nil"/>
          <w:insideH w:val="nil"/>
          <w:insideV w:val="nil"/>
        </w:tcBorders>
        <w:shd w:val="clear" w:color="auto" w:fill="E36C0A" w:themeFill="accent6" w:themeFillShade="BF"/>
      </w:tcPr>
    </w:tblStylePr>
  </w:style>
  <w:style w:type="table" w:styleId="ColourfulShading">
    <w:name w:val="Colorful Shading"/>
    <w:basedOn w:val="TableNormal"/>
    <w:uiPriority w:val="71"/>
    <w:qFormat/>
    <w:rPr>
      <w:color w:val="000000" w:themeColor="text1"/>
    </w:rPr>
    <w:tblPr>
      <w:tblBorders>
        <w:top w:val="single" w:sz="24" w:space="0" w:color="C0504D" w:themeColor="accent2"/>
        <w:left w:val="single" w:sz="4" w:space="0" w:color="000000" w:themeColor="text1"/>
        <w:bottom w:val="single" w:sz="4" w:space="0" w:color="000000" w:themeColor="text1"/>
        <w:right w:val="single" w:sz="4" w:space="0" w:color="000000" w:themeColor="text1"/>
        <w:insideH w:val="single" w:sz="4" w:space="0" w:color="FFFFFF" w:themeColor="background1"/>
        <w:insideV w:val="single" w:sz="4" w:space="0" w:color="FFFFFF" w:themeColor="background1"/>
      </w:tblBorders>
    </w:tblPr>
    <w:tcPr>
      <w:shd w:val="clear" w:color="auto" w:fill="E6E6E6" w:themeFill="tex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000000" w:themeFill="tex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000000" w:themeFill="text1" w:themeFillShade="99"/>
      </w:tcPr>
    </w:tblStylePr>
    <w:tblStylePr w:type="lastCol">
      <w:rPr>
        <w:color w:val="FFFFFF" w:themeColor="background1"/>
      </w:rPr>
      <w:tblPr/>
      <w:tcPr>
        <w:tcBorders>
          <w:top w:val="nil"/>
          <w:left w:val="nil"/>
          <w:bottom w:val="nil"/>
          <w:right w:val="nil"/>
          <w:insideH w:val="nil"/>
          <w:insideV w:val="nil"/>
        </w:tcBorders>
        <w:shd w:val="clear" w:color="auto" w:fill="000000" w:themeFill="text1" w:themeFillShade="BF"/>
      </w:tcPr>
    </w:tblStylePr>
    <w:tblStylePr w:type="band1Vert">
      <w:tblPr/>
      <w:tcPr>
        <w:shd w:val="clear" w:color="auto" w:fill="999999" w:themeFill="text1" w:themeFillTint="66"/>
      </w:tcPr>
    </w:tblStylePr>
    <w:tblStylePr w:type="band1Horz">
      <w:tblPr/>
      <w:tcPr>
        <w:shd w:val="clear" w:color="auto" w:fill="808080" w:themeFill="text1" w:themeFillTint="7F"/>
      </w:tcPr>
    </w:tblStylePr>
    <w:tblStylePr w:type="neCell">
      <w:rPr>
        <w:color w:val="000000" w:themeColor="text1"/>
      </w:rPr>
    </w:tblStylePr>
    <w:tblStylePr w:type="nwCell">
      <w:rPr>
        <w:color w:val="000000" w:themeColor="text1"/>
      </w:rPr>
    </w:tblStylePr>
  </w:style>
  <w:style w:type="table" w:styleId="ColourfulShadingAccent1">
    <w:name w:val="Colorful Shading Accent 1"/>
    <w:basedOn w:val="TableNormal"/>
    <w:uiPriority w:val="71"/>
    <w:qFormat/>
    <w:rPr>
      <w:color w:val="000000" w:themeColor="text1"/>
    </w:rPr>
    <w:tblPr>
      <w:tblBorders>
        <w:top w:val="single" w:sz="24" w:space="0" w:color="C0504D" w:themeColor="accent2"/>
        <w:left w:val="single" w:sz="4" w:space="0" w:color="4F81BD" w:themeColor="accent1"/>
        <w:bottom w:val="single" w:sz="4" w:space="0" w:color="4F81BD" w:themeColor="accent1"/>
        <w:right w:val="single" w:sz="4" w:space="0" w:color="4F81BD" w:themeColor="accent1"/>
        <w:insideH w:val="single" w:sz="4" w:space="0" w:color="FFFFFF" w:themeColor="background1"/>
        <w:insideV w:val="single" w:sz="4" w:space="0" w:color="FFFFFF" w:themeColor="background1"/>
      </w:tblBorders>
    </w:tblPr>
    <w:tcPr>
      <w:shd w:val="clear" w:color="auto" w:fill="EDF2F8" w:themeFill="accent1"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C4C74" w:themeFill="accent1"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C4C74" w:themeFill="accent1" w:themeFillShade="99"/>
      </w:tcPr>
    </w:tblStylePr>
    <w:tblStylePr w:type="lastCol">
      <w:rPr>
        <w:color w:val="FFFFFF" w:themeColor="background1"/>
      </w:rPr>
      <w:tblPr/>
      <w:tcPr>
        <w:tcBorders>
          <w:top w:val="nil"/>
          <w:left w:val="nil"/>
          <w:bottom w:val="nil"/>
          <w:right w:val="nil"/>
          <w:insideH w:val="nil"/>
          <w:insideV w:val="nil"/>
        </w:tcBorders>
        <w:shd w:val="clear" w:color="auto" w:fill="2C4C74" w:themeFill="accent1" w:themeFillShade="99"/>
      </w:tcPr>
    </w:tblStylePr>
    <w:tblStylePr w:type="band1Vert">
      <w:tblPr/>
      <w:tcPr>
        <w:shd w:val="clear" w:color="auto" w:fill="B8CCE4" w:themeFill="accent1" w:themeFillTint="66"/>
      </w:tcPr>
    </w:tblStylePr>
    <w:tblStylePr w:type="band1Horz">
      <w:tblPr/>
      <w:tcPr>
        <w:shd w:val="clear" w:color="auto" w:fill="A7BFDE" w:themeFill="accent1" w:themeFillTint="7F"/>
      </w:tcPr>
    </w:tblStylePr>
    <w:tblStylePr w:type="neCell">
      <w:rPr>
        <w:color w:val="000000" w:themeColor="text1"/>
      </w:rPr>
    </w:tblStylePr>
    <w:tblStylePr w:type="nwCell">
      <w:rPr>
        <w:color w:val="000000" w:themeColor="text1"/>
      </w:rPr>
    </w:tblStylePr>
  </w:style>
  <w:style w:type="table" w:styleId="ColourfulShadingAccent2">
    <w:name w:val="Colorful Shading Accent 2"/>
    <w:basedOn w:val="TableNormal"/>
    <w:uiPriority w:val="71"/>
    <w:qFormat/>
    <w:rPr>
      <w:color w:val="000000" w:themeColor="text1"/>
    </w:rPr>
    <w:tblPr>
      <w:tblBorders>
        <w:top w:val="single" w:sz="24" w:space="0" w:color="C0504D" w:themeColor="accent2"/>
        <w:left w:val="single" w:sz="4" w:space="0" w:color="C0504D" w:themeColor="accent2"/>
        <w:bottom w:val="single" w:sz="4" w:space="0" w:color="C0504D" w:themeColor="accent2"/>
        <w:right w:val="single" w:sz="4" w:space="0" w:color="C0504D" w:themeColor="accent2"/>
        <w:insideH w:val="single" w:sz="4" w:space="0" w:color="FFFFFF" w:themeColor="background1"/>
        <w:insideV w:val="single" w:sz="4" w:space="0" w:color="FFFFFF" w:themeColor="background1"/>
      </w:tblBorders>
    </w:tblPr>
    <w:tcPr>
      <w:shd w:val="clear" w:color="auto" w:fill="F8EDED" w:themeFill="accent2" w:themeFillTint="19"/>
    </w:tcPr>
    <w:tblStylePr w:type="firstRow">
      <w:rPr>
        <w:b/>
        <w:bCs/>
      </w:rPr>
      <w:tblPr/>
      <w:tcPr>
        <w:tcBorders>
          <w:top w:val="nil"/>
          <w:left w:val="nil"/>
          <w:bottom w:val="single" w:sz="24" w:space="0" w:color="C0504D" w:themeColor="accent2"/>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772C2A" w:themeFill="accent2"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772C2A" w:themeFill="accent2" w:themeFillShade="99"/>
      </w:tcPr>
    </w:tblStylePr>
    <w:tblStylePr w:type="lastCol">
      <w:rPr>
        <w:color w:val="FFFFFF" w:themeColor="background1"/>
      </w:rPr>
      <w:tblPr/>
      <w:tcPr>
        <w:tcBorders>
          <w:top w:val="nil"/>
          <w:left w:val="nil"/>
          <w:bottom w:val="nil"/>
          <w:right w:val="nil"/>
          <w:insideH w:val="nil"/>
          <w:insideV w:val="nil"/>
        </w:tcBorders>
        <w:shd w:val="clear" w:color="auto" w:fill="772C2A" w:themeFill="accent2" w:themeFillShade="99"/>
      </w:tcPr>
    </w:tblStylePr>
    <w:tblStylePr w:type="band1Vert">
      <w:tblPr/>
      <w:tcPr>
        <w:shd w:val="clear" w:color="auto" w:fill="E5B8B7" w:themeFill="accent2" w:themeFillTint="66"/>
      </w:tcPr>
    </w:tblStylePr>
    <w:tblStylePr w:type="band1Horz">
      <w:tblPr/>
      <w:tcPr>
        <w:shd w:val="clear" w:color="auto" w:fill="DFA7A6" w:themeFill="accent2" w:themeFillTint="7F"/>
      </w:tcPr>
    </w:tblStylePr>
    <w:tblStylePr w:type="neCell">
      <w:rPr>
        <w:color w:val="000000" w:themeColor="text1"/>
      </w:rPr>
    </w:tblStylePr>
    <w:tblStylePr w:type="nwCell">
      <w:rPr>
        <w:color w:val="000000" w:themeColor="text1"/>
      </w:rPr>
    </w:tblStylePr>
  </w:style>
  <w:style w:type="table" w:styleId="ColourfulShadingAccent3">
    <w:name w:val="Colorful Shading Accent 3"/>
    <w:basedOn w:val="TableNormal"/>
    <w:uiPriority w:val="71"/>
    <w:qFormat/>
    <w:rPr>
      <w:color w:val="000000" w:themeColor="text1"/>
    </w:rPr>
    <w:tblPr>
      <w:tblBorders>
        <w:top w:val="single" w:sz="24" w:space="0" w:color="8064A2" w:themeColor="accent4"/>
        <w:left w:val="single" w:sz="4" w:space="0" w:color="9BBB59" w:themeColor="accent3"/>
        <w:bottom w:val="single" w:sz="4" w:space="0" w:color="9BBB59" w:themeColor="accent3"/>
        <w:right w:val="single" w:sz="4" w:space="0" w:color="9BBB59" w:themeColor="accent3"/>
        <w:insideH w:val="single" w:sz="4" w:space="0" w:color="FFFFFF" w:themeColor="background1"/>
        <w:insideV w:val="single" w:sz="4" w:space="0" w:color="FFFFFF" w:themeColor="background1"/>
      </w:tblBorders>
    </w:tblPr>
    <w:tcPr>
      <w:shd w:val="clear" w:color="auto" w:fill="F5F8EE" w:themeFill="accent3" w:themeFillTint="19"/>
    </w:tcPr>
    <w:tblStylePr w:type="firstRow">
      <w:rPr>
        <w:b/>
        <w:bCs/>
      </w:rPr>
      <w:tblPr/>
      <w:tcPr>
        <w:tcBorders>
          <w:top w:val="nil"/>
          <w:left w:val="nil"/>
          <w:bottom w:val="single" w:sz="24" w:space="0" w:color="8064A2" w:themeColor="accent4"/>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5E7530" w:themeFill="accent3"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5E7530" w:themeFill="accent3" w:themeFillShade="99"/>
      </w:tcPr>
    </w:tblStylePr>
    <w:tblStylePr w:type="lastCol">
      <w:rPr>
        <w:color w:val="FFFFFF" w:themeColor="background1"/>
      </w:rPr>
      <w:tblPr/>
      <w:tcPr>
        <w:tcBorders>
          <w:top w:val="nil"/>
          <w:left w:val="nil"/>
          <w:bottom w:val="nil"/>
          <w:right w:val="nil"/>
          <w:insideH w:val="nil"/>
          <w:insideV w:val="nil"/>
        </w:tcBorders>
        <w:shd w:val="clear" w:color="auto" w:fill="5E7530" w:themeFill="accent3" w:themeFillShade="99"/>
      </w:tcPr>
    </w:tblStylePr>
    <w:tblStylePr w:type="band1Vert">
      <w:tblPr/>
      <w:tcPr>
        <w:shd w:val="clear" w:color="auto" w:fill="D6E3BC" w:themeFill="accent3" w:themeFillTint="66"/>
      </w:tcPr>
    </w:tblStylePr>
    <w:tblStylePr w:type="band1Horz">
      <w:tblPr/>
      <w:tcPr>
        <w:shd w:val="clear" w:color="auto" w:fill="CDDDAC" w:themeFill="accent3" w:themeFillTint="7F"/>
      </w:tcPr>
    </w:tblStylePr>
  </w:style>
  <w:style w:type="table" w:styleId="ColourfulShadingAccent4">
    <w:name w:val="Colorful Shading Accent 4"/>
    <w:basedOn w:val="TableNormal"/>
    <w:uiPriority w:val="71"/>
    <w:qFormat/>
    <w:rPr>
      <w:color w:val="000000" w:themeColor="text1"/>
    </w:rPr>
    <w:tblPr>
      <w:tblBorders>
        <w:top w:val="single" w:sz="24" w:space="0" w:color="9BBB59" w:themeColor="accent3"/>
        <w:left w:val="single" w:sz="4" w:space="0" w:color="8064A2" w:themeColor="accent4"/>
        <w:bottom w:val="single" w:sz="4" w:space="0" w:color="8064A2" w:themeColor="accent4"/>
        <w:right w:val="single" w:sz="4" w:space="0" w:color="8064A2" w:themeColor="accent4"/>
        <w:insideH w:val="single" w:sz="4" w:space="0" w:color="FFFFFF" w:themeColor="background1"/>
        <w:insideV w:val="single" w:sz="4" w:space="0" w:color="FFFFFF" w:themeColor="background1"/>
      </w:tblBorders>
    </w:tblPr>
    <w:tcPr>
      <w:shd w:val="clear" w:color="auto" w:fill="F2EFF6" w:themeFill="accent4" w:themeFillTint="19"/>
    </w:tcPr>
    <w:tblStylePr w:type="firstRow">
      <w:rPr>
        <w:b/>
        <w:bCs/>
      </w:rPr>
      <w:tblPr/>
      <w:tcPr>
        <w:tcBorders>
          <w:top w:val="nil"/>
          <w:left w:val="nil"/>
          <w:bottom w:val="single" w:sz="24" w:space="0" w:color="9BBB59" w:themeColor="accent3"/>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4C3B62" w:themeFill="accent4"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4C3B62" w:themeFill="accent4" w:themeFillShade="99"/>
      </w:tcPr>
    </w:tblStylePr>
    <w:tblStylePr w:type="lastCol">
      <w:rPr>
        <w:color w:val="FFFFFF" w:themeColor="background1"/>
      </w:rPr>
      <w:tblPr/>
      <w:tcPr>
        <w:tcBorders>
          <w:top w:val="nil"/>
          <w:left w:val="nil"/>
          <w:bottom w:val="nil"/>
          <w:right w:val="nil"/>
          <w:insideH w:val="nil"/>
          <w:insideV w:val="nil"/>
        </w:tcBorders>
        <w:shd w:val="clear" w:color="auto" w:fill="4C3B62" w:themeFill="accent4" w:themeFillShade="99"/>
      </w:tcPr>
    </w:tblStylePr>
    <w:tblStylePr w:type="band1Vert">
      <w:tblPr/>
      <w:tcPr>
        <w:shd w:val="clear" w:color="auto" w:fill="CCC0D9" w:themeFill="accent4" w:themeFillTint="66"/>
      </w:tcPr>
    </w:tblStylePr>
    <w:tblStylePr w:type="band1Horz">
      <w:tblPr/>
      <w:tcPr>
        <w:shd w:val="clear" w:color="auto" w:fill="BFB1D0" w:themeFill="accent4" w:themeFillTint="7F"/>
      </w:tcPr>
    </w:tblStylePr>
    <w:tblStylePr w:type="neCell">
      <w:rPr>
        <w:color w:val="000000" w:themeColor="text1"/>
      </w:rPr>
    </w:tblStylePr>
    <w:tblStylePr w:type="nwCell">
      <w:rPr>
        <w:color w:val="000000" w:themeColor="text1"/>
      </w:rPr>
    </w:tblStylePr>
  </w:style>
  <w:style w:type="table" w:styleId="ColourfulShadingAccent5">
    <w:name w:val="Colorful Shading Accent 5"/>
    <w:basedOn w:val="TableNormal"/>
    <w:uiPriority w:val="71"/>
    <w:qFormat/>
    <w:rPr>
      <w:color w:val="000000" w:themeColor="text1"/>
    </w:rPr>
    <w:tblPr>
      <w:tblBorders>
        <w:top w:val="single" w:sz="24" w:space="0" w:color="F79646" w:themeColor="accent6"/>
        <w:left w:val="single" w:sz="4" w:space="0" w:color="4BACC6" w:themeColor="accent5"/>
        <w:bottom w:val="single" w:sz="4" w:space="0" w:color="4BACC6" w:themeColor="accent5"/>
        <w:right w:val="single" w:sz="4" w:space="0" w:color="4BACC6" w:themeColor="accent5"/>
        <w:insideH w:val="single" w:sz="4" w:space="0" w:color="FFFFFF" w:themeColor="background1"/>
        <w:insideV w:val="single" w:sz="4" w:space="0" w:color="FFFFFF" w:themeColor="background1"/>
      </w:tblBorders>
    </w:tblPr>
    <w:tcPr>
      <w:shd w:val="clear" w:color="auto" w:fill="EDF6F9" w:themeFill="accent5" w:themeFillTint="19"/>
    </w:tcPr>
    <w:tblStylePr w:type="firstRow">
      <w:rPr>
        <w:b/>
        <w:bCs/>
      </w:rPr>
      <w:tblPr/>
      <w:tcPr>
        <w:tcBorders>
          <w:top w:val="nil"/>
          <w:left w:val="nil"/>
          <w:bottom w:val="single" w:sz="24" w:space="0" w:color="F79646" w:themeColor="accent6"/>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276A7C" w:themeFill="accent5"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276A7C" w:themeFill="accent5" w:themeFillShade="99"/>
      </w:tcPr>
    </w:tblStylePr>
    <w:tblStylePr w:type="lastCol">
      <w:rPr>
        <w:color w:val="FFFFFF" w:themeColor="background1"/>
      </w:rPr>
      <w:tblPr/>
      <w:tcPr>
        <w:tcBorders>
          <w:top w:val="nil"/>
          <w:left w:val="nil"/>
          <w:bottom w:val="nil"/>
          <w:right w:val="nil"/>
          <w:insideH w:val="nil"/>
          <w:insideV w:val="nil"/>
        </w:tcBorders>
        <w:shd w:val="clear" w:color="auto" w:fill="276A7C" w:themeFill="accent5" w:themeFillShade="99"/>
      </w:tcPr>
    </w:tblStylePr>
    <w:tblStylePr w:type="band1Vert">
      <w:tblPr/>
      <w:tcPr>
        <w:shd w:val="clear" w:color="auto" w:fill="B6DDE8" w:themeFill="accent5" w:themeFillTint="66"/>
      </w:tcPr>
    </w:tblStylePr>
    <w:tblStylePr w:type="band1Horz">
      <w:tblPr/>
      <w:tcPr>
        <w:shd w:val="clear" w:color="auto" w:fill="A5D5E2" w:themeFill="accent5" w:themeFillTint="7F"/>
      </w:tcPr>
    </w:tblStylePr>
    <w:tblStylePr w:type="neCell">
      <w:rPr>
        <w:color w:val="000000" w:themeColor="text1"/>
      </w:rPr>
    </w:tblStylePr>
    <w:tblStylePr w:type="nwCell">
      <w:rPr>
        <w:color w:val="000000" w:themeColor="text1"/>
      </w:rPr>
    </w:tblStylePr>
  </w:style>
  <w:style w:type="table" w:styleId="ColourfulShadingAccent6">
    <w:name w:val="Colorful Shading Accent 6"/>
    <w:basedOn w:val="TableNormal"/>
    <w:uiPriority w:val="71"/>
    <w:qFormat/>
    <w:rPr>
      <w:color w:val="000000" w:themeColor="text1"/>
    </w:rPr>
    <w:tblPr>
      <w:tblBorders>
        <w:top w:val="single" w:sz="24" w:space="0" w:color="4BACC6" w:themeColor="accent5"/>
        <w:left w:val="single" w:sz="4" w:space="0" w:color="F79646" w:themeColor="accent6"/>
        <w:bottom w:val="single" w:sz="4" w:space="0" w:color="F79646" w:themeColor="accent6"/>
        <w:right w:val="single" w:sz="4" w:space="0" w:color="F79646" w:themeColor="accent6"/>
        <w:insideH w:val="single" w:sz="4" w:space="0" w:color="FFFFFF" w:themeColor="background1"/>
        <w:insideV w:val="single" w:sz="4" w:space="0" w:color="FFFFFF" w:themeColor="background1"/>
      </w:tblBorders>
    </w:tblPr>
    <w:tcPr>
      <w:shd w:val="clear" w:color="auto" w:fill="FEF4EC" w:themeFill="accent6" w:themeFillTint="19"/>
    </w:tcPr>
    <w:tblStylePr w:type="firstRow">
      <w:rPr>
        <w:b/>
        <w:bCs/>
      </w:rPr>
      <w:tblPr/>
      <w:tcPr>
        <w:tcBorders>
          <w:top w:val="nil"/>
          <w:left w:val="nil"/>
          <w:bottom w:val="single" w:sz="24" w:space="0" w:color="4BACC6" w:themeColor="accent5"/>
          <w:right w:val="nil"/>
          <w:insideH w:val="nil"/>
          <w:insideV w:val="nil"/>
        </w:tcBorders>
        <w:shd w:val="clear" w:color="auto" w:fill="FFFFFF" w:themeFill="background1"/>
      </w:tcPr>
    </w:tblStylePr>
    <w:tblStylePr w:type="lastRow">
      <w:rPr>
        <w:b/>
        <w:bCs/>
        <w:color w:val="FFFFFF" w:themeColor="background1"/>
      </w:rPr>
      <w:tblPr/>
      <w:tcPr>
        <w:tcBorders>
          <w:top w:val="single" w:sz="6" w:space="0" w:color="FFFFFF" w:themeColor="background1"/>
        </w:tcBorders>
        <w:shd w:val="clear" w:color="auto" w:fill="B65608" w:themeFill="accent6" w:themeFillShade="99"/>
      </w:tcPr>
    </w:tblStylePr>
    <w:tblStylePr w:type="firstCol">
      <w:rPr>
        <w:color w:val="FFFFFF" w:themeColor="background1"/>
      </w:rPr>
      <w:tblPr/>
      <w:tcPr>
        <w:tcBorders>
          <w:top w:val="nil"/>
          <w:left w:val="nil"/>
          <w:bottom w:val="nil"/>
          <w:right w:val="nil"/>
          <w:insideH w:val="single" w:sz="4" w:space="0" w:color="auto"/>
          <w:insideV w:val="nil"/>
        </w:tcBorders>
        <w:shd w:val="clear" w:color="auto" w:fill="B65608" w:themeFill="accent6" w:themeFillShade="99"/>
      </w:tcPr>
    </w:tblStylePr>
    <w:tblStylePr w:type="lastCol">
      <w:rPr>
        <w:color w:val="FFFFFF" w:themeColor="background1"/>
      </w:rPr>
      <w:tblPr/>
      <w:tcPr>
        <w:tcBorders>
          <w:top w:val="nil"/>
          <w:left w:val="nil"/>
          <w:bottom w:val="nil"/>
          <w:right w:val="nil"/>
          <w:insideH w:val="nil"/>
          <w:insideV w:val="nil"/>
        </w:tcBorders>
        <w:shd w:val="clear" w:color="auto" w:fill="B65608" w:themeFill="accent6" w:themeFillShade="99"/>
      </w:tcPr>
    </w:tblStylePr>
    <w:tblStylePr w:type="band1Vert">
      <w:tblPr/>
      <w:tcPr>
        <w:shd w:val="clear" w:color="auto" w:fill="FBD4B4" w:themeFill="accent6" w:themeFillTint="66"/>
      </w:tcPr>
    </w:tblStylePr>
    <w:tblStylePr w:type="band1Horz">
      <w:tblPr/>
      <w:tcPr>
        <w:shd w:val="clear" w:color="auto" w:fill="FBCAA2" w:themeFill="accent6" w:themeFillTint="7F"/>
      </w:tcPr>
    </w:tblStylePr>
    <w:tblStylePr w:type="neCell">
      <w:rPr>
        <w:color w:val="000000" w:themeColor="text1"/>
      </w:rPr>
    </w:tblStylePr>
    <w:tblStylePr w:type="nwCell">
      <w:rPr>
        <w:color w:val="000000" w:themeColor="text1"/>
      </w:rPr>
    </w:tblStylePr>
  </w:style>
  <w:style w:type="table" w:styleId="ColourfulList">
    <w:name w:val="Colorful List"/>
    <w:basedOn w:val="TableNormal"/>
    <w:uiPriority w:val="72"/>
    <w:qFormat/>
    <w:rPr>
      <w:color w:val="000000" w:themeColor="text1"/>
    </w:rPr>
    <w:tblPr>
      <w:tblStyleRowBandSize w:val="1"/>
      <w:tblStyleColBandSize w:val="1"/>
    </w:tblPr>
    <w:tcPr>
      <w:shd w:val="clear" w:color="auto" w:fill="E6E6E6" w:themeFill="tex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C0C0C0" w:themeFill="text1" w:themeFillTint="3F"/>
      </w:tcPr>
    </w:tblStylePr>
    <w:tblStylePr w:type="band1Horz">
      <w:tblPr/>
      <w:tcPr>
        <w:shd w:val="clear" w:color="auto" w:fill="CCCCCC" w:themeFill="text1" w:themeFillTint="33"/>
      </w:tcPr>
    </w:tblStylePr>
  </w:style>
  <w:style w:type="table" w:styleId="ColourfulListAccent1">
    <w:name w:val="Colorful List Accent 1"/>
    <w:basedOn w:val="TableNormal"/>
    <w:uiPriority w:val="72"/>
    <w:qFormat/>
    <w:rPr>
      <w:color w:val="000000" w:themeColor="text1"/>
    </w:rPr>
    <w:tblPr>
      <w:tblStyleRowBandSize w:val="1"/>
      <w:tblStyleColBandSize w:val="1"/>
    </w:tblPr>
    <w:tcPr>
      <w:shd w:val="clear" w:color="auto" w:fill="EDF2F8" w:themeFill="accent1"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3DFEE" w:themeFill="accent1" w:themeFillTint="3F"/>
      </w:tcPr>
    </w:tblStylePr>
    <w:tblStylePr w:type="band1Horz">
      <w:tblPr/>
      <w:tcPr>
        <w:shd w:val="clear" w:color="auto" w:fill="DBE5F1" w:themeFill="accent1" w:themeFillTint="33"/>
      </w:tcPr>
    </w:tblStylePr>
  </w:style>
  <w:style w:type="table" w:styleId="ColourfulListAccent2">
    <w:name w:val="Colorful List Accent 2"/>
    <w:basedOn w:val="TableNormal"/>
    <w:uiPriority w:val="72"/>
    <w:qFormat/>
    <w:rPr>
      <w:color w:val="000000" w:themeColor="text1"/>
    </w:rPr>
    <w:tblPr>
      <w:tblStyleRowBandSize w:val="1"/>
      <w:tblStyleColBandSize w:val="1"/>
    </w:tblPr>
    <w:tcPr>
      <w:shd w:val="clear" w:color="auto" w:fill="F8EDED" w:themeFill="accent2" w:themeFillTint="19"/>
    </w:tcPr>
    <w:tblStylePr w:type="firstRow">
      <w:rPr>
        <w:b/>
        <w:bCs/>
        <w:color w:val="FFFFFF" w:themeColor="background1"/>
      </w:rPr>
      <w:tblPr/>
      <w:tcPr>
        <w:tcBorders>
          <w:bottom w:val="single" w:sz="12" w:space="0" w:color="FFFFFF" w:themeColor="background1"/>
        </w:tcBorders>
        <w:shd w:val="clear" w:color="auto" w:fill="9E3A38" w:themeFill="accent2" w:themeFillShade="CC"/>
      </w:tcPr>
    </w:tblStylePr>
    <w:tblStylePr w:type="lastRow">
      <w:rPr>
        <w:b/>
        <w:bCs/>
        <w:color w:val="9E3A38" w:themeColor="accent2"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FD3D2" w:themeFill="accent2" w:themeFillTint="3F"/>
      </w:tcPr>
    </w:tblStylePr>
    <w:tblStylePr w:type="band1Horz">
      <w:tblPr/>
      <w:tcPr>
        <w:shd w:val="clear" w:color="auto" w:fill="F2DBDB" w:themeFill="accent2" w:themeFillTint="33"/>
      </w:tcPr>
    </w:tblStylePr>
  </w:style>
  <w:style w:type="table" w:styleId="ColourfulListAccent3">
    <w:name w:val="Colorful List Accent 3"/>
    <w:basedOn w:val="TableNormal"/>
    <w:uiPriority w:val="72"/>
    <w:qFormat/>
    <w:rPr>
      <w:color w:val="000000" w:themeColor="text1"/>
    </w:rPr>
    <w:tblPr>
      <w:tblStyleRowBandSize w:val="1"/>
      <w:tblStyleColBandSize w:val="1"/>
    </w:tblPr>
    <w:tcPr>
      <w:shd w:val="clear" w:color="auto" w:fill="F5F8EE" w:themeFill="accent3" w:themeFillTint="19"/>
    </w:tcPr>
    <w:tblStylePr w:type="firstRow">
      <w:rPr>
        <w:b/>
        <w:bCs/>
        <w:color w:val="FFFFFF" w:themeColor="background1"/>
      </w:rPr>
      <w:tblPr/>
      <w:tcPr>
        <w:tcBorders>
          <w:bottom w:val="single" w:sz="12" w:space="0" w:color="FFFFFF" w:themeColor="background1"/>
        </w:tcBorders>
        <w:shd w:val="clear" w:color="auto" w:fill="664E82" w:themeFill="accent4" w:themeFillShade="CC"/>
      </w:tcPr>
    </w:tblStylePr>
    <w:tblStylePr w:type="lastRow">
      <w:rPr>
        <w:b/>
        <w:bCs/>
        <w:color w:val="664E82" w:themeColor="accent4"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E6EED5" w:themeFill="accent3" w:themeFillTint="3F"/>
      </w:tcPr>
    </w:tblStylePr>
    <w:tblStylePr w:type="band1Horz">
      <w:tblPr/>
      <w:tcPr>
        <w:shd w:val="clear" w:color="auto" w:fill="EAF1DD" w:themeFill="accent3" w:themeFillTint="33"/>
      </w:tcPr>
    </w:tblStylePr>
  </w:style>
  <w:style w:type="table" w:styleId="ColourfulListAccent4">
    <w:name w:val="Colorful List Accent 4"/>
    <w:basedOn w:val="TableNormal"/>
    <w:uiPriority w:val="72"/>
    <w:qFormat/>
    <w:rPr>
      <w:color w:val="000000" w:themeColor="text1"/>
    </w:rPr>
    <w:tblPr>
      <w:tblStyleRowBandSize w:val="1"/>
      <w:tblStyleColBandSize w:val="1"/>
    </w:tblPr>
    <w:tcPr>
      <w:shd w:val="clear" w:color="auto" w:fill="F2EFF6" w:themeFill="accent4" w:themeFillTint="19"/>
    </w:tcPr>
    <w:tblStylePr w:type="firstRow">
      <w:rPr>
        <w:b/>
        <w:bCs/>
        <w:color w:val="FFFFFF" w:themeColor="background1"/>
      </w:rPr>
      <w:tblPr/>
      <w:tcPr>
        <w:tcBorders>
          <w:bottom w:val="single" w:sz="12" w:space="0" w:color="FFFFFF" w:themeColor="background1"/>
        </w:tcBorders>
        <w:shd w:val="clear" w:color="auto" w:fill="7E9C40" w:themeFill="accent3" w:themeFillShade="CC"/>
      </w:tcPr>
    </w:tblStylePr>
    <w:tblStylePr w:type="lastRow">
      <w:rPr>
        <w:b/>
        <w:bCs/>
        <w:color w:val="7E9C40" w:themeColor="accent3"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FD8E8" w:themeFill="accent4" w:themeFillTint="3F"/>
      </w:tcPr>
    </w:tblStylePr>
    <w:tblStylePr w:type="band1Horz">
      <w:tblPr/>
      <w:tcPr>
        <w:shd w:val="clear" w:color="auto" w:fill="E5DFEC" w:themeFill="accent4" w:themeFillTint="33"/>
      </w:tcPr>
    </w:tblStylePr>
  </w:style>
  <w:style w:type="table" w:styleId="ColourfulListAccent5">
    <w:name w:val="Colorful List Accent 5"/>
    <w:basedOn w:val="TableNormal"/>
    <w:uiPriority w:val="72"/>
    <w:qFormat/>
    <w:rPr>
      <w:color w:val="000000" w:themeColor="text1"/>
    </w:rPr>
    <w:tblPr>
      <w:tblStyleRowBandSize w:val="1"/>
      <w:tblStyleColBandSize w:val="1"/>
    </w:tblPr>
    <w:tcPr>
      <w:shd w:val="clear" w:color="auto" w:fill="EDF6F9" w:themeFill="accent5" w:themeFillTint="19"/>
    </w:tcPr>
    <w:tblStylePr w:type="firstRow">
      <w:rPr>
        <w:b/>
        <w:bCs/>
        <w:color w:val="FFFFFF" w:themeColor="background1"/>
      </w:rPr>
      <w:tblPr/>
      <w:tcPr>
        <w:tcBorders>
          <w:bottom w:val="single" w:sz="12" w:space="0" w:color="FFFFFF" w:themeColor="background1"/>
        </w:tcBorders>
        <w:shd w:val="clear" w:color="auto" w:fill="F2730A" w:themeFill="accent6" w:themeFillShade="CC"/>
      </w:tcPr>
    </w:tblStylePr>
    <w:tblStylePr w:type="lastRow">
      <w:rPr>
        <w:b/>
        <w:bCs/>
        <w:color w:val="F2730A" w:themeColor="accent6"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D2EAF1" w:themeFill="accent5" w:themeFillTint="3F"/>
      </w:tcPr>
    </w:tblStylePr>
    <w:tblStylePr w:type="band1Horz">
      <w:tblPr/>
      <w:tcPr>
        <w:shd w:val="clear" w:color="auto" w:fill="DAEEF3" w:themeFill="accent5" w:themeFillTint="33"/>
      </w:tcPr>
    </w:tblStylePr>
  </w:style>
  <w:style w:type="table" w:styleId="ColourfulListAccent6">
    <w:name w:val="Colorful List Accent 6"/>
    <w:basedOn w:val="TableNormal"/>
    <w:uiPriority w:val="72"/>
    <w:qFormat/>
    <w:rPr>
      <w:color w:val="000000" w:themeColor="text1"/>
    </w:rPr>
    <w:tblPr>
      <w:tblStyleRowBandSize w:val="1"/>
      <w:tblStyleColBandSize w:val="1"/>
    </w:tblPr>
    <w:tcPr>
      <w:shd w:val="clear" w:color="auto" w:fill="FEF4EC" w:themeFill="accent6" w:themeFillTint="19"/>
    </w:tcPr>
    <w:tblStylePr w:type="firstRow">
      <w:rPr>
        <w:b/>
        <w:bCs/>
        <w:color w:val="FFFFFF" w:themeColor="background1"/>
      </w:rPr>
      <w:tblPr/>
      <w:tcPr>
        <w:tcBorders>
          <w:bottom w:val="single" w:sz="12" w:space="0" w:color="FFFFFF" w:themeColor="background1"/>
        </w:tcBorders>
        <w:shd w:val="clear" w:color="auto" w:fill="348DA5" w:themeFill="accent5" w:themeFillShade="CC"/>
      </w:tcPr>
    </w:tblStylePr>
    <w:tblStylePr w:type="lastRow">
      <w:rPr>
        <w:b/>
        <w:bCs/>
        <w:color w:val="348DA5" w:themeColor="accent5" w:themeShade="CC"/>
      </w:rPr>
      <w:tblPr/>
      <w:tcPr>
        <w:tcBorders>
          <w:top w:val="single" w:sz="12" w:space="0" w:color="000000" w:themeColor="text1"/>
        </w:tcBorders>
        <w:shd w:val="clear" w:color="auto" w:fill="FFFFFF" w:themeFill="background1"/>
      </w:tcPr>
    </w:tblStylePr>
    <w:tblStylePr w:type="firstCol">
      <w:rPr>
        <w:b/>
        <w:bCs/>
      </w:rPr>
    </w:tblStylePr>
    <w:tblStylePr w:type="lastCol">
      <w:rPr>
        <w:b/>
        <w:bCs/>
      </w:rPr>
    </w:tblStylePr>
    <w:tblStylePr w:type="band1Vert">
      <w:tblPr/>
      <w:tcPr>
        <w:tcBorders>
          <w:top w:val="nil"/>
          <w:left w:val="nil"/>
          <w:bottom w:val="nil"/>
          <w:right w:val="nil"/>
          <w:insideH w:val="nil"/>
          <w:insideV w:val="nil"/>
        </w:tcBorders>
        <w:shd w:val="clear" w:color="auto" w:fill="FDE4D0" w:themeFill="accent6" w:themeFillTint="3F"/>
      </w:tcPr>
    </w:tblStylePr>
    <w:tblStylePr w:type="band1Horz">
      <w:tblPr/>
      <w:tcPr>
        <w:shd w:val="clear" w:color="auto" w:fill="FDE9D9" w:themeFill="accent6" w:themeFillTint="33"/>
      </w:tcPr>
    </w:tblStylePr>
  </w:style>
  <w:style w:type="table" w:styleId="ColourfulGrid">
    <w:name w:val="Colorful Grid"/>
    <w:basedOn w:val="TableNormal"/>
    <w:uiPriority w:val="73"/>
    <w:qFormat/>
    <w:rPr>
      <w:color w:val="000000" w:themeColor="text1"/>
    </w:rPr>
    <w:tblPr>
      <w:tblBorders>
        <w:insideH w:val="single" w:sz="4" w:space="0" w:color="FFFFFF" w:themeColor="background1"/>
      </w:tblBorders>
    </w:tblPr>
    <w:tcPr>
      <w:shd w:val="clear" w:color="auto" w:fill="CCCCCC" w:themeFill="text1" w:themeFillTint="33"/>
    </w:tcPr>
    <w:tblStylePr w:type="firstRow">
      <w:rPr>
        <w:b/>
        <w:bCs/>
      </w:rPr>
      <w:tblPr/>
      <w:tcPr>
        <w:shd w:val="clear" w:color="auto" w:fill="999999" w:themeFill="text1" w:themeFillTint="66"/>
      </w:tcPr>
    </w:tblStylePr>
    <w:tblStylePr w:type="lastRow">
      <w:rPr>
        <w:b/>
        <w:bCs/>
        <w:color w:val="000000" w:themeColor="text1"/>
      </w:rPr>
      <w:tblPr/>
      <w:tcPr>
        <w:shd w:val="clear" w:color="auto" w:fill="999999" w:themeFill="text1" w:themeFillTint="66"/>
      </w:tcPr>
    </w:tblStylePr>
    <w:tblStylePr w:type="firstCol">
      <w:rPr>
        <w:color w:val="FFFFFF" w:themeColor="background1"/>
      </w:rPr>
      <w:tblPr/>
      <w:tcPr>
        <w:shd w:val="clear" w:color="auto" w:fill="000000" w:themeFill="text1" w:themeFillShade="BF"/>
      </w:tcPr>
    </w:tblStylePr>
    <w:tblStylePr w:type="lastCol">
      <w:rPr>
        <w:color w:val="FFFFFF" w:themeColor="background1"/>
      </w:rPr>
      <w:tblPr/>
      <w:tcPr>
        <w:shd w:val="clear" w:color="auto" w:fill="000000" w:themeFill="text1" w:themeFillShade="BF"/>
      </w:tcPr>
    </w:tblStylePr>
    <w:tblStylePr w:type="band1Vert">
      <w:tblPr/>
      <w:tcPr>
        <w:shd w:val="clear" w:color="auto" w:fill="808080" w:themeFill="text1" w:themeFillTint="7F"/>
      </w:tcPr>
    </w:tblStylePr>
    <w:tblStylePr w:type="band1Horz">
      <w:tblPr/>
      <w:tcPr>
        <w:shd w:val="clear" w:color="auto" w:fill="808080" w:themeFill="text1" w:themeFillTint="7F"/>
      </w:tcPr>
    </w:tblStylePr>
  </w:style>
  <w:style w:type="table" w:styleId="ColourfulGridAccent1">
    <w:name w:val="Colorful Grid Accent 1"/>
    <w:basedOn w:val="TableNormal"/>
    <w:uiPriority w:val="73"/>
    <w:qFormat/>
    <w:rPr>
      <w:color w:val="000000" w:themeColor="text1"/>
    </w:rPr>
    <w:tblPr>
      <w:tblBorders>
        <w:insideH w:val="single" w:sz="4" w:space="0" w:color="FFFFFF" w:themeColor="background1"/>
      </w:tblBorders>
    </w:tblPr>
    <w:tcPr>
      <w:shd w:val="clear" w:color="auto" w:fill="DBE5F1" w:themeFill="accent1" w:themeFillTint="33"/>
    </w:tcPr>
    <w:tblStylePr w:type="firstRow">
      <w:rPr>
        <w:b/>
        <w:bCs/>
      </w:rPr>
      <w:tblPr/>
      <w:tcPr>
        <w:shd w:val="clear" w:color="auto" w:fill="B8CCE4" w:themeFill="accent1" w:themeFillTint="66"/>
      </w:tcPr>
    </w:tblStylePr>
    <w:tblStylePr w:type="lastRow">
      <w:rPr>
        <w:b/>
        <w:bCs/>
        <w:color w:val="000000" w:themeColor="text1"/>
      </w:rPr>
      <w:tblPr/>
      <w:tcPr>
        <w:shd w:val="clear" w:color="auto" w:fill="B8CCE4" w:themeFill="accent1" w:themeFillTint="66"/>
      </w:tcPr>
    </w:tblStylePr>
    <w:tblStylePr w:type="firstCol">
      <w:rPr>
        <w:color w:val="FFFFFF" w:themeColor="background1"/>
      </w:rPr>
      <w:tblPr/>
      <w:tcPr>
        <w:shd w:val="clear" w:color="auto" w:fill="365F91" w:themeFill="accent1" w:themeFillShade="BF"/>
      </w:tcPr>
    </w:tblStylePr>
    <w:tblStylePr w:type="lastCol">
      <w:rPr>
        <w:color w:val="FFFFFF" w:themeColor="background1"/>
      </w:rPr>
      <w:tblPr/>
      <w:tcPr>
        <w:shd w:val="clear" w:color="auto" w:fill="365F91" w:themeFill="accent1" w:themeFillShade="BF"/>
      </w:tcPr>
    </w:tblStylePr>
    <w:tblStylePr w:type="band1Vert">
      <w:tblPr/>
      <w:tcPr>
        <w:shd w:val="clear" w:color="auto" w:fill="A7BFDE" w:themeFill="accent1" w:themeFillTint="7F"/>
      </w:tcPr>
    </w:tblStylePr>
    <w:tblStylePr w:type="band1Horz">
      <w:tblPr/>
      <w:tcPr>
        <w:shd w:val="clear" w:color="auto" w:fill="A7BFDE" w:themeFill="accent1" w:themeFillTint="7F"/>
      </w:tcPr>
    </w:tblStylePr>
  </w:style>
  <w:style w:type="table" w:styleId="ColourfulGridAccent2">
    <w:name w:val="Colorful Grid Accent 2"/>
    <w:basedOn w:val="TableNormal"/>
    <w:uiPriority w:val="73"/>
    <w:qFormat/>
    <w:rPr>
      <w:color w:val="000000" w:themeColor="text1"/>
    </w:rPr>
    <w:tblPr>
      <w:tblBorders>
        <w:insideH w:val="single" w:sz="4" w:space="0" w:color="FFFFFF" w:themeColor="background1"/>
      </w:tblBorders>
    </w:tblPr>
    <w:tcPr>
      <w:shd w:val="clear" w:color="auto" w:fill="F2DBDB" w:themeFill="accent2" w:themeFillTint="33"/>
    </w:tcPr>
    <w:tblStylePr w:type="firstRow">
      <w:rPr>
        <w:b/>
        <w:bCs/>
      </w:rPr>
      <w:tblPr/>
      <w:tcPr>
        <w:shd w:val="clear" w:color="auto" w:fill="E5B8B7" w:themeFill="accent2" w:themeFillTint="66"/>
      </w:tcPr>
    </w:tblStylePr>
    <w:tblStylePr w:type="lastRow">
      <w:rPr>
        <w:b/>
        <w:bCs/>
        <w:color w:val="000000" w:themeColor="text1"/>
      </w:rPr>
      <w:tblPr/>
      <w:tcPr>
        <w:shd w:val="clear" w:color="auto" w:fill="E5B8B7" w:themeFill="accent2" w:themeFillTint="66"/>
      </w:tcPr>
    </w:tblStylePr>
    <w:tblStylePr w:type="firstCol">
      <w:rPr>
        <w:color w:val="FFFFFF" w:themeColor="background1"/>
      </w:rPr>
      <w:tblPr/>
      <w:tcPr>
        <w:shd w:val="clear" w:color="auto" w:fill="943634" w:themeFill="accent2" w:themeFillShade="BF"/>
      </w:tcPr>
    </w:tblStylePr>
    <w:tblStylePr w:type="lastCol">
      <w:rPr>
        <w:color w:val="FFFFFF" w:themeColor="background1"/>
      </w:rPr>
      <w:tblPr/>
      <w:tcPr>
        <w:shd w:val="clear" w:color="auto" w:fill="943634" w:themeFill="accent2" w:themeFillShade="BF"/>
      </w:tcPr>
    </w:tblStylePr>
    <w:tblStylePr w:type="band1Vert">
      <w:tblPr/>
      <w:tcPr>
        <w:shd w:val="clear" w:color="auto" w:fill="DFA7A6" w:themeFill="accent2" w:themeFillTint="7F"/>
      </w:tcPr>
    </w:tblStylePr>
    <w:tblStylePr w:type="band1Horz">
      <w:tblPr/>
      <w:tcPr>
        <w:shd w:val="clear" w:color="auto" w:fill="DFA7A6" w:themeFill="accent2" w:themeFillTint="7F"/>
      </w:tcPr>
    </w:tblStylePr>
  </w:style>
  <w:style w:type="table" w:styleId="ColourfulGridAccent3">
    <w:name w:val="Colorful Grid Accent 3"/>
    <w:basedOn w:val="TableNormal"/>
    <w:uiPriority w:val="73"/>
    <w:qFormat/>
    <w:rPr>
      <w:color w:val="000000" w:themeColor="text1"/>
    </w:rPr>
    <w:tblPr>
      <w:tblBorders>
        <w:insideH w:val="single" w:sz="4" w:space="0" w:color="FFFFFF" w:themeColor="background1"/>
      </w:tblBorders>
    </w:tblPr>
    <w:tcPr>
      <w:shd w:val="clear" w:color="auto" w:fill="EAF1DD" w:themeFill="accent3" w:themeFillTint="33"/>
    </w:tcPr>
    <w:tblStylePr w:type="firstRow">
      <w:rPr>
        <w:b/>
        <w:bCs/>
      </w:rPr>
      <w:tblPr/>
      <w:tcPr>
        <w:shd w:val="clear" w:color="auto" w:fill="D6E3BC" w:themeFill="accent3" w:themeFillTint="66"/>
      </w:tcPr>
    </w:tblStylePr>
    <w:tblStylePr w:type="lastRow">
      <w:rPr>
        <w:b/>
        <w:bCs/>
        <w:color w:val="000000" w:themeColor="text1"/>
      </w:rPr>
      <w:tblPr/>
      <w:tcPr>
        <w:shd w:val="clear" w:color="auto" w:fill="D6E3BC" w:themeFill="accent3" w:themeFillTint="66"/>
      </w:tcPr>
    </w:tblStylePr>
    <w:tblStylePr w:type="firstCol">
      <w:rPr>
        <w:color w:val="FFFFFF" w:themeColor="background1"/>
      </w:rPr>
      <w:tblPr/>
      <w:tcPr>
        <w:shd w:val="clear" w:color="auto" w:fill="76923C" w:themeFill="accent3" w:themeFillShade="BF"/>
      </w:tcPr>
    </w:tblStylePr>
    <w:tblStylePr w:type="lastCol">
      <w:rPr>
        <w:color w:val="FFFFFF" w:themeColor="background1"/>
      </w:rPr>
      <w:tblPr/>
      <w:tcPr>
        <w:shd w:val="clear" w:color="auto" w:fill="76923C" w:themeFill="accent3" w:themeFillShade="BF"/>
      </w:tcPr>
    </w:tblStylePr>
    <w:tblStylePr w:type="band1Vert">
      <w:tblPr/>
      <w:tcPr>
        <w:shd w:val="clear" w:color="auto" w:fill="CDDDAC" w:themeFill="accent3" w:themeFillTint="7F"/>
      </w:tcPr>
    </w:tblStylePr>
    <w:tblStylePr w:type="band1Horz">
      <w:tblPr/>
      <w:tcPr>
        <w:shd w:val="clear" w:color="auto" w:fill="CDDDAC" w:themeFill="accent3" w:themeFillTint="7F"/>
      </w:tcPr>
    </w:tblStylePr>
  </w:style>
  <w:style w:type="table" w:styleId="ColourfulGridAccent4">
    <w:name w:val="Colorful Grid Accent 4"/>
    <w:basedOn w:val="TableNormal"/>
    <w:uiPriority w:val="73"/>
    <w:qFormat/>
    <w:rPr>
      <w:color w:val="000000" w:themeColor="text1"/>
    </w:rPr>
    <w:tblPr>
      <w:tblBorders>
        <w:insideH w:val="single" w:sz="4" w:space="0" w:color="FFFFFF" w:themeColor="background1"/>
      </w:tblBorders>
    </w:tblPr>
    <w:tcPr>
      <w:shd w:val="clear" w:color="auto" w:fill="E5DFEC" w:themeFill="accent4" w:themeFillTint="33"/>
    </w:tcPr>
    <w:tblStylePr w:type="firstRow">
      <w:rPr>
        <w:b/>
        <w:bCs/>
      </w:rPr>
      <w:tblPr/>
      <w:tcPr>
        <w:shd w:val="clear" w:color="auto" w:fill="CCC0D9" w:themeFill="accent4" w:themeFillTint="66"/>
      </w:tcPr>
    </w:tblStylePr>
    <w:tblStylePr w:type="lastRow">
      <w:rPr>
        <w:b/>
        <w:bCs/>
        <w:color w:val="000000" w:themeColor="text1"/>
      </w:rPr>
      <w:tblPr/>
      <w:tcPr>
        <w:shd w:val="clear" w:color="auto" w:fill="CCC0D9" w:themeFill="accent4" w:themeFillTint="66"/>
      </w:tcPr>
    </w:tblStylePr>
    <w:tblStylePr w:type="firstCol">
      <w:rPr>
        <w:color w:val="FFFFFF" w:themeColor="background1"/>
      </w:rPr>
      <w:tblPr/>
      <w:tcPr>
        <w:shd w:val="clear" w:color="auto" w:fill="5F497A" w:themeFill="accent4" w:themeFillShade="BF"/>
      </w:tcPr>
    </w:tblStylePr>
    <w:tblStylePr w:type="lastCol">
      <w:rPr>
        <w:color w:val="FFFFFF" w:themeColor="background1"/>
      </w:rPr>
      <w:tblPr/>
      <w:tcPr>
        <w:shd w:val="clear" w:color="auto" w:fill="5F497A" w:themeFill="accent4" w:themeFillShade="BF"/>
      </w:tcPr>
    </w:tblStylePr>
    <w:tblStylePr w:type="band1Vert">
      <w:tblPr/>
      <w:tcPr>
        <w:shd w:val="clear" w:color="auto" w:fill="BFB1D0" w:themeFill="accent4" w:themeFillTint="7F"/>
      </w:tcPr>
    </w:tblStylePr>
    <w:tblStylePr w:type="band1Horz">
      <w:tblPr/>
      <w:tcPr>
        <w:shd w:val="clear" w:color="auto" w:fill="BFB1D0" w:themeFill="accent4" w:themeFillTint="7F"/>
      </w:tcPr>
    </w:tblStylePr>
  </w:style>
  <w:style w:type="table" w:styleId="ColourfulGridAccent5">
    <w:name w:val="Colorful Grid Accent 5"/>
    <w:basedOn w:val="TableNormal"/>
    <w:uiPriority w:val="73"/>
    <w:qFormat/>
    <w:rPr>
      <w:color w:val="000000" w:themeColor="text1"/>
    </w:rPr>
    <w:tblPr>
      <w:tblBorders>
        <w:insideH w:val="single" w:sz="4" w:space="0" w:color="FFFFFF" w:themeColor="background1"/>
      </w:tblBorders>
    </w:tblPr>
    <w:tcPr>
      <w:shd w:val="clear" w:color="auto" w:fill="DAEEF3" w:themeFill="accent5" w:themeFillTint="33"/>
    </w:tcPr>
    <w:tblStylePr w:type="firstRow">
      <w:rPr>
        <w:b/>
        <w:bCs/>
      </w:rPr>
      <w:tblPr/>
      <w:tcPr>
        <w:shd w:val="clear" w:color="auto" w:fill="B6DDE8" w:themeFill="accent5" w:themeFillTint="66"/>
      </w:tcPr>
    </w:tblStylePr>
    <w:tblStylePr w:type="lastRow">
      <w:rPr>
        <w:b/>
        <w:bCs/>
        <w:color w:val="000000" w:themeColor="text1"/>
      </w:rPr>
      <w:tblPr/>
      <w:tcPr>
        <w:shd w:val="clear" w:color="auto" w:fill="B6DDE8" w:themeFill="accent5" w:themeFillTint="66"/>
      </w:tcPr>
    </w:tblStylePr>
    <w:tblStylePr w:type="firstCol">
      <w:rPr>
        <w:color w:val="FFFFFF" w:themeColor="background1"/>
      </w:rPr>
      <w:tblPr/>
      <w:tcPr>
        <w:shd w:val="clear" w:color="auto" w:fill="31849B" w:themeFill="accent5" w:themeFillShade="BF"/>
      </w:tcPr>
    </w:tblStylePr>
    <w:tblStylePr w:type="lastCol">
      <w:rPr>
        <w:color w:val="FFFFFF" w:themeColor="background1"/>
      </w:rPr>
      <w:tblPr/>
      <w:tcPr>
        <w:shd w:val="clear" w:color="auto" w:fill="31849B" w:themeFill="accent5" w:themeFillShade="BF"/>
      </w:tcPr>
    </w:tblStylePr>
    <w:tblStylePr w:type="band1Vert">
      <w:tblPr/>
      <w:tcPr>
        <w:shd w:val="clear" w:color="auto" w:fill="A5D5E2" w:themeFill="accent5" w:themeFillTint="7F"/>
      </w:tcPr>
    </w:tblStylePr>
    <w:tblStylePr w:type="band1Horz">
      <w:tblPr/>
      <w:tcPr>
        <w:shd w:val="clear" w:color="auto" w:fill="A5D5E2" w:themeFill="accent5" w:themeFillTint="7F"/>
      </w:tcPr>
    </w:tblStylePr>
  </w:style>
  <w:style w:type="table" w:styleId="ColourfulGridAccent6">
    <w:name w:val="Colorful Grid Accent 6"/>
    <w:basedOn w:val="TableNormal"/>
    <w:uiPriority w:val="73"/>
    <w:qFormat/>
    <w:rPr>
      <w:color w:val="000000" w:themeColor="text1"/>
    </w:rPr>
    <w:tblPr>
      <w:tblBorders>
        <w:insideH w:val="single" w:sz="4" w:space="0" w:color="FFFFFF" w:themeColor="background1"/>
      </w:tblBorders>
    </w:tblPr>
    <w:tcPr>
      <w:shd w:val="clear" w:color="auto" w:fill="FDE9D9" w:themeFill="accent6" w:themeFillTint="33"/>
    </w:tcPr>
    <w:tblStylePr w:type="firstRow">
      <w:rPr>
        <w:b/>
        <w:bCs/>
      </w:rPr>
      <w:tblPr/>
      <w:tcPr>
        <w:shd w:val="clear" w:color="auto" w:fill="FBD4B4" w:themeFill="accent6" w:themeFillTint="66"/>
      </w:tcPr>
    </w:tblStylePr>
    <w:tblStylePr w:type="lastRow">
      <w:rPr>
        <w:b/>
        <w:bCs/>
        <w:color w:val="000000" w:themeColor="text1"/>
      </w:rPr>
      <w:tblPr/>
      <w:tcPr>
        <w:shd w:val="clear" w:color="auto" w:fill="FBD4B4" w:themeFill="accent6" w:themeFillTint="66"/>
      </w:tcPr>
    </w:tblStylePr>
    <w:tblStylePr w:type="firstCol">
      <w:rPr>
        <w:color w:val="FFFFFF" w:themeColor="background1"/>
      </w:rPr>
      <w:tblPr/>
      <w:tcPr>
        <w:shd w:val="clear" w:color="auto" w:fill="E36C0A" w:themeFill="accent6" w:themeFillShade="BF"/>
      </w:tcPr>
    </w:tblStylePr>
    <w:tblStylePr w:type="lastCol">
      <w:rPr>
        <w:color w:val="FFFFFF" w:themeColor="background1"/>
      </w:rPr>
      <w:tblPr/>
      <w:tcPr>
        <w:shd w:val="clear" w:color="auto" w:fill="E36C0A" w:themeFill="accent6" w:themeFillShade="BF"/>
      </w:tcPr>
    </w:tblStylePr>
    <w:tblStylePr w:type="band1Vert">
      <w:tblPr/>
      <w:tcPr>
        <w:shd w:val="clear" w:color="auto" w:fill="FBCAA2" w:themeFill="accent6" w:themeFillTint="7F"/>
      </w:tcPr>
    </w:tblStylePr>
    <w:tblStylePr w:type="band1Horz">
      <w:tblPr/>
      <w:tcPr>
        <w:shd w:val="clear" w:color="auto" w:fill="FBCAA2" w:themeFill="accent6" w:themeFillTint="7F"/>
      </w:tcPr>
    </w:tblStylePr>
  </w:style>
  <w:style w:type="character" w:styleId="Strong">
    <w:name w:val="Strong"/>
    <w:basedOn w:val="DefaultParagraphFont"/>
    <w:uiPriority w:val="22"/>
    <w:qFormat/>
    <w:rPr>
      <w:b/>
      <w:bCs/>
    </w:rPr>
  </w:style>
  <w:style w:type="character" w:styleId="Emphasis">
    <w:name w:val="Emphasis"/>
    <w:basedOn w:val="DefaultParagraphFont"/>
    <w:uiPriority w:val="20"/>
    <w:qFormat/>
    <w:rPr>
      <w:i/>
      <w:iCs/>
    </w:rPr>
  </w:style>
  <w:style w:type="character" w:styleId="CommentReference">
    <w:name w:val="annotation reference"/>
    <w:basedOn w:val="DefaultParagraphFont"/>
    <w:uiPriority w:val="99"/>
    <w:semiHidden/>
    <w:unhideWhenUsed/>
    <w:qFormat/>
    <w:rPr>
      <w:sz w:val="21"/>
      <w:szCs w:val="21"/>
    </w:rPr>
  </w:style>
  <w:style w:type="character" w:customStyle="1" w:styleId="HeaderChar">
    <w:name w:val="Header Char"/>
    <w:basedOn w:val="DefaultParagraphFont"/>
    <w:link w:val="Header"/>
    <w:uiPriority w:val="99"/>
    <w:qFormat/>
  </w:style>
  <w:style w:type="character" w:customStyle="1" w:styleId="FooterChar">
    <w:name w:val="Footer Char"/>
    <w:basedOn w:val="DefaultParagraphFont"/>
    <w:link w:val="Footer"/>
    <w:uiPriority w:val="99"/>
    <w:qFormat/>
  </w:style>
  <w:style w:type="paragraph" w:styleId="NoSpacing">
    <w:name w:val="No Spacing"/>
    <w:uiPriority w:val="1"/>
    <w:qFormat/>
    <w:rPr>
      <w:sz w:val="22"/>
      <w:szCs w:val="22"/>
      <w:lang w:eastAsia="en-US"/>
    </w:rPr>
  </w:style>
  <w:style w:type="character" w:customStyle="1" w:styleId="Heading1Char">
    <w:name w:val="Heading 1 Char"/>
    <w:basedOn w:val="DefaultParagraphFont"/>
    <w:link w:val="Heading1"/>
    <w:uiPriority w:val="9"/>
    <w:qFormat/>
    <w:rPr>
      <w:rFonts w:asciiTheme="majorHAnsi" w:eastAsiaTheme="majorEastAsia" w:hAnsiTheme="majorHAnsi" w:cstheme="majorBidi"/>
      <w:b/>
      <w:bCs/>
      <w:color w:val="365F91" w:themeColor="accent1" w:themeShade="BF"/>
      <w:sz w:val="28"/>
      <w:szCs w:val="28"/>
    </w:rPr>
  </w:style>
  <w:style w:type="character" w:customStyle="1" w:styleId="Heading2Char">
    <w:name w:val="Heading 2 Char"/>
    <w:basedOn w:val="DefaultParagraphFont"/>
    <w:link w:val="Heading2"/>
    <w:uiPriority w:val="9"/>
    <w:qFormat/>
    <w:rPr>
      <w:rFonts w:asciiTheme="majorHAnsi" w:eastAsiaTheme="majorEastAsia" w:hAnsiTheme="majorHAnsi" w:cstheme="majorBidi"/>
      <w:b/>
      <w:bCs/>
      <w:color w:val="4F81BD" w:themeColor="accent1"/>
      <w:sz w:val="26"/>
      <w:szCs w:val="26"/>
    </w:rPr>
  </w:style>
  <w:style w:type="character" w:customStyle="1" w:styleId="Heading3Char">
    <w:name w:val="Heading 3 Char"/>
    <w:basedOn w:val="DefaultParagraphFont"/>
    <w:link w:val="Heading3"/>
    <w:uiPriority w:val="9"/>
    <w:qFormat/>
    <w:rPr>
      <w:rFonts w:asciiTheme="majorHAnsi" w:eastAsiaTheme="majorEastAsia" w:hAnsiTheme="majorHAnsi" w:cstheme="majorBidi"/>
      <w:b/>
      <w:bCs/>
      <w:color w:val="4F81BD" w:themeColor="accent1"/>
    </w:rPr>
  </w:style>
  <w:style w:type="character" w:customStyle="1" w:styleId="TitleChar">
    <w:name w:val="Title Char"/>
    <w:basedOn w:val="DefaultParagraphFont"/>
    <w:link w:val="Title"/>
    <w:uiPriority w:val="10"/>
    <w:qFormat/>
    <w:rPr>
      <w:rFonts w:asciiTheme="majorHAnsi" w:eastAsiaTheme="majorEastAsia" w:hAnsiTheme="majorHAnsi" w:cstheme="majorBidi"/>
      <w:color w:val="17365D" w:themeColor="text2" w:themeShade="BF"/>
      <w:spacing w:val="5"/>
      <w:kern w:val="28"/>
      <w:sz w:val="52"/>
      <w:szCs w:val="52"/>
    </w:rPr>
  </w:style>
  <w:style w:type="character" w:customStyle="1" w:styleId="SubtitleChar">
    <w:name w:val="Subtitle Char"/>
    <w:basedOn w:val="DefaultParagraphFont"/>
    <w:link w:val="Subtitle"/>
    <w:uiPriority w:val="11"/>
    <w:qFormat/>
    <w:rPr>
      <w:rFonts w:asciiTheme="majorHAnsi" w:eastAsiaTheme="majorEastAsia" w:hAnsiTheme="majorHAnsi" w:cstheme="majorBidi"/>
      <w:i/>
      <w:iCs/>
      <w:color w:val="4F81BD" w:themeColor="accent1"/>
      <w:spacing w:val="15"/>
      <w:sz w:val="24"/>
      <w:szCs w:val="24"/>
    </w:rPr>
  </w:style>
  <w:style w:type="paragraph" w:styleId="ListParagraph">
    <w:name w:val="List Paragraph"/>
    <w:basedOn w:val="Normal"/>
    <w:uiPriority w:val="34"/>
    <w:qFormat/>
    <w:pPr>
      <w:ind w:left="720"/>
      <w:contextualSpacing/>
    </w:pPr>
  </w:style>
  <w:style w:type="character" w:customStyle="1" w:styleId="BodyTextChar">
    <w:name w:val="Body Text Char"/>
    <w:basedOn w:val="DefaultParagraphFont"/>
    <w:link w:val="BodyText"/>
    <w:uiPriority w:val="99"/>
    <w:qFormat/>
  </w:style>
  <w:style w:type="character" w:customStyle="1" w:styleId="BodyText2Char">
    <w:name w:val="Body Text 2 Char"/>
    <w:basedOn w:val="DefaultParagraphFont"/>
    <w:link w:val="BodyText2"/>
    <w:uiPriority w:val="99"/>
    <w:qFormat/>
  </w:style>
  <w:style w:type="character" w:customStyle="1" w:styleId="BodyText3Char">
    <w:name w:val="Body Text 3 Char"/>
    <w:basedOn w:val="DefaultParagraphFont"/>
    <w:link w:val="BodyText3"/>
    <w:uiPriority w:val="99"/>
    <w:qFormat/>
    <w:rPr>
      <w:sz w:val="16"/>
      <w:szCs w:val="16"/>
    </w:rPr>
  </w:style>
  <w:style w:type="character" w:customStyle="1" w:styleId="MacroTextChar">
    <w:name w:val="Macro Text Char"/>
    <w:basedOn w:val="DefaultParagraphFont"/>
    <w:link w:val="MacroText"/>
    <w:uiPriority w:val="99"/>
    <w:qFormat/>
    <w:rPr>
      <w:rFonts w:ascii="Courier" w:hAnsi="Courier"/>
      <w:sz w:val="20"/>
      <w:szCs w:val="20"/>
    </w:rPr>
  </w:style>
  <w:style w:type="paragraph" w:styleId="Quote">
    <w:name w:val="Quote"/>
    <w:basedOn w:val="Normal"/>
    <w:next w:val="Normal"/>
    <w:link w:val="QuoteChar"/>
    <w:uiPriority w:val="29"/>
    <w:qFormat/>
    <w:rPr>
      <w:i/>
      <w:iCs/>
      <w:color w:val="000000" w:themeColor="text1"/>
    </w:rPr>
  </w:style>
  <w:style w:type="character" w:customStyle="1" w:styleId="QuoteChar">
    <w:name w:val="Quote Char"/>
    <w:basedOn w:val="DefaultParagraphFont"/>
    <w:link w:val="Quote"/>
    <w:uiPriority w:val="29"/>
    <w:qFormat/>
    <w:rPr>
      <w:i/>
      <w:iCs/>
      <w:color w:val="000000" w:themeColor="text1"/>
    </w:rPr>
  </w:style>
  <w:style w:type="character" w:customStyle="1" w:styleId="Heading4Char">
    <w:name w:val="Heading 4 Char"/>
    <w:basedOn w:val="DefaultParagraphFont"/>
    <w:link w:val="Heading4"/>
    <w:uiPriority w:val="9"/>
    <w:semiHidden/>
    <w:qFormat/>
    <w:rPr>
      <w:rFonts w:asciiTheme="majorHAnsi" w:eastAsiaTheme="majorEastAsia" w:hAnsiTheme="majorHAnsi" w:cstheme="majorBidi"/>
      <w:b/>
      <w:bCs/>
      <w:i/>
      <w:iCs/>
      <w:color w:val="4F81BD" w:themeColor="accent1"/>
    </w:rPr>
  </w:style>
  <w:style w:type="character" w:customStyle="1" w:styleId="Heading5Char">
    <w:name w:val="Heading 5 Char"/>
    <w:basedOn w:val="DefaultParagraphFont"/>
    <w:link w:val="Heading5"/>
    <w:uiPriority w:val="9"/>
    <w:semiHidden/>
    <w:qFormat/>
    <w:rPr>
      <w:rFonts w:asciiTheme="majorHAnsi" w:eastAsiaTheme="majorEastAsia" w:hAnsiTheme="majorHAnsi" w:cstheme="majorBidi"/>
      <w:color w:val="244061" w:themeColor="accent1" w:themeShade="80"/>
    </w:rPr>
  </w:style>
  <w:style w:type="character" w:customStyle="1" w:styleId="Heading6Char">
    <w:name w:val="Heading 6 Char"/>
    <w:basedOn w:val="DefaultParagraphFont"/>
    <w:link w:val="Heading6"/>
    <w:uiPriority w:val="9"/>
    <w:semiHidden/>
    <w:qFormat/>
    <w:rPr>
      <w:rFonts w:asciiTheme="majorHAnsi" w:eastAsiaTheme="majorEastAsia" w:hAnsiTheme="majorHAnsi" w:cstheme="majorBidi"/>
      <w:i/>
      <w:iCs/>
      <w:color w:val="244061" w:themeColor="accent1" w:themeShade="80"/>
    </w:rPr>
  </w:style>
  <w:style w:type="character" w:customStyle="1" w:styleId="Heading7Char">
    <w:name w:val="Heading 7 Char"/>
    <w:basedOn w:val="DefaultParagraphFont"/>
    <w:link w:val="Heading7"/>
    <w:uiPriority w:val="9"/>
    <w:semiHidden/>
    <w:qFormat/>
    <w:rPr>
      <w:rFonts w:asciiTheme="majorHAnsi" w:eastAsiaTheme="majorEastAsia" w:hAnsiTheme="majorHAnsi" w:cstheme="majorBidi"/>
      <w:i/>
      <w:iCs/>
      <w:color w:val="404040" w:themeColor="text1" w:themeTint="BF"/>
    </w:rPr>
  </w:style>
  <w:style w:type="character" w:customStyle="1" w:styleId="Heading8Char">
    <w:name w:val="Heading 8 Char"/>
    <w:basedOn w:val="DefaultParagraphFont"/>
    <w:link w:val="Heading8"/>
    <w:uiPriority w:val="9"/>
    <w:semiHidden/>
    <w:qFormat/>
    <w:rPr>
      <w:rFonts w:asciiTheme="majorHAnsi" w:eastAsiaTheme="majorEastAsia" w:hAnsiTheme="majorHAnsi" w:cstheme="majorBidi"/>
      <w:color w:val="4F81BD" w:themeColor="accent1"/>
      <w:sz w:val="20"/>
      <w:szCs w:val="20"/>
    </w:rPr>
  </w:style>
  <w:style w:type="character" w:customStyle="1" w:styleId="Heading9Char">
    <w:name w:val="Heading 9 Char"/>
    <w:basedOn w:val="DefaultParagraphFont"/>
    <w:link w:val="Heading9"/>
    <w:uiPriority w:val="9"/>
    <w:semiHidden/>
    <w:qFormat/>
    <w:rPr>
      <w:rFonts w:asciiTheme="majorHAnsi" w:eastAsiaTheme="majorEastAsia" w:hAnsiTheme="majorHAnsi" w:cstheme="majorBidi"/>
      <w:i/>
      <w:iCs/>
      <w:color w:val="404040" w:themeColor="text1" w:themeTint="BF"/>
      <w:sz w:val="20"/>
      <w:szCs w:val="20"/>
    </w:rPr>
  </w:style>
  <w:style w:type="paragraph" w:styleId="IntenseQuote">
    <w:name w:val="Intense Quote"/>
    <w:basedOn w:val="Normal"/>
    <w:next w:val="Normal"/>
    <w:link w:val="IntenseQuoteChar"/>
    <w:uiPriority w:val="30"/>
    <w:qFormat/>
    <w:pPr>
      <w:pBdr>
        <w:bottom w:val="single" w:sz="4" w:space="4" w:color="4F81BD" w:themeColor="accent1"/>
      </w:pBdr>
      <w:spacing w:before="200" w:after="280"/>
      <w:ind w:left="936" w:right="936"/>
    </w:pPr>
    <w:rPr>
      <w:b/>
      <w:bCs/>
      <w:i/>
      <w:iCs/>
      <w:color w:val="4F81BD" w:themeColor="accent1"/>
    </w:rPr>
  </w:style>
  <w:style w:type="character" w:customStyle="1" w:styleId="IntenseQuoteChar">
    <w:name w:val="Intense Quote Char"/>
    <w:basedOn w:val="DefaultParagraphFont"/>
    <w:link w:val="IntenseQuote"/>
    <w:uiPriority w:val="30"/>
    <w:qFormat/>
    <w:rPr>
      <w:b/>
      <w:bCs/>
      <w:i/>
      <w:iCs/>
      <w:color w:val="4F81BD" w:themeColor="accent1"/>
    </w:rPr>
  </w:style>
  <w:style w:type="character" w:customStyle="1" w:styleId="1">
    <w:name w:val="약한 강조1"/>
    <w:basedOn w:val="DefaultParagraphFont"/>
    <w:uiPriority w:val="19"/>
    <w:qFormat/>
    <w:rPr>
      <w:i/>
      <w:iCs/>
      <w:color w:val="7F7F7F" w:themeColor="text1" w:themeTint="80"/>
    </w:rPr>
  </w:style>
  <w:style w:type="character" w:customStyle="1" w:styleId="10">
    <w:name w:val="강한 강조1"/>
    <w:basedOn w:val="DefaultParagraphFont"/>
    <w:uiPriority w:val="21"/>
    <w:qFormat/>
    <w:rPr>
      <w:b/>
      <w:bCs/>
      <w:i/>
      <w:iCs/>
      <w:color w:val="4F81BD" w:themeColor="accent1"/>
    </w:rPr>
  </w:style>
  <w:style w:type="character" w:customStyle="1" w:styleId="11">
    <w:name w:val="약한 참조1"/>
    <w:basedOn w:val="DefaultParagraphFont"/>
    <w:uiPriority w:val="31"/>
    <w:qFormat/>
    <w:rPr>
      <w:smallCaps/>
      <w:color w:val="C0504D" w:themeColor="accent2"/>
      <w:u w:val="single"/>
    </w:rPr>
  </w:style>
  <w:style w:type="character" w:customStyle="1" w:styleId="12">
    <w:name w:val="강한 참조1"/>
    <w:basedOn w:val="DefaultParagraphFont"/>
    <w:uiPriority w:val="32"/>
    <w:qFormat/>
    <w:rPr>
      <w:b/>
      <w:bCs/>
      <w:smallCaps/>
      <w:color w:val="C0504D" w:themeColor="accent2"/>
      <w:spacing w:val="5"/>
      <w:u w:val="single"/>
    </w:rPr>
  </w:style>
  <w:style w:type="character" w:customStyle="1" w:styleId="13">
    <w:name w:val="책 제목1"/>
    <w:basedOn w:val="DefaultParagraphFont"/>
    <w:uiPriority w:val="33"/>
    <w:qFormat/>
    <w:rPr>
      <w:b/>
      <w:bCs/>
      <w:smallCaps/>
      <w:spacing w:val="5"/>
    </w:rPr>
  </w:style>
  <w:style w:type="paragraph" w:customStyle="1" w:styleId="TOC1">
    <w:name w:val="TOC 제목1"/>
    <w:basedOn w:val="Heading1"/>
    <w:next w:val="Normal"/>
    <w:uiPriority w:val="39"/>
    <w:semiHidden/>
    <w:unhideWhenUsed/>
    <w:qFormat/>
    <w:pPr>
      <w:outlineLvl w:val="9"/>
    </w:pPr>
  </w:style>
  <w:style w:type="character" w:customStyle="1" w:styleId="CommentTextChar">
    <w:name w:val="Comment Text Char"/>
    <w:basedOn w:val="DefaultParagraphFont"/>
    <w:link w:val="CommentText"/>
    <w:uiPriority w:val="99"/>
    <w:semiHidden/>
    <w:qFormat/>
  </w:style>
  <w:style w:type="character" w:customStyle="1" w:styleId="CommentSubjectChar">
    <w:name w:val="Comment Subject Char"/>
    <w:basedOn w:val="CommentTextChar"/>
    <w:link w:val="CommentSubject"/>
    <w:uiPriority w:val="99"/>
    <w:semiHidden/>
    <w:qFormat/>
    <w:rPr>
      <w:b/>
      <w:bCs/>
    </w:rPr>
  </w:style>
  <w:style w:type="character" w:customStyle="1" w:styleId="BalloonTextChar">
    <w:name w:val="Balloon Text Char"/>
    <w:basedOn w:val="DefaultParagraphFont"/>
    <w:link w:val="BalloonText"/>
    <w:uiPriority w:val="99"/>
    <w:semiHidden/>
    <w:qFormat/>
    <w:rPr>
      <w:rFonts w:asciiTheme="majorHAnsi" w:eastAsiaTheme="majorEastAsia" w:hAnsiTheme="majorHAnsi" w:cstheme="majorBidi"/>
      <w:sz w:val="18"/>
      <w:szCs w:val="18"/>
      <w:lang w:eastAsia="en-US"/>
    </w:rPr>
  </w:style>
  <w:style w:type="paragraph" w:customStyle="1" w:styleId="14">
    <w:name w:val="修订1"/>
    <w:hidden/>
    <w:uiPriority w:val="99"/>
    <w:unhideWhenUsed/>
    <w:qFormat/>
    <w:rPr>
      <w:sz w:val="22"/>
      <w:szCs w:val="22"/>
      <w:lang w:eastAsia="en-US"/>
    </w:rPr>
  </w:style>
  <w:style w:type="paragraph" w:customStyle="1" w:styleId="TSP62BackMatter">
    <w:name w:val="TSP_6.2_BackMatter"/>
    <w:qFormat/>
    <w:pPr>
      <w:snapToGrid w:val="0"/>
      <w:spacing w:before="120" w:after="120" w:line="240" w:lineRule="atLeast"/>
      <w:jc w:val="both"/>
    </w:pPr>
    <w:rPr>
      <w:rFonts w:ascii="Minion Pro" w:eastAsia="Times New Roman" w:hAnsi="Minion Pro" w:cs="Times New Roman"/>
      <w:snapToGrid w:val="0"/>
      <w:color w:val="000000"/>
      <w:lang w:eastAsia="en-US" w:bidi="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file>

<file path=word/_rels/document.xml.rels><?xml version="1.0" encoding="UTF-8" standalone="yes"?>
<Relationships xmlns="http://schemas.openxmlformats.org/package/2006/relationships"><Relationship Id="rId13" Type="http://schemas.openxmlformats.org/officeDocument/2006/relationships/image" Target="media/image5.tiff"/><Relationship Id="rId18" Type="http://schemas.openxmlformats.org/officeDocument/2006/relationships/image" Target="media/image10.png"/><Relationship Id="rId26" Type="http://schemas.openxmlformats.org/officeDocument/2006/relationships/image" Target="media/image18.tiff"/><Relationship Id="rId39" Type="http://schemas.openxmlformats.org/officeDocument/2006/relationships/fontTable" Target="fontTable.xml"/><Relationship Id="rId21" Type="http://schemas.openxmlformats.org/officeDocument/2006/relationships/image" Target="media/image13.tiff"/><Relationship Id="rId34" Type="http://schemas.openxmlformats.org/officeDocument/2006/relationships/image" Target="media/image26.png"/><Relationship Id="rId7" Type="http://schemas.openxmlformats.org/officeDocument/2006/relationships/footnotes" Target="footnotes.xml"/><Relationship Id="rId12" Type="http://schemas.openxmlformats.org/officeDocument/2006/relationships/image" Target="media/image4.tiff"/><Relationship Id="rId17" Type="http://schemas.openxmlformats.org/officeDocument/2006/relationships/image" Target="media/image9.png"/><Relationship Id="rId25" Type="http://schemas.openxmlformats.org/officeDocument/2006/relationships/image" Target="media/image17.tiff"/><Relationship Id="rId33" Type="http://schemas.openxmlformats.org/officeDocument/2006/relationships/image" Target="media/image25.png"/><Relationship Id="rId38" Type="http://schemas.openxmlformats.org/officeDocument/2006/relationships/image" Target="media/image30.png"/><Relationship Id="rId2" Type="http://schemas.openxmlformats.org/officeDocument/2006/relationships/customXml" Target="../customXml/item2.xml"/><Relationship Id="rId16" Type="http://schemas.openxmlformats.org/officeDocument/2006/relationships/image" Target="media/image8.png"/><Relationship Id="rId20" Type="http://schemas.openxmlformats.org/officeDocument/2006/relationships/image" Target="media/image12.png"/><Relationship Id="rId29" Type="http://schemas.openxmlformats.org/officeDocument/2006/relationships/image" Target="media/image21.png"/><Relationship Id="rId1" Type="http://schemas.openxmlformats.org/officeDocument/2006/relationships/customXml" Target="../customXml/item1.xml"/><Relationship Id="rId6" Type="http://schemas.openxmlformats.org/officeDocument/2006/relationships/webSettings" Target="webSettings.xml"/><Relationship Id="rId11" Type="http://schemas.openxmlformats.org/officeDocument/2006/relationships/image" Target="media/image3.tiff"/><Relationship Id="rId24" Type="http://schemas.openxmlformats.org/officeDocument/2006/relationships/image" Target="media/image16.tiff"/><Relationship Id="rId32" Type="http://schemas.openxmlformats.org/officeDocument/2006/relationships/image" Target="media/image24.png"/><Relationship Id="rId37" Type="http://schemas.openxmlformats.org/officeDocument/2006/relationships/image" Target="media/image29.png"/><Relationship Id="rId40" Type="http://schemas.openxmlformats.org/officeDocument/2006/relationships/theme" Target="theme/theme1.xml"/><Relationship Id="rId5" Type="http://schemas.openxmlformats.org/officeDocument/2006/relationships/settings" Target="settings.xml"/><Relationship Id="rId15" Type="http://schemas.openxmlformats.org/officeDocument/2006/relationships/image" Target="media/image7.png"/><Relationship Id="rId23" Type="http://schemas.openxmlformats.org/officeDocument/2006/relationships/image" Target="media/image15.tiff"/><Relationship Id="rId28" Type="http://schemas.openxmlformats.org/officeDocument/2006/relationships/image" Target="media/image20.tiff"/><Relationship Id="rId36" Type="http://schemas.openxmlformats.org/officeDocument/2006/relationships/image" Target="media/image28.png"/><Relationship Id="rId10" Type="http://schemas.openxmlformats.org/officeDocument/2006/relationships/image" Target="media/image2.tiff"/><Relationship Id="rId19" Type="http://schemas.openxmlformats.org/officeDocument/2006/relationships/image" Target="media/image11.png"/><Relationship Id="rId31" Type="http://schemas.openxmlformats.org/officeDocument/2006/relationships/image" Target="media/image23.png"/><Relationship Id="rId4" Type="http://schemas.openxmlformats.org/officeDocument/2006/relationships/styles" Target="styles.xml"/><Relationship Id="rId9" Type="http://schemas.openxmlformats.org/officeDocument/2006/relationships/image" Target="media/image1.tiff"/><Relationship Id="rId14" Type="http://schemas.openxmlformats.org/officeDocument/2006/relationships/image" Target="media/image6.tiff"/><Relationship Id="rId22" Type="http://schemas.openxmlformats.org/officeDocument/2006/relationships/image" Target="media/image14.tiff"/><Relationship Id="rId27" Type="http://schemas.openxmlformats.org/officeDocument/2006/relationships/image" Target="media/image19.tiff"/><Relationship Id="rId30" Type="http://schemas.openxmlformats.org/officeDocument/2006/relationships/image" Target="media/image22.png"/><Relationship Id="rId35" Type="http://schemas.openxmlformats.org/officeDocument/2006/relationships/image" Target="media/image27.png"/><Relationship Id="rId8" Type="http://schemas.openxmlformats.org/officeDocument/2006/relationships/endnotes" Target="endnotes.xml"/><Relationship Id="rId3" Type="http://schemas.openxmlformats.org/officeDocument/2006/relationships/numbering" Target="numbering.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libri"/>
        <a:ea typeface="黑体"/>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mbria"/>
        <a:ea typeface="宋体"/>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tint val="100000"/>
                <a:shade val="100000"/>
                <a:satMod val="130000"/>
              </a:schemeClr>
            </a:gs>
            <a:gs pos="100000">
              <a:schemeClr val="phClr">
                <a:tint val="50000"/>
                <a:shade val="100000"/>
                <a:satMod val="350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spDef>
      <a:spPr/>
      <a:bodyPr/>
      <a:lstStyle/>
      <a:style>
        <a:lnRef idx="1">
          <a:schemeClr val="accent1"/>
        </a:lnRef>
        <a:fillRef idx="3">
          <a:schemeClr val="accent1"/>
        </a:fillRef>
        <a:effectRef idx="2">
          <a:schemeClr val="accent1"/>
        </a:effectRef>
        <a:fontRef idx="minor">
          <a:schemeClr val="lt1"/>
        </a:fontRef>
      </a:style>
    </a:spDef>
    <a:lnDef>
      <a:spPr/>
      <a:bodyPr/>
      <a:lstStyle/>
      <a:style>
        <a:lnRef idx="2">
          <a:schemeClr val="accent1"/>
        </a:lnRef>
        <a:fillRef idx="0">
          <a:schemeClr val="accent1"/>
        </a:fillRef>
        <a:effectRef idx="1">
          <a:schemeClr val="accent1"/>
        </a:effectRef>
        <a:fontRef idx="minor">
          <a:schemeClr val="tx1"/>
        </a:fontRef>
      </a:style>
    </a:lnDef>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s:customData xmlns="http://www.wps.cn/officeDocument/2013/wpsCustomData" xmlns:s="http://www.wps.cn/officeDocument/2013/wpsCustomData">
  <customSectProps/>
  <customShpExts>
    <customShpInfo spid="_x0000_s1026" textRotate="1"/>
  </customShpExts>
</s:customData>
</file>

<file path=customXml/item2.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2.xml><?xml version="1.0" encoding="utf-8"?>
<ds:datastoreItem xmlns:ds="http://schemas.openxmlformats.org/officeDocument/2006/customXml" ds:itemID="{F7BCD5B8-BF9A-46AE-A4CB-6E2DA16EE7B0}">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Normal.dotm</Template>
  <TotalTime>3</TotalTime>
  <Pages>10</Pages>
  <Words>1302</Words>
  <Characters>6836</Characters>
  <Application>Microsoft Office Word</Application>
  <DocSecurity>0</DocSecurity>
  <Lines>525</Lines>
  <Paragraphs>406</Paragraphs>
  <ScaleCrop>false</ScaleCrop>
  <Company/>
  <LinksUpToDate>false</LinksUpToDate>
  <CharactersWithSpaces>7732</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python-docx</dc:creator>
  <dc:description>generated by python-docx</dc:description>
  <cp:lastModifiedBy>Production Team</cp:lastModifiedBy>
  <cp:revision>5</cp:revision>
  <dcterms:created xsi:type="dcterms:W3CDTF">2026-03-12T19:08:00Z</dcterms:created>
  <dcterms:modified xsi:type="dcterms:W3CDTF">2026-04-03T01:18:00Z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GrammarlyDocumentId">
    <vt:lpwstr>aa7185be-fa46-4253-9b36-92234ce4e268</vt:lpwstr>
  </property>
  <property fmtid="{D5CDD505-2E9C-101B-9397-08002B2CF9AE}" pid="3" name="KSOProductBuildVer">
    <vt:lpwstr>2052-12.1.0.25225</vt:lpwstr>
  </property>
  <property fmtid="{D5CDD505-2E9C-101B-9397-08002B2CF9AE}" pid="4" name="ICV">
    <vt:lpwstr>D678D97E186F4E539D98A5D803AF7F68_13</vt:lpwstr>
  </property>
  <property fmtid="{D5CDD505-2E9C-101B-9397-08002B2CF9AE}" pid="5" name="KSOTemplateDocerSaveRecord">
    <vt:lpwstr>eyJoZGlkIjoiYWI2NDhmMDc2ZTBlMjRjYjVjYmJhYWUzMzRhMGEwYmQiLCJ1c2VySWQiOiI2NDQxMzUzMjUifQ==</vt:lpwstr>
  </property>
</Properties>
</file>